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44" w:rsidRPr="00365321" w:rsidRDefault="00212D44" w:rsidP="00212D44">
      <w:pPr>
        <w:jc w:val="center"/>
        <w:rPr>
          <w:b/>
          <w:sz w:val="28"/>
          <w:szCs w:val="28"/>
        </w:rPr>
      </w:pPr>
      <w:r w:rsidRPr="00365321">
        <w:rPr>
          <w:b/>
          <w:sz w:val="28"/>
          <w:szCs w:val="28"/>
        </w:rPr>
        <w:t>Автономная некоммерческая организация высшего образования</w:t>
      </w:r>
    </w:p>
    <w:p w:rsidR="00212D44" w:rsidRPr="00365321" w:rsidRDefault="00212D44" w:rsidP="00212D44">
      <w:pPr>
        <w:jc w:val="center"/>
        <w:rPr>
          <w:b/>
          <w:sz w:val="28"/>
          <w:szCs w:val="28"/>
        </w:rPr>
      </w:pPr>
      <w:r w:rsidRPr="00365321">
        <w:rPr>
          <w:b/>
          <w:sz w:val="28"/>
          <w:szCs w:val="28"/>
        </w:rPr>
        <w:t>«Открытый университет экономики, управления и права»</w:t>
      </w:r>
    </w:p>
    <w:p w:rsidR="00212D44" w:rsidRPr="00365321" w:rsidRDefault="00212D44" w:rsidP="00212D44">
      <w:pPr>
        <w:jc w:val="center"/>
        <w:rPr>
          <w:sz w:val="28"/>
          <w:szCs w:val="28"/>
        </w:rPr>
      </w:pPr>
      <w:r w:rsidRPr="00365321">
        <w:rPr>
          <w:b/>
          <w:sz w:val="28"/>
          <w:szCs w:val="28"/>
        </w:rPr>
        <w:t>(АНО ВО ОУЭП)</w:t>
      </w:r>
    </w:p>
    <w:p w:rsidR="00212D44" w:rsidRPr="00365321" w:rsidRDefault="00212D44" w:rsidP="00212D44">
      <w:pPr>
        <w:tabs>
          <w:tab w:val="left" w:pos="900"/>
          <w:tab w:val="left" w:pos="1080"/>
        </w:tabs>
        <w:suppressAutoHyphens/>
        <w:ind w:firstLine="709"/>
        <w:jc w:val="both"/>
        <w:rPr>
          <w:b/>
          <w:sz w:val="20"/>
          <w:szCs w:val="20"/>
        </w:rPr>
      </w:pPr>
    </w:p>
    <w:p w:rsidR="00212D44" w:rsidRPr="00365321" w:rsidRDefault="00212D44" w:rsidP="00212D44">
      <w:pPr>
        <w:tabs>
          <w:tab w:val="left" w:pos="900"/>
          <w:tab w:val="left" w:pos="1080"/>
        </w:tabs>
        <w:suppressAutoHyphens/>
        <w:ind w:firstLine="709"/>
        <w:jc w:val="both"/>
        <w:rPr>
          <w:b/>
          <w:sz w:val="20"/>
          <w:szCs w:val="20"/>
        </w:rPr>
      </w:pPr>
    </w:p>
    <w:p w:rsidR="00212D44" w:rsidRPr="00365321" w:rsidRDefault="00212D44" w:rsidP="00212D44">
      <w:pPr>
        <w:tabs>
          <w:tab w:val="left" w:pos="900"/>
          <w:tab w:val="left" w:pos="1080"/>
        </w:tabs>
        <w:suppressAutoHyphens/>
        <w:ind w:firstLine="709"/>
        <w:jc w:val="both"/>
        <w:rPr>
          <w:b/>
          <w:sz w:val="20"/>
          <w:szCs w:val="20"/>
        </w:rPr>
      </w:pPr>
    </w:p>
    <w:p w:rsidR="00212D44" w:rsidRPr="00365321" w:rsidRDefault="00212D44" w:rsidP="00212D44">
      <w:pPr>
        <w:tabs>
          <w:tab w:val="left" w:pos="900"/>
          <w:tab w:val="left" w:pos="1080"/>
        </w:tabs>
        <w:suppressAutoHyphens/>
        <w:ind w:firstLine="709"/>
        <w:jc w:val="both"/>
        <w:rPr>
          <w:b/>
          <w:sz w:val="20"/>
          <w:szCs w:val="20"/>
        </w:rPr>
      </w:pPr>
    </w:p>
    <w:p w:rsidR="00212D44" w:rsidRPr="000C11EC" w:rsidRDefault="00212D44" w:rsidP="00212D44">
      <w:pPr>
        <w:tabs>
          <w:tab w:val="left" w:pos="900"/>
          <w:tab w:val="left" w:pos="1080"/>
        </w:tabs>
        <w:suppressAutoHyphens/>
        <w:ind w:firstLine="709"/>
        <w:jc w:val="right"/>
        <w:rPr>
          <w:b/>
          <w:sz w:val="20"/>
          <w:szCs w:val="20"/>
        </w:rPr>
      </w:pPr>
      <w:r w:rsidRPr="000C11EC">
        <w:rPr>
          <w:b/>
          <w:sz w:val="20"/>
          <w:szCs w:val="20"/>
        </w:rPr>
        <w:t>УТВЕРЖДАЮ:</w:t>
      </w:r>
    </w:p>
    <w:p w:rsidR="00212D44" w:rsidRPr="000C11EC" w:rsidRDefault="00212D44" w:rsidP="00212D44">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212D44" w:rsidRPr="000C11EC" w:rsidRDefault="00212D44" w:rsidP="00212D44">
      <w:pPr>
        <w:tabs>
          <w:tab w:val="left" w:pos="900"/>
          <w:tab w:val="left" w:pos="1080"/>
        </w:tabs>
        <w:suppressAutoHyphens/>
        <w:ind w:firstLine="709"/>
        <w:jc w:val="right"/>
        <w:rPr>
          <w:sz w:val="20"/>
          <w:szCs w:val="20"/>
        </w:rPr>
      </w:pPr>
    </w:p>
    <w:p w:rsidR="00212D44" w:rsidRPr="000C11EC" w:rsidRDefault="00212D44" w:rsidP="00212D44">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12D44" w:rsidRPr="000C11EC" w:rsidRDefault="00212D44" w:rsidP="00212D44">
      <w:pPr>
        <w:tabs>
          <w:tab w:val="left" w:pos="900"/>
          <w:tab w:val="left" w:pos="1080"/>
        </w:tabs>
        <w:suppressAutoHyphens/>
        <w:ind w:firstLine="709"/>
        <w:jc w:val="right"/>
        <w:rPr>
          <w:sz w:val="20"/>
          <w:szCs w:val="20"/>
        </w:rPr>
      </w:pPr>
      <w:r w:rsidRPr="000C11EC">
        <w:rPr>
          <w:sz w:val="20"/>
          <w:szCs w:val="20"/>
        </w:rPr>
        <w:t>19 апреля 2023 г.</w:t>
      </w:r>
    </w:p>
    <w:p w:rsidR="00212D44" w:rsidRPr="000C11EC" w:rsidRDefault="00212D44" w:rsidP="00212D44">
      <w:pPr>
        <w:tabs>
          <w:tab w:val="left" w:pos="900"/>
          <w:tab w:val="left" w:pos="1080"/>
        </w:tabs>
        <w:suppressAutoHyphens/>
        <w:ind w:firstLine="709"/>
        <w:jc w:val="right"/>
        <w:rPr>
          <w:sz w:val="20"/>
          <w:szCs w:val="20"/>
        </w:rPr>
      </w:pPr>
    </w:p>
    <w:p w:rsidR="00212D44" w:rsidRPr="000C11EC" w:rsidRDefault="00212D44" w:rsidP="00212D44">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212D44" w:rsidRPr="000C11EC" w:rsidRDefault="00212D44" w:rsidP="00212D44">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E7C18" w:rsidRDefault="008E7C18" w:rsidP="008E7C18">
      <w:pPr>
        <w:jc w:val="center"/>
      </w:pPr>
    </w:p>
    <w:p w:rsidR="00212D44" w:rsidRPr="003D14DD" w:rsidRDefault="00212D44" w:rsidP="008E7C18">
      <w:pPr>
        <w:jc w:val="center"/>
      </w:pPr>
    </w:p>
    <w:p w:rsidR="008E7C18" w:rsidRPr="003D14DD" w:rsidRDefault="008E7C18" w:rsidP="008E7C18">
      <w:pPr>
        <w:tabs>
          <w:tab w:val="left" w:pos="900"/>
          <w:tab w:val="left" w:pos="1080"/>
        </w:tabs>
        <w:suppressAutoHyphens/>
        <w:ind w:firstLine="709"/>
        <w:jc w:val="center"/>
        <w:rPr>
          <w:b/>
        </w:rPr>
      </w:pPr>
      <w:r w:rsidRPr="003D14DD">
        <w:rPr>
          <w:b/>
        </w:rPr>
        <w:t>РАБОЧАЯ ПРОГРАММА</w:t>
      </w:r>
    </w:p>
    <w:p w:rsidR="008E7C18" w:rsidRPr="003D14DD" w:rsidRDefault="008E7C18" w:rsidP="008E7C18">
      <w:pPr>
        <w:jc w:val="center"/>
        <w:rPr>
          <w:b/>
        </w:rPr>
      </w:pPr>
    </w:p>
    <w:p w:rsidR="008E7C18" w:rsidRPr="003D14DD" w:rsidRDefault="008E7C18" w:rsidP="008E7C18">
      <w:pPr>
        <w:jc w:val="center"/>
        <w:rPr>
          <w:b/>
        </w:rPr>
      </w:pPr>
      <w:r w:rsidRPr="003D14DD">
        <w:rPr>
          <w:b/>
        </w:rPr>
        <w:t>по дисциплине</w:t>
      </w:r>
    </w:p>
    <w:p w:rsidR="008E7C18" w:rsidRPr="003D14DD" w:rsidRDefault="008E7C18" w:rsidP="008E7C18">
      <w:pPr>
        <w:jc w:val="both"/>
      </w:pPr>
    </w:p>
    <w:p w:rsidR="008E7C18" w:rsidRPr="003D14DD" w:rsidRDefault="008E7C18" w:rsidP="008D6951">
      <w:pPr>
        <w:tabs>
          <w:tab w:val="left" w:pos="900"/>
          <w:tab w:val="left" w:pos="1080"/>
        </w:tabs>
        <w:suppressAutoHyphens/>
        <w:ind w:firstLine="709"/>
        <w:jc w:val="center"/>
      </w:pPr>
      <w:r w:rsidRPr="003D14DD">
        <w:t>Наименование дисциплины Б1.О.07 Электронные образовательные ресурсы</w:t>
      </w:r>
    </w:p>
    <w:p w:rsidR="008E7C18" w:rsidRPr="003D14DD" w:rsidRDefault="008E7C18" w:rsidP="008D6951">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8E7C18" w:rsidRPr="003D14DD" w:rsidRDefault="008E7C18" w:rsidP="008E7C18">
      <w:pPr>
        <w:jc w:val="both"/>
      </w:pPr>
    </w:p>
    <w:p w:rsidR="008E7C18" w:rsidRPr="003D14DD" w:rsidRDefault="008E7C18" w:rsidP="008E7C18">
      <w:pPr>
        <w:jc w:val="center"/>
      </w:pPr>
    </w:p>
    <w:p w:rsidR="008E7C18" w:rsidRPr="003D14DD" w:rsidRDefault="008E7C18" w:rsidP="008E7C18">
      <w:pPr>
        <w:jc w:val="center"/>
        <w:rPr>
          <w:sz w:val="20"/>
          <w:szCs w:val="20"/>
        </w:rPr>
      </w:pPr>
    </w:p>
    <w:p w:rsidR="008E7C18" w:rsidRDefault="008E7C18" w:rsidP="008E7C18">
      <w:pPr>
        <w:tabs>
          <w:tab w:val="left" w:pos="900"/>
          <w:tab w:val="left" w:pos="1080"/>
        </w:tabs>
        <w:suppressAutoHyphens/>
        <w:ind w:firstLine="709"/>
        <w:jc w:val="right"/>
        <w:rPr>
          <w:sz w:val="20"/>
          <w:szCs w:val="20"/>
        </w:rPr>
      </w:pPr>
    </w:p>
    <w:p w:rsidR="00212D44" w:rsidRPr="003D14DD" w:rsidRDefault="00212D44" w:rsidP="008E7C18">
      <w:pPr>
        <w:tabs>
          <w:tab w:val="left" w:pos="900"/>
          <w:tab w:val="left" w:pos="1080"/>
        </w:tabs>
        <w:suppressAutoHyphens/>
        <w:ind w:firstLine="709"/>
        <w:jc w:val="right"/>
        <w:rPr>
          <w:sz w:val="20"/>
          <w:szCs w:val="20"/>
        </w:rPr>
      </w:pPr>
    </w:p>
    <w:p w:rsidR="008E7C18" w:rsidRPr="003D14DD" w:rsidRDefault="008E7C18" w:rsidP="008E7C18">
      <w:pPr>
        <w:jc w:val="right"/>
      </w:pPr>
    </w:p>
    <w:p w:rsidR="008E7C18" w:rsidRPr="003D14DD" w:rsidRDefault="008E7C18" w:rsidP="008E7C18">
      <w:pPr>
        <w:jc w:val="right"/>
      </w:pPr>
    </w:p>
    <w:p w:rsidR="008E7C18" w:rsidRPr="003D14DD" w:rsidRDefault="008E7C18" w:rsidP="008E7C1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8E7C18" w:rsidRPr="003D14DD" w:rsidRDefault="008E7C18" w:rsidP="008E7C18">
      <w:pPr>
        <w:tabs>
          <w:tab w:val="left" w:pos="900"/>
          <w:tab w:val="left" w:pos="1080"/>
        </w:tabs>
        <w:suppressAutoHyphens/>
        <w:ind w:firstLine="709"/>
        <w:rPr>
          <w:sz w:val="20"/>
          <w:szCs w:val="20"/>
          <w:u w:val="single"/>
        </w:rPr>
      </w:pPr>
    </w:p>
    <w:p w:rsidR="008E7C18" w:rsidRPr="003D14DD" w:rsidRDefault="008E7C18" w:rsidP="008E7C18">
      <w:pPr>
        <w:tabs>
          <w:tab w:val="left" w:pos="900"/>
          <w:tab w:val="left" w:pos="1080"/>
        </w:tabs>
        <w:suppressAutoHyphens/>
        <w:ind w:firstLine="709"/>
        <w:rPr>
          <w:sz w:val="20"/>
          <w:szCs w:val="20"/>
          <w:u w:val="single"/>
        </w:rPr>
      </w:pPr>
    </w:p>
    <w:p w:rsidR="008E7C18" w:rsidRPr="003D14DD" w:rsidRDefault="008E7C18" w:rsidP="008E7C18">
      <w:pPr>
        <w:ind w:firstLine="680"/>
        <w:rPr>
          <w:b/>
          <w:sz w:val="20"/>
          <w:szCs w:val="20"/>
        </w:rPr>
      </w:pPr>
      <w:r w:rsidRPr="003D14DD">
        <w:rPr>
          <w:b/>
          <w:sz w:val="20"/>
          <w:szCs w:val="20"/>
        </w:rPr>
        <w:t xml:space="preserve">Разработчик: </w:t>
      </w:r>
    </w:p>
    <w:p w:rsidR="008E7C18" w:rsidRPr="003D14DD" w:rsidRDefault="008E7C18" w:rsidP="008E7C18">
      <w:pPr>
        <w:tabs>
          <w:tab w:val="left" w:pos="6405"/>
        </w:tabs>
        <w:ind w:firstLine="720"/>
        <w:rPr>
          <w:sz w:val="20"/>
          <w:szCs w:val="20"/>
        </w:rPr>
      </w:pPr>
      <w:proofErr w:type="spellStart"/>
      <w:r w:rsidRPr="003D14DD">
        <w:rPr>
          <w:bCs/>
          <w:sz w:val="20"/>
          <w:szCs w:val="20"/>
        </w:rPr>
        <w:t>Евтюхин</w:t>
      </w:r>
      <w:proofErr w:type="spellEnd"/>
      <w:r w:rsidRPr="003D14DD">
        <w:rPr>
          <w:bCs/>
          <w:sz w:val="20"/>
          <w:szCs w:val="20"/>
        </w:rPr>
        <w:t xml:space="preserve"> Н.В., к.ф.-м.н.</w:t>
      </w:r>
      <w:r w:rsidRPr="003D14DD">
        <w:rPr>
          <w:sz w:val="20"/>
          <w:szCs w:val="20"/>
        </w:rPr>
        <w:tab/>
      </w:r>
    </w:p>
    <w:p w:rsidR="008E7C18" w:rsidRPr="003D14DD" w:rsidRDefault="008E7C18" w:rsidP="008E7C18">
      <w:pPr>
        <w:tabs>
          <w:tab w:val="left" w:pos="900"/>
          <w:tab w:val="left" w:pos="1080"/>
        </w:tabs>
        <w:suppressAutoHyphens/>
        <w:ind w:firstLine="709"/>
        <w:rPr>
          <w:sz w:val="20"/>
          <w:szCs w:val="20"/>
          <w:u w:val="single"/>
        </w:rPr>
      </w:pPr>
    </w:p>
    <w:p w:rsidR="008E7C18" w:rsidRPr="003D14DD" w:rsidRDefault="008E7C18" w:rsidP="008E7C18">
      <w:pPr>
        <w:tabs>
          <w:tab w:val="left" w:pos="900"/>
          <w:tab w:val="left" w:pos="1080"/>
        </w:tabs>
        <w:suppressAutoHyphens/>
        <w:ind w:firstLine="709"/>
        <w:rPr>
          <w:sz w:val="20"/>
          <w:szCs w:val="20"/>
          <w:u w:val="single"/>
        </w:rPr>
      </w:pPr>
    </w:p>
    <w:p w:rsidR="008E7C18" w:rsidRPr="00365C0C" w:rsidRDefault="008E7C18" w:rsidP="00C34EC5">
      <w:pPr>
        <w:tabs>
          <w:tab w:val="left" w:pos="993"/>
        </w:tabs>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jc w:val="center"/>
        <w:rPr>
          <w:sz w:val="20"/>
          <w:szCs w:val="20"/>
        </w:rPr>
      </w:pPr>
    </w:p>
    <w:p w:rsidR="008E7C18" w:rsidRPr="003D14DD" w:rsidRDefault="008E7C18" w:rsidP="008E7C18">
      <w:pPr>
        <w:ind w:firstLine="709"/>
        <w:jc w:val="center"/>
        <w:rPr>
          <w:sz w:val="20"/>
          <w:szCs w:val="20"/>
        </w:rPr>
      </w:pPr>
      <w:r w:rsidRPr="003D14DD">
        <w:rPr>
          <w:sz w:val="20"/>
          <w:szCs w:val="20"/>
        </w:rPr>
        <w:t>Москва 202</w:t>
      </w:r>
      <w:r w:rsidR="00212D44">
        <w:rPr>
          <w:sz w:val="20"/>
          <w:szCs w:val="20"/>
        </w:rPr>
        <w:t>3</w:t>
      </w:r>
      <w:bookmarkStart w:id="0" w:name="_GoBack"/>
      <w:bookmarkEnd w:id="0"/>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rPr>
          <w:b/>
          <w:sz w:val="20"/>
          <w:szCs w:val="20"/>
        </w:rPr>
      </w:pPr>
      <w:r w:rsidRPr="003D14DD">
        <w:rPr>
          <w:sz w:val="20"/>
          <w:szCs w:val="20"/>
        </w:rPr>
        <w:br w:type="page"/>
      </w:r>
    </w:p>
    <w:p w:rsidR="008E7C18" w:rsidRPr="003D14DD" w:rsidRDefault="008E7C18" w:rsidP="008E7C18">
      <w:pPr>
        <w:tabs>
          <w:tab w:val="left" w:pos="900"/>
          <w:tab w:val="left" w:pos="993"/>
        </w:tabs>
        <w:suppressAutoHyphens/>
        <w:ind w:firstLine="720"/>
        <w:jc w:val="both"/>
        <w:rPr>
          <w:sz w:val="20"/>
          <w:szCs w:val="20"/>
        </w:rPr>
      </w:pPr>
      <w:r w:rsidRPr="003D14DD">
        <w:rPr>
          <w:b/>
          <w:sz w:val="20"/>
          <w:szCs w:val="20"/>
        </w:rPr>
        <w:lastRenderedPageBreak/>
        <w:t>1. Цели и задачи дисциплины</w:t>
      </w:r>
    </w:p>
    <w:p w:rsidR="008E7C18" w:rsidRPr="003D14DD" w:rsidRDefault="008E7C18" w:rsidP="008E7C18">
      <w:pPr>
        <w:tabs>
          <w:tab w:val="left" w:pos="993"/>
        </w:tabs>
        <w:suppressAutoHyphens/>
        <w:ind w:firstLine="720"/>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систематизированных знаний в области методики использования электронных образовательных ресурсов (ЭОР).</w:t>
      </w:r>
    </w:p>
    <w:p w:rsidR="008E7C18" w:rsidRPr="003D14DD" w:rsidRDefault="008E7C18" w:rsidP="008E7C18">
      <w:pPr>
        <w:tabs>
          <w:tab w:val="left" w:pos="993"/>
          <w:tab w:val="left" w:pos="1440"/>
        </w:tabs>
        <w:suppressAutoHyphens/>
        <w:ind w:firstLine="720"/>
        <w:jc w:val="both"/>
        <w:rPr>
          <w:b/>
          <w:i/>
          <w:sz w:val="20"/>
          <w:szCs w:val="20"/>
        </w:rPr>
      </w:pPr>
      <w:r w:rsidRPr="003D14DD">
        <w:rPr>
          <w:b/>
          <w:i/>
          <w:sz w:val="20"/>
          <w:szCs w:val="20"/>
        </w:rPr>
        <w:t>Задачи дисциплины:</w:t>
      </w:r>
    </w:p>
    <w:p w:rsidR="008E7C18" w:rsidRPr="003D14DD" w:rsidRDefault="008E7C18" w:rsidP="008E7C18">
      <w:pPr>
        <w:numPr>
          <w:ilvl w:val="0"/>
          <w:numId w:val="21"/>
        </w:numPr>
        <w:tabs>
          <w:tab w:val="left" w:pos="993"/>
          <w:tab w:val="left" w:pos="1429"/>
        </w:tabs>
        <w:suppressAutoHyphens/>
        <w:ind w:left="0" w:firstLine="720"/>
        <w:jc w:val="both"/>
        <w:rPr>
          <w:sz w:val="20"/>
          <w:szCs w:val="20"/>
        </w:rPr>
      </w:pPr>
      <w:r w:rsidRPr="003D14DD">
        <w:rPr>
          <w:sz w:val="20"/>
          <w:szCs w:val="20"/>
        </w:rPr>
        <w:t>сформировать единую систему понятий, связанных с электронными образовательными ресурсами;</w:t>
      </w:r>
    </w:p>
    <w:p w:rsidR="008E7C18" w:rsidRPr="003D14DD" w:rsidRDefault="008E7C18" w:rsidP="008E7C18">
      <w:pPr>
        <w:pStyle w:val="afff3"/>
        <w:numPr>
          <w:ilvl w:val="0"/>
          <w:numId w:val="21"/>
        </w:numPr>
        <w:tabs>
          <w:tab w:val="left" w:pos="993"/>
          <w:tab w:val="left" w:pos="1429"/>
        </w:tabs>
        <w:ind w:left="0" w:firstLine="720"/>
        <w:jc w:val="both"/>
        <w:textAlignment w:val="baseline"/>
        <w:rPr>
          <w:sz w:val="20"/>
          <w:szCs w:val="20"/>
          <w:lang w:bidi="ar-SA"/>
        </w:rPr>
      </w:pPr>
      <w:r w:rsidRPr="003D14DD">
        <w:rPr>
          <w:sz w:val="20"/>
          <w:szCs w:val="20"/>
          <w:lang w:bidi="ar-SA"/>
        </w:rPr>
        <w:t>ознакомить обучающихся с классификацией и составом ЭОР;</w:t>
      </w:r>
    </w:p>
    <w:p w:rsidR="008E7C18" w:rsidRPr="003D14DD" w:rsidRDefault="008E7C18" w:rsidP="008E7C18">
      <w:pPr>
        <w:pStyle w:val="afff3"/>
        <w:numPr>
          <w:ilvl w:val="0"/>
          <w:numId w:val="21"/>
        </w:numPr>
        <w:tabs>
          <w:tab w:val="left" w:pos="993"/>
          <w:tab w:val="left" w:pos="1429"/>
        </w:tabs>
        <w:ind w:left="0" w:firstLine="720"/>
        <w:jc w:val="both"/>
        <w:textAlignment w:val="baseline"/>
        <w:rPr>
          <w:sz w:val="20"/>
          <w:szCs w:val="20"/>
          <w:lang w:bidi="ar-SA"/>
        </w:rPr>
      </w:pPr>
      <w:r w:rsidRPr="003D14DD">
        <w:rPr>
          <w:sz w:val="20"/>
          <w:szCs w:val="20"/>
          <w:lang w:bidi="ar-SA"/>
        </w:rPr>
        <w:t>познакомить обучающихся с возможностями применения ЭОР в учебном процессе образовательной организации.</w:t>
      </w:r>
    </w:p>
    <w:p w:rsidR="008E7C18" w:rsidRPr="003D14DD" w:rsidRDefault="008E7C18" w:rsidP="008E7C18">
      <w:pPr>
        <w:tabs>
          <w:tab w:val="left" w:pos="900"/>
          <w:tab w:val="left" w:pos="993"/>
        </w:tabs>
        <w:suppressAutoHyphens/>
        <w:ind w:firstLine="720"/>
        <w:jc w:val="both"/>
        <w:rPr>
          <w:b/>
          <w:sz w:val="20"/>
          <w:szCs w:val="20"/>
        </w:rPr>
      </w:pPr>
      <w:r w:rsidRPr="003D14DD">
        <w:rPr>
          <w:b/>
          <w:sz w:val="20"/>
          <w:szCs w:val="20"/>
        </w:rPr>
        <w:t>2. Место дисциплины в структуре ОП</w:t>
      </w:r>
    </w:p>
    <w:p w:rsidR="008E7C18" w:rsidRPr="003D14DD" w:rsidRDefault="008E7C18" w:rsidP="008E7C18">
      <w:pPr>
        <w:tabs>
          <w:tab w:val="left" w:pos="900"/>
          <w:tab w:val="left" w:pos="993"/>
        </w:tabs>
        <w:suppressAutoHyphens/>
        <w:ind w:firstLine="720"/>
        <w:jc w:val="both"/>
        <w:rPr>
          <w:b/>
          <w:sz w:val="20"/>
          <w:szCs w:val="20"/>
        </w:rPr>
      </w:pPr>
      <w:r w:rsidRPr="003D14DD">
        <w:rPr>
          <w:sz w:val="20"/>
          <w:szCs w:val="20"/>
        </w:rPr>
        <w:t>Дисциплина «Электронные образовательные ресурсы» относится к обязательной части Блока 1.</w:t>
      </w:r>
    </w:p>
    <w:p w:rsidR="008E7C18" w:rsidRPr="003D14DD" w:rsidRDefault="008E7C18" w:rsidP="008E7C18">
      <w:pPr>
        <w:pStyle w:val="af3"/>
        <w:tabs>
          <w:tab w:val="left" w:pos="900"/>
          <w:tab w:val="left" w:pos="993"/>
        </w:tabs>
        <w:autoSpaceDE/>
        <w:adjustRightInd/>
        <w:ind w:firstLine="720"/>
        <w:jc w:val="both"/>
        <w:rPr>
          <w:rFonts w:ascii="Times New Roman" w:hAnsi="Times New Roman"/>
          <w:b/>
        </w:rPr>
      </w:pPr>
    </w:p>
    <w:p w:rsidR="008E7C18" w:rsidRPr="003D14DD" w:rsidRDefault="008E7C18" w:rsidP="008E7C18">
      <w:pPr>
        <w:pStyle w:val="af3"/>
        <w:tabs>
          <w:tab w:val="left" w:pos="240"/>
          <w:tab w:val="left" w:pos="840"/>
          <w:tab w:val="left" w:pos="900"/>
          <w:tab w:val="left" w:pos="993"/>
        </w:tabs>
        <w:autoSpaceDE/>
        <w:adjustRightInd/>
        <w:ind w:firstLine="720"/>
        <w:jc w:val="both"/>
        <w:rPr>
          <w:rFonts w:ascii="Times New Roman" w:hAnsi="Times New Roman"/>
          <w:b/>
        </w:rPr>
      </w:pPr>
      <w:r w:rsidRPr="003D14DD">
        <w:rPr>
          <w:rFonts w:ascii="Times New Roman" w:hAnsi="Times New Roman"/>
          <w:b/>
        </w:rPr>
        <w:t>3. Планируемые результаты обучения по дисциплине</w:t>
      </w:r>
    </w:p>
    <w:p w:rsidR="008E7C18" w:rsidRPr="003D14DD" w:rsidRDefault="008E7C18" w:rsidP="008E7C18">
      <w:pPr>
        <w:tabs>
          <w:tab w:val="left" w:pos="900"/>
          <w:tab w:val="left" w:pos="993"/>
          <w:tab w:val="left" w:pos="1080"/>
        </w:tabs>
        <w:ind w:firstLine="720"/>
        <w:rPr>
          <w:sz w:val="20"/>
          <w:szCs w:val="20"/>
        </w:rPr>
      </w:pPr>
      <w:r w:rsidRPr="003D14DD">
        <w:rPr>
          <w:sz w:val="20"/>
          <w:szCs w:val="20"/>
        </w:rPr>
        <w:t>В результате изучения дисциплины обучающийся должен освоить</w:t>
      </w:r>
    </w:p>
    <w:p w:rsidR="008E7C18" w:rsidRPr="003D14DD" w:rsidRDefault="008E7C18" w:rsidP="008E7C18">
      <w:pPr>
        <w:tabs>
          <w:tab w:val="left" w:pos="900"/>
          <w:tab w:val="left" w:pos="993"/>
        </w:tabs>
        <w:suppressAutoHyphens/>
        <w:ind w:firstLine="720"/>
        <w:jc w:val="both"/>
        <w:rPr>
          <w:i/>
          <w:sz w:val="20"/>
          <w:szCs w:val="20"/>
        </w:rPr>
      </w:pPr>
      <w:r w:rsidRPr="003D14DD">
        <w:rPr>
          <w:i/>
          <w:sz w:val="20"/>
          <w:szCs w:val="20"/>
        </w:rPr>
        <w:t>Общепрофессиональные компетенции:</w:t>
      </w:r>
    </w:p>
    <w:p w:rsidR="008E7C18" w:rsidRPr="003D14DD" w:rsidRDefault="008E7C18" w:rsidP="008E7C18">
      <w:pPr>
        <w:tabs>
          <w:tab w:val="left" w:pos="900"/>
          <w:tab w:val="left" w:pos="993"/>
        </w:tabs>
        <w:suppressAutoHyphens/>
        <w:ind w:firstLine="720"/>
        <w:jc w:val="both"/>
        <w:rPr>
          <w:i/>
          <w:sz w:val="20"/>
          <w:szCs w:val="20"/>
        </w:rPr>
      </w:pPr>
      <w:r w:rsidRPr="003D14DD">
        <w:rPr>
          <w:sz w:val="20"/>
          <w:szCs w:val="20"/>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r w:rsidRPr="003D14DD">
        <w:rPr>
          <w:i/>
          <w:sz w:val="20"/>
          <w:szCs w:val="20"/>
        </w:rPr>
        <w:t xml:space="preserve"> </w:t>
      </w:r>
    </w:p>
    <w:p w:rsidR="008E7C18" w:rsidRPr="003D14DD" w:rsidRDefault="008E7C18" w:rsidP="008E7C18">
      <w:pPr>
        <w:tabs>
          <w:tab w:val="left" w:pos="900"/>
          <w:tab w:val="left" w:pos="993"/>
        </w:tabs>
        <w:suppressAutoHyphens/>
        <w:ind w:firstLine="720"/>
        <w:jc w:val="both"/>
        <w:rPr>
          <w:b/>
          <w:i/>
          <w:sz w:val="20"/>
          <w:szCs w:val="20"/>
        </w:rPr>
      </w:pPr>
    </w:p>
    <w:p w:rsidR="008E7C18" w:rsidRPr="003D14DD" w:rsidRDefault="008E7C18" w:rsidP="008E7C18">
      <w:pPr>
        <w:tabs>
          <w:tab w:val="left" w:pos="900"/>
          <w:tab w:val="left" w:pos="993"/>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8E7C18" w:rsidRPr="003D14DD" w:rsidRDefault="008E7C18" w:rsidP="008E7C18">
      <w:pPr>
        <w:tabs>
          <w:tab w:val="left" w:pos="900"/>
        </w:tabs>
        <w:ind w:firstLine="709"/>
        <w:rPr>
          <w:b/>
          <w:sz w:val="20"/>
          <w:szCs w:val="20"/>
        </w:rPr>
      </w:pP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653"/>
      </w:tblGrid>
      <w:tr w:rsidR="008E7C18" w:rsidRPr="003D14DD" w:rsidTr="004D69F2">
        <w:tc>
          <w:tcPr>
            <w:tcW w:w="3348" w:type="dxa"/>
          </w:tcPr>
          <w:p w:rsidR="008E7C18" w:rsidRPr="003D14DD" w:rsidRDefault="008E7C18"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8E7C18" w:rsidRPr="003D14DD" w:rsidRDefault="008E7C18" w:rsidP="004D69F2">
            <w:pPr>
              <w:tabs>
                <w:tab w:val="left" w:pos="1080"/>
              </w:tabs>
              <w:jc w:val="center"/>
              <w:rPr>
                <w:b/>
                <w:sz w:val="20"/>
                <w:szCs w:val="20"/>
              </w:rPr>
            </w:pPr>
            <w:r w:rsidRPr="003D14DD">
              <w:rPr>
                <w:b/>
                <w:sz w:val="20"/>
                <w:szCs w:val="20"/>
              </w:rPr>
              <w:t>Индикаторы достижения компетенции</w:t>
            </w:r>
          </w:p>
        </w:tc>
        <w:tc>
          <w:tcPr>
            <w:tcW w:w="2653" w:type="dxa"/>
          </w:tcPr>
          <w:p w:rsidR="008E7C18" w:rsidRPr="003D14DD" w:rsidRDefault="008E7C18"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8E7C18" w:rsidRPr="003D14DD" w:rsidTr="004D69F2">
        <w:trPr>
          <w:trHeight w:val="659"/>
        </w:trPr>
        <w:tc>
          <w:tcPr>
            <w:tcW w:w="3348" w:type="dxa"/>
            <w:vMerge w:val="restart"/>
          </w:tcPr>
          <w:p w:rsidR="008E7C18" w:rsidRPr="003D14DD" w:rsidRDefault="008E7C18" w:rsidP="004D69F2">
            <w:pPr>
              <w:rPr>
                <w:sz w:val="20"/>
                <w:szCs w:val="20"/>
              </w:rPr>
            </w:pPr>
            <w:r w:rsidRPr="003D14DD">
              <w:rPr>
                <w:sz w:val="20"/>
                <w:szCs w:val="20"/>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420" w:type="dxa"/>
            <w:vMerge w:val="restart"/>
          </w:tcPr>
          <w:p w:rsidR="008E7C18" w:rsidRPr="003D14DD" w:rsidRDefault="008E7C18" w:rsidP="004D69F2">
            <w:pPr>
              <w:shd w:val="clear" w:color="auto" w:fill="FFFFFF"/>
              <w:rPr>
                <w:sz w:val="20"/>
                <w:szCs w:val="20"/>
              </w:rPr>
            </w:pPr>
            <w:r w:rsidRPr="003D14DD">
              <w:rPr>
                <w:sz w:val="20"/>
                <w:szCs w:val="20"/>
              </w:rPr>
              <w:t>ОПК-2.1. Знать:</w:t>
            </w:r>
          </w:p>
          <w:p w:rsidR="008E7C18" w:rsidRPr="003D14DD" w:rsidRDefault="008E7C18" w:rsidP="004D69F2">
            <w:pPr>
              <w:rPr>
                <w:sz w:val="20"/>
                <w:szCs w:val="20"/>
              </w:rPr>
            </w:pPr>
            <w:r w:rsidRPr="003D14DD">
              <w:rPr>
                <w:sz w:val="20"/>
                <w:szCs w:val="20"/>
              </w:rPr>
              <w:t>содержание основных нормативных документов, необходимых для проектирования образовательных программ,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8E7C18" w:rsidRPr="003D14DD" w:rsidRDefault="008E7C18" w:rsidP="004D69F2">
            <w:pPr>
              <w:rPr>
                <w:sz w:val="20"/>
                <w:szCs w:val="20"/>
              </w:rPr>
            </w:pPr>
          </w:p>
          <w:p w:rsidR="008E7C18" w:rsidRPr="003D14DD" w:rsidRDefault="008E7C18" w:rsidP="004D69F2">
            <w:pPr>
              <w:shd w:val="clear" w:color="auto" w:fill="FFFFFF"/>
              <w:rPr>
                <w:sz w:val="20"/>
                <w:szCs w:val="20"/>
              </w:rPr>
            </w:pPr>
            <w:r w:rsidRPr="003D14DD">
              <w:rPr>
                <w:sz w:val="20"/>
                <w:szCs w:val="20"/>
              </w:rPr>
              <w:t>ОПК-2.2. Уметь:</w:t>
            </w:r>
          </w:p>
          <w:p w:rsidR="008E7C18" w:rsidRPr="003D14DD" w:rsidRDefault="008E7C18" w:rsidP="004D69F2">
            <w:pPr>
              <w:shd w:val="clear" w:color="auto" w:fill="FFFFFF"/>
              <w:rPr>
                <w:sz w:val="20"/>
                <w:szCs w:val="20"/>
              </w:rPr>
            </w:pPr>
            <w:r w:rsidRPr="003D14DD">
              <w:rPr>
                <w:sz w:val="20"/>
                <w:szCs w:val="20"/>
              </w:rPr>
              <w:t>учитывать различные контексты, в которых протекают процессы обучения, воспитания и социализации при проектировании образовательных программ, использовать методы педагогической диагностики, осуществлять проектную деятельность по разработке образовательных программ,</w:t>
            </w:r>
          </w:p>
          <w:p w:rsidR="008E7C18" w:rsidRPr="003D14DD" w:rsidRDefault="008E7C18" w:rsidP="004D69F2">
            <w:pPr>
              <w:rPr>
                <w:sz w:val="20"/>
                <w:szCs w:val="20"/>
              </w:rPr>
            </w:pPr>
            <w:r w:rsidRPr="003D14DD">
              <w:rPr>
                <w:sz w:val="20"/>
                <w:szCs w:val="20"/>
              </w:rPr>
              <w:t>проектировать отдельные структурные компоненты образовательных программ</w:t>
            </w:r>
          </w:p>
          <w:p w:rsidR="008E7C18" w:rsidRPr="003D14DD" w:rsidRDefault="008E7C18" w:rsidP="004D69F2">
            <w:pPr>
              <w:rPr>
                <w:sz w:val="20"/>
                <w:szCs w:val="20"/>
              </w:rPr>
            </w:pPr>
          </w:p>
          <w:p w:rsidR="008E7C18" w:rsidRPr="003D14DD" w:rsidRDefault="008E7C18" w:rsidP="004D69F2">
            <w:pPr>
              <w:shd w:val="clear" w:color="auto" w:fill="FFFFFF"/>
              <w:rPr>
                <w:sz w:val="20"/>
                <w:szCs w:val="20"/>
              </w:rPr>
            </w:pPr>
            <w:r w:rsidRPr="003D14DD">
              <w:rPr>
                <w:sz w:val="20"/>
                <w:szCs w:val="20"/>
              </w:rPr>
              <w:t xml:space="preserve">ОПК-2.3. Владеть: </w:t>
            </w:r>
          </w:p>
          <w:p w:rsidR="008E7C18" w:rsidRPr="003D14DD" w:rsidRDefault="008E7C18" w:rsidP="004D69F2">
            <w:pPr>
              <w:shd w:val="clear" w:color="auto" w:fill="FFFFFF"/>
              <w:rPr>
                <w:sz w:val="20"/>
                <w:szCs w:val="20"/>
              </w:rPr>
            </w:pPr>
            <w:r w:rsidRPr="003D14DD">
              <w:rPr>
                <w:sz w:val="20"/>
                <w:szCs w:val="20"/>
              </w:rPr>
              <w:t>опытом выявления различных контекстов, в которых протекают процессы обучения, воспитания и социализации,</w:t>
            </w:r>
          </w:p>
          <w:p w:rsidR="008E7C18" w:rsidRPr="003D14DD" w:rsidRDefault="008E7C18" w:rsidP="004D69F2">
            <w:pPr>
              <w:shd w:val="clear" w:color="auto" w:fill="FFFFFF"/>
              <w:rPr>
                <w:sz w:val="20"/>
                <w:szCs w:val="20"/>
              </w:rPr>
            </w:pPr>
            <w:r w:rsidRPr="003D14DD">
              <w:rPr>
                <w:sz w:val="20"/>
                <w:szCs w:val="20"/>
              </w:rPr>
              <w:t>опытом использования методов диагностики особенностей учащихся,</w:t>
            </w:r>
          </w:p>
          <w:p w:rsidR="008E7C18" w:rsidRPr="003D14DD" w:rsidRDefault="008E7C18" w:rsidP="004D69F2">
            <w:pPr>
              <w:rPr>
                <w:sz w:val="20"/>
                <w:szCs w:val="20"/>
              </w:rPr>
            </w:pPr>
            <w:r w:rsidRPr="003D14DD">
              <w:rPr>
                <w:sz w:val="20"/>
                <w:szCs w:val="20"/>
              </w:rPr>
              <w:lastRenderedPageBreak/>
              <w:t>способами проектной деятельности в образовании, опытом участия в проектировании образовательных программ</w:t>
            </w:r>
          </w:p>
        </w:tc>
        <w:tc>
          <w:tcPr>
            <w:tcW w:w="2653" w:type="dxa"/>
          </w:tcPr>
          <w:p w:rsidR="008E7C18" w:rsidRPr="003D14DD" w:rsidRDefault="008E7C18"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8E7C18" w:rsidRPr="003D14DD" w:rsidRDefault="008E7C18" w:rsidP="008E7C18">
            <w:pPr>
              <w:pStyle w:val="5"/>
              <w:numPr>
                <w:ilvl w:val="0"/>
                <w:numId w:val="22"/>
              </w:numPr>
              <w:tabs>
                <w:tab w:val="left" w:pos="282"/>
                <w:tab w:val="left" w:pos="720"/>
              </w:tabs>
              <w:ind w:left="0" w:firstLine="0"/>
              <w:rPr>
                <w:rFonts w:eastAsia="Arial Unicode MS"/>
                <w:b/>
                <w:spacing w:val="4"/>
                <w:sz w:val="20"/>
                <w:szCs w:val="20"/>
              </w:rPr>
            </w:pPr>
            <w:r w:rsidRPr="003D14DD">
              <w:rPr>
                <w:sz w:val="20"/>
                <w:szCs w:val="20"/>
              </w:rPr>
              <w:t>Классификацию и состав ЭОР</w:t>
            </w:r>
          </w:p>
        </w:tc>
      </w:tr>
      <w:tr w:rsidR="008E7C18" w:rsidRPr="003D14DD" w:rsidTr="004D69F2">
        <w:trPr>
          <w:trHeight w:val="845"/>
        </w:trPr>
        <w:tc>
          <w:tcPr>
            <w:tcW w:w="3348" w:type="dxa"/>
            <w:vMerge/>
          </w:tcPr>
          <w:p w:rsidR="008E7C18" w:rsidRPr="003D14DD" w:rsidRDefault="008E7C18" w:rsidP="004D69F2">
            <w:pPr>
              <w:rPr>
                <w:sz w:val="20"/>
                <w:szCs w:val="20"/>
              </w:rPr>
            </w:pPr>
          </w:p>
        </w:tc>
        <w:tc>
          <w:tcPr>
            <w:tcW w:w="3420" w:type="dxa"/>
            <w:vMerge/>
          </w:tcPr>
          <w:p w:rsidR="008E7C18" w:rsidRPr="003D14DD" w:rsidRDefault="008E7C18" w:rsidP="004D69F2">
            <w:pPr>
              <w:rPr>
                <w:sz w:val="20"/>
                <w:szCs w:val="20"/>
              </w:rPr>
            </w:pPr>
          </w:p>
        </w:tc>
        <w:tc>
          <w:tcPr>
            <w:tcW w:w="2653" w:type="dxa"/>
          </w:tcPr>
          <w:p w:rsidR="008E7C18" w:rsidRPr="003D14DD" w:rsidRDefault="008E7C18" w:rsidP="004D69F2">
            <w:pPr>
              <w:pStyle w:val="5"/>
              <w:numPr>
                <w:ilvl w:val="0"/>
                <w:numId w:val="0"/>
              </w:numPr>
              <w:tabs>
                <w:tab w:val="left" w:pos="282"/>
              </w:tabs>
              <w:rPr>
                <w:b/>
                <w:sz w:val="20"/>
                <w:szCs w:val="20"/>
                <w:u w:val="single"/>
              </w:rPr>
            </w:pPr>
            <w:r w:rsidRPr="003D14DD">
              <w:rPr>
                <w:b/>
                <w:sz w:val="20"/>
                <w:szCs w:val="20"/>
                <w:u w:val="single"/>
              </w:rPr>
              <w:t>Уметь</w:t>
            </w:r>
          </w:p>
          <w:p w:rsidR="008E7C18" w:rsidRPr="003D14DD" w:rsidRDefault="008E7C18" w:rsidP="008E7C18">
            <w:pPr>
              <w:pStyle w:val="5"/>
              <w:numPr>
                <w:ilvl w:val="0"/>
                <w:numId w:val="22"/>
              </w:numPr>
              <w:tabs>
                <w:tab w:val="left" w:pos="282"/>
                <w:tab w:val="left" w:pos="720"/>
              </w:tabs>
              <w:ind w:left="0" w:firstLine="0"/>
              <w:rPr>
                <w:rFonts w:eastAsia="Arial Unicode MS"/>
                <w:b/>
                <w:spacing w:val="4"/>
                <w:sz w:val="20"/>
                <w:szCs w:val="20"/>
              </w:rPr>
            </w:pPr>
            <w:r w:rsidRPr="003D14DD">
              <w:rPr>
                <w:sz w:val="20"/>
                <w:szCs w:val="20"/>
              </w:rPr>
              <w:t>Использовать технические и программные средства мультимедиа</w:t>
            </w:r>
          </w:p>
        </w:tc>
      </w:tr>
      <w:tr w:rsidR="008E7C18" w:rsidRPr="003D14DD" w:rsidTr="004D69F2">
        <w:trPr>
          <w:trHeight w:val="1080"/>
        </w:trPr>
        <w:tc>
          <w:tcPr>
            <w:tcW w:w="3348" w:type="dxa"/>
            <w:vMerge/>
          </w:tcPr>
          <w:p w:rsidR="008E7C18" w:rsidRPr="003D14DD" w:rsidRDefault="008E7C18" w:rsidP="004D69F2">
            <w:pPr>
              <w:rPr>
                <w:sz w:val="20"/>
                <w:szCs w:val="20"/>
              </w:rPr>
            </w:pPr>
          </w:p>
        </w:tc>
        <w:tc>
          <w:tcPr>
            <w:tcW w:w="3420" w:type="dxa"/>
            <w:vMerge/>
          </w:tcPr>
          <w:p w:rsidR="008E7C18" w:rsidRPr="003D14DD" w:rsidRDefault="008E7C18" w:rsidP="004D69F2">
            <w:pPr>
              <w:rPr>
                <w:sz w:val="20"/>
                <w:szCs w:val="20"/>
              </w:rPr>
            </w:pPr>
          </w:p>
        </w:tc>
        <w:tc>
          <w:tcPr>
            <w:tcW w:w="2653" w:type="dxa"/>
          </w:tcPr>
          <w:p w:rsidR="008E7C18" w:rsidRPr="003D14DD" w:rsidRDefault="008E7C18" w:rsidP="004D69F2">
            <w:pPr>
              <w:pStyle w:val="5"/>
              <w:numPr>
                <w:ilvl w:val="0"/>
                <w:numId w:val="0"/>
              </w:numPr>
              <w:tabs>
                <w:tab w:val="left" w:pos="282"/>
              </w:tabs>
              <w:rPr>
                <w:b/>
                <w:sz w:val="20"/>
                <w:szCs w:val="20"/>
                <w:u w:val="single"/>
              </w:rPr>
            </w:pPr>
            <w:r w:rsidRPr="003D14DD">
              <w:rPr>
                <w:b/>
                <w:sz w:val="20"/>
                <w:szCs w:val="20"/>
                <w:u w:val="single"/>
              </w:rPr>
              <w:t>Владеть</w:t>
            </w:r>
          </w:p>
          <w:p w:rsidR="008E7C18" w:rsidRPr="003D14DD" w:rsidRDefault="008E7C18" w:rsidP="008E7C18">
            <w:pPr>
              <w:pStyle w:val="5"/>
              <w:numPr>
                <w:ilvl w:val="0"/>
                <w:numId w:val="22"/>
              </w:numPr>
              <w:tabs>
                <w:tab w:val="left" w:pos="282"/>
                <w:tab w:val="left" w:pos="720"/>
              </w:tabs>
              <w:ind w:left="0" w:firstLine="0"/>
              <w:rPr>
                <w:rFonts w:eastAsia="Arial Unicode MS"/>
                <w:b/>
                <w:spacing w:val="4"/>
                <w:sz w:val="20"/>
                <w:szCs w:val="20"/>
              </w:rPr>
            </w:pPr>
            <w:r w:rsidRPr="003D14DD">
              <w:rPr>
                <w:sz w:val="20"/>
                <w:szCs w:val="20"/>
              </w:rPr>
              <w:t>Психолого-педагогическими аспектами использования ЭОР в учебном процессе</w:t>
            </w:r>
          </w:p>
        </w:tc>
      </w:tr>
    </w:tbl>
    <w:p w:rsidR="008E7C18" w:rsidRPr="003D14DD" w:rsidRDefault="008E7C18" w:rsidP="008E7C18">
      <w:pPr>
        <w:suppressAutoHyphens/>
        <w:ind w:firstLine="709"/>
        <w:jc w:val="both"/>
        <w:rPr>
          <w:sz w:val="20"/>
          <w:szCs w:val="20"/>
        </w:rPr>
      </w:pPr>
    </w:p>
    <w:p w:rsidR="008E7C18" w:rsidRPr="003D14DD" w:rsidRDefault="008E7C18" w:rsidP="008E7C18">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«Электронные образовательные ресурсы», являются необходимыми для изучения последующих дисциплин.</w:t>
      </w:r>
    </w:p>
    <w:p w:rsidR="008E7C18" w:rsidRPr="003D14DD" w:rsidRDefault="008E7C18" w:rsidP="008E7C18">
      <w:pPr>
        <w:tabs>
          <w:tab w:val="left" w:pos="900"/>
          <w:tab w:val="left" w:pos="1080"/>
        </w:tabs>
        <w:suppressAutoHyphens/>
        <w:ind w:firstLine="709"/>
        <w:jc w:val="both"/>
        <w:rPr>
          <w:sz w:val="20"/>
          <w:szCs w:val="20"/>
        </w:rPr>
      </w:pPr>
    </w:p>
    <w:p w:rsidR="008E7C18" w:rsidRPr="003D14DD" w:rsidRDefault="008E7C18" w:rsidP="008E7C18">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8E7C18" w:rsidRPr="003D14DD" w:rsidRDefault="008E7C18" w:rsidP="008E7C18">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2489"/>
        <w:gridCol w:w="2374"/>
        <w:gridCol w:w="2365"/>
      </w:tblGrid>
      <w:tr w:rsidR="008E7C18" w:rsidRPr="003D14DD" w:rsidTr="00641B14">
        <w:trPr>
          <w:tblHeader/>
        </w:trPr>
        <w:tc>
          <w:tcPr>
            <w:tcW w:w="2159" w:type="dxa"/>
            <w:vMerge w:val="restart"/>
            <w:vAlign w:val="center"/>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2" w:type="dxa"/>
            <w:gridSpan w:val="3"/>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8E7C18" w:rsidRPr="003D14DD" w:rsidTr="00641B14">
        <w:trPr>
          <w:tblHeader/>
        </w:trPr>
        <w:tc>
          <w:tcPr>
            <w:tcW w:w="2159" w:type="dxa"/>
            <w:vMerge/>
          </w:tcPr>
          <w:p w:rsidR="008E7C18" w:rsidRPr="003D14DD" w:rsidRDefault="008E7C18" w:rsidP="004D69F2">
            <w:pPr>
              <w:suppressAutoHyphens/>
              <w:overflowPunct w:val="0"/>
              <w:autoSpaceDE w:val="0"/>
              <w:autoSpaceDN w:val="0"/>
              <w:adjustRightInd w:val="0"/>
              <w:jc w:val="both"/>
              <w:rPr>
                <w:sz w:val="20"/>
                <w:szCs w:val="20"/>
              </w:rPr>
            </w:pPr>
          </w:p>
        </w:tc>
        <w:tc>
          <w:tcPr>
            <w:tcW w:w="2552" w:type="dxa"/>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7" w:type="dxa"/>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3" w:type="dxa"/>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итоговый</w:t>
            </w:r>
          </w:p>
        </w:tc>
      </w:tr>
      <w:tr w:rsidR="008E7C18" w:rsidRPr="003D14DD" w:rsidTr="00641B14">
        <w:trPr>
          <w:trHeight w:val="190"/>
        </w:trPr>
        <w:tc>
          <w:tcPr>
            <w:tcW w:w="2159" w:type="dxa"/>
            <w:vMerge w:val="restart"/>
          </w:tcPr>
          <w:p w:rsidR="008E7C18" w:rsidRPr="003D14DD" w:rsidRDefault="008E7C18" w:rsidP="004D69F2">
            <w:pPr>
              <w:suppressAutoHyphens/>
              <w:overflowPunct w:val="0"/>
              <w:autoSpaceDE w:val="0"/>
              <w:autoSpaceDN w:val="0"/>
              <w:adjustRightInd w:val="0"/>
              <w:jc w:val="both"/>
              <w:rPr>
                <w:b/>
                <w:sz w:val="20"/>
                <w:szCs w:val="20"/>
              </w:rPr>
            </w:pPr>
            <w:r w:rsidRPr="003D14DD">
              <w:rPr>
                <w:b/>
                <w:sz w:val="20"/>
                <w:szCs w:val="20"/>
              </w:rPr>
              <w:t>ОПК-2</w:t>
            </w:r>
          </w:p>
          <w:p w:rsidR="008E7C18" w:rsidRPr="003D14DD" w:rsidRDefault="008E7C18" w:rsidP="004D69F2">
            <w:pPr>
              <w:suppressAutoHyphens/>
              <w:overflowPunct w:val="0"/>
              <w:autoSpaceDE w:val="0"/>
              <w:autoSpaceDN w:val="0"/>
              <w:adjustRightInd w:val="0"/>
              <w:jc w:val="both"/>
              <w:rPr>
                <w:sz w:val="20"/>
                <w:szCs w:val="20"/>
              </w:rPr>
            </w:pPr>
            <w:r w:rsidRPr="003D14DD">
              <w:rPr>
                <w:sz w:val="20"/>
                <w:szCs w:val="20"/>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2552" w:type="dxa"/>
            <w:vAlign w:val="center"/>
          </w:tcPr>
          <w:p w:rsidR="008E7C18" w:rsidRPr="003D14DD" w:rsidRDefault="008E7C18"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7" w:type="dxa"/>
            <w:vAlign w:val="center"/>
          </w:tcPr>
          <w:p w:rsidR="008E7C18" w:rsidRPr="003D14DD" w:rsidRDefault="008E7C18" w:rsidP="004D69F2">
            <w:pPr>
              <w:rPr>
                <w:sz w:val="20"/>
                <w:szCs w:val="20"/>
              </w:rPr>
            </w:pPr>
            <w:r w:rsidRPr="003D14DD">
              <w:rPr>
                <w:sz w:val="20"/>
                <w:szCs w:val="20"/>
              </w:rPr>
              <w:t>Инновационные процессы в образовании</w:t>
            </w:r>
          </w:p>
        </w:tc>
        <w:tc>
          <w:tcPr>
            <w:tcW w:w="2413" w:type="dxa"/>
            <w:vAlign w:val="center"/>
          </w:tcPr>
          <w:p w:rsidR="008E7C18" w:rsidRPr="003D14DD" w:rsidRDefault="008E7C18" w:rsidP="004D69F2">
            <w:pPr>
              <w:rPr>
                <w:sz w:val="20"/>
                <w:szCs w:val="20"/>
              </w:rPr>
            </w:pPr>
            <w:r w:rsidRPr="003D14DD">
              <w:rPr>
                <w:sz w:val="20"/>
                <w:szCs w:val="20"/>
              </w:rPr>
              <w:t xml:space="preserve">Производственная практика, научно-исследовательская работа </w:t>
            </w:r>
          </w:p>
        </w:tc>
      </w:tr>
      <w:tr w:rsidR="008E7C18" w:rsidRPr="003D14DD" w:rsidTr="00641B14">
        <w:trPr>
          <w:trHeight w:val="190"/>
        </w:trPr>
        <w:tc>
          <w:tcPr>
            <w:tcW w:w="2159" w:type="dxa"/>
            <w:vMerge/>
          </w:tcPr>
          <w:p w:rsidR="008E7C18" w:rsidRPr="003D14DD" w:rsidRDefault="008E7C18" w:rsidP="004D69F2">
            <w:pPr>
              <w:suppressAutoHyphens/>
              <w:overflowPunct w:val="0"/>
              <w:autoSpaceDE w:val="0"/>
              <w:autoSpaceDN w:val="0"/>
              <w:adjustRightInd w:val="0"/>
              <w:jc w:val="both"/>
              <w:rPr>
                <w:b/>
                <w:sz w:val="20"/>
                <w:szCs w:val="20"/>
              </w:rPr>
            </w:pPr>
          </w:p>
        </w:tc>
        <w:tc>
          <w:tcPr>
            <w:tcW w:w="2552" w:type="dxa"/>
            <w:vAlign w:val="center"/>
          </w:tcPr>
          <w:p w:rsidR="008E7C18" w:rsidRPr="003D14DD" w:rsidRDefault="008E7C18" w:rsidP="004D69F2">
            <w:pPr>
              <w:rPr>
                <w:sz w:val="20"/>
                <w:szCs w:val="20"/>
              </w:rPr>
            </w:pPr>
            <w:r w:rsidRPr="003D14DD">
              <w:rPr>
                <w:sz w:val="20"/>
                <w:szCs w:val="20"/>
              </w:rPr>
              <w:t>Математические методы в психолого-педагогическом исследовании</w:t>
            </w:r>
          </w:p>
        </w:tc>
        <w:tc>
          <w:tcPr>
            <w:tcW w:w="2447" w:type="dxa"/>
            <w:vAlign w:val="center"/>
          </w:tcPr>
          <w:p w:rsidR="008E7C18" w:rsidRPr="003D14DD" w:rsidRDefault="008E7C18" w:rsidP="004D69F2">
            <w:pPr>
              <w:rPr>
                <w:sz w:val="20"/>
                <w:szCs w:val="20"/>
              </w:rPr>
            </w:pPr>
          </w:p>
        </w:tc>
        <w:tc>
          <w:tcPr>
            <w:tcW w:w="2413" w:type="dxa"/>
            <w:vAlign w:val="center"/>
          </w:tcPr>
          <w:p w:rsidR="008E7C18" w:rsidRPr="003D14DD" w:rsidRDefault="008E7C18" w:rsidP="004D69F2">
            <w:pPr>
              <w:rPr>
                <w:sz w:val="20"/>
                <w:szCs w:val="20"/>
              </w:rPr>
            </w:pPr>
            <w:r w:rsidRPr="003D14DD">
              <w:rPr>
                <w:sz w:val="20"/>
                <w:szCs w:val="20"/>
              </w:rPr>
              <w:t xml:space="preserve">Выполнение и защита выпускной квалификационной работы </w:t>
            </w:r>
          </w:p>
        </w:tc>
      </w:tr>
      <w:tr w:rsidR="008E7C18" w:rsidRPr="003D14DD" w:rsidTr="00641B14">
        <w:trPr>
          <w:trHeight w:val="190"/>
        </w:trPr>
        <w:tc>
          <w:tcPr>
            <w:tcW w:w="2159" w:type="dxa"/>
            <w:vMerge/>
          </w:tcPr>
          <w:p w:rsidR="008E7C18" w:rsidRPr="003D14DD" w:rsidRDefault="008E7C18" w:rsidP="004D69F2">
            <w:pPr>
              <w:suppressAutoHyphens/>
              <w:overflowPunct w:val="0"/>
              <w:autoSpaceDE w:val="0"/>
              <w:autoSpaceDN w:val="0"/>
              <w:adjustRightInd w:val="0"/>
              <w:jc w:val="both"/>
              <w:rPr>
                <w:b/>
                <w:sz w:val="20"/>
                <w:szCs w:val="20"/>
              </w:rPr>
            </w:pPr>
          </w:p>
        </w:tc>
        <w:tc>
          <w:tcPr>
            <w:tcW w:w="2552" w:type="dxa"/>
            <w:vAlign w:val="center"/>
          </w:tcPr>
          <w:p w:rsidR="008E7C18" w:rsidRPr="003D14DD" w:rsidRDefault="008E7C18" w:rsidP="004D69F2">
            <w:pPr>
              <w:rPr>
                <w:sz w:val="20"/>
                <w:szCs w:val="20"/>
              </w:rPr>
            </w:pPr>
            <w:r w:rsidRPr="003D14DD">
              <w:rPr>
                <w:sz w:val="20"/>
                <w:szCs w:val="20"/>
              </w:rPr>
              <w:t>Электронные образовательные ресурсы</w:t>
            </w:r>
          </w:p>
        </w:tc>
        <w:tc>
          <w:tcPr>
            <w:tcW w:w="2447" w:type="dxa"/>
            <w:vAlign w:val="center"/>
          </w:tcPr>
          <w:p w:rsidR="008E7C18" w:rsidRPr="003D14DD" w:rsidRDefault="008E7C18" w:rsidP="004D69F2">
            <w:pPr>
              <w:rPr>
                <w:sz w:val="20"/>
                <w:szCs w:val="20"/>
              </w:rPr>
            </w:pPr>
          </w:p>
        </w:tc>
        <w:tc>
          <w:tcPr>
            <w:tcW w:w="2413" w:type="dxa"/>
            <w:vAlign w:val="center"/>
          </w:tcPr>
          <w:p w:rsidR="008E7C18" w:rsidRPr="003D14DD" w:rsidRDefault="008E7C18" w:rsidP="004D69F2">
            <w:pPr>
              <w:rPr>
                <w:sz w:val="20"/>
                <w:szCs w:val="20"/>
              </w:rPr>
            </w:pPr>
          </w:p>
        </w:tc>
      </w:tr>
      <w:tr w:rsidR="008E7C18" w:rsidRPr="003D14DD" w:rsidTr="00641B14">
        <w:trPr>
          <w:trHeight w:val="190"/>
        </w:trPr>
        <w:tc>
          <w:tcPr>
            <w:tcW w:w="2159" w:type="dxa"/>
            <w:vMerge/>
          </w:tcPr>
          <w:p w:rsidR="008E7C18" w:rsidRPr="003D14DD" w:rsidRDefault="008E7C18" w:rsidP="004D69F2">
            <w:pPr>
              <w:suppressAutoHyphens/>
              <w:overflowPunct w:val="0"/>
              <w:autoSpaceDE w:val="0"/>
              <w:autoSpaceDN w:val="0"/>
              <w:adjustRightInd w:val="0"/>
              <w:jc w:val="both"/>
              <w:rPr>
                <w:b/>
                <w:sz w:val="20"/>
                <w:szCs w:val="20"/>
              </w:rPr>
            </w:pPr>
          </w:p>
        </w:tc>
        <w:tc>
          <w:tcPr>
            <w:tcW w:w="2552" w:type="dxa"/>
            <w:vAlign w:val="center"/>
          </w:tcPr>
          <w:p w:rsidR="008E7C18" w:rsidRPr="003D14DD" w:rsidRDefault="008E7C18" w:rsidP="004D69F2">
            <w:pPr>
              <w:rPr>
                <w:sz w:val="20"/>
                <w:szCs w:val="20"/>
              </w:rPr>
            </w:pPr>
            <w:r w:rsidRPr="003D14DD">
              <w:rPr>
                <w:sz w:val="20"/>
                <w:szCs w:val="20"/>
              </w:rPr>
              <w:t>Учебная практика, ознакомительная</w:t>
            </w:r>
          </w:p>
        </w:tc>
        <w:tc>
          <w:tcPr>
            <w:tcW w:w="2447" w:type="dxa"/>
            <w:vAlign w:val="center"/>
          </w:tcPr>
          <w:p w:rsidR="008E7C18" w:rsidRPr="003D14DD" w:rsidRDefault="008E7C18" w:rsidP="004D69F2">
            <w:pPr>
              <w:rPr>
                <w:sz w:val="20"/>
                <w:szCs w:val="20"/>
              </w:rPr>
            </w:pPr>
          </w:p>
        </w:tc>
        <w:tc>
          <w:tcPr>
            <w:tcW w:w="2413" w:type="dxa"/>
          </w:tcPr>
          <w:p w:rsidR="008E7C18" w:rsidRPr="003D14DD" w:rsidRDefault="008E7C18" w:rsidP="004D69F2">
            <w:pPr>
              <w:suppressAutoHyphens/>
              <w:overflowPunct w:val="0"/>
              <w:autoSpaceDE w:val="0"/>
              <w:autoSpaceDN w:val="0"/>
              <w:adjustRightInd w:val="0"/>
              <w:jc w:val="both"/>
              <w:rPr>
                <w:sz w:val="20"/>
                <w:szCs w:val="20"/>
              </w:rPr>
            </w:pPr>
          </w:p>
        </w:tc>
      </w:tr>
    </w:tbl>
    <w:p w:rsidR="008E7C18" w:rsidRPr="003D14DD" w:rsidRDefault="008E7C18" w:rsidP="008E7C18">
      <w:pPr>
        <w:suppressAutoHyphens/>
        <w:jc w:val="both"/>
        <w:rPr>
          <w:sz w:val="20"/>
          <w:szCs w:val="20"/>
        </w:rPr>
      </w:pPr>
    </w:p>
    <w:p w:rsidR="008E7C18" w:rsidRPr="003D14DD" w:rsidRDefault="008E7C18" w:rsidP="008E7C18">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8E7C18" w:rsidRPr="003D14DD" w:rsidRDefault="008E7C18" w:rsidP="008E7C18">
      <w:pPr>
        <w:tabs>
          <w:tab w:val="left" w:pos="900"/>
        </w:tabs>
        <w:suppressAutoHyphens/>
        <w:ind w:firstLine="709"/>
        <w:jc w:val="both"/>
        <w:rPr>
          <w:b/>
          <w:sz w:val="20"/>
          <w:szCs w:val="20"/>
        </w:rPr>
      </w:pPr>
    </w:p>
    <w:p w:rsidR="008E7C18" w:rsidRPr="003D14DD" w:rsidRDefault="008E7C18" w:rsidP="008E7C18">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8E7C18" w:rsidRPr="003D14DD" w:rsidRDefault="008E7C18" w:rsidP="008E7C18">
      <w:pPr>
        <w:tabs>
          <w:tab w:val="left" w:pos="900"/>
        </w:tabs>
        <w:suppressAutoHyphens/>
        <w:ind w:firstLine="709"/>
        <w:jc w:val="both"/>
        <w:rPr>
          <w:b/>
          <w:sz w:val="20"/>
          <w:szCs w:val="2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587"/>
        <w:gridCol w:w="1069"/>
        <w:gridCol w:w="1070"/>
        <w:gridCol w:w="1069"/>
        <w:gridCol w:w="1070"/>
      </w:tblGrid>
      <w:tr w:rsidR="008E7C18" w:rsidRPr="003D14DD" w:rsidTr="004D69F2">
        <w:tc>
          <w:tcPr>
            <w:tcW w:w="766" w:type="dxa"/>
            <w:vMerge w:val="restart"/>
            <w:vAlign w:val="center"/>
          </w:tcPr>
          <w:p w:rsidR="008E7C18" w:rsidRPr="003D14DD" w:rsidRDefault="008E7C18" w:rsidP="004D69F2">
            <w:pPr>
              <w:pStyle w:val="afff7"/>
              <w:suppressAutoHyphens/>
              <w:snapToGrid w:val="0"/>
              <w:jc w:val="center"/>
              <w:rPr>
                <w:b/>
                <w:sz w:val="20"/>
                <w:szCs w:val="20"/>
              </w:rPr>
            </w:pPr>
            <w:r w:rsidRPr="003D14DD">
              <w:rPr>
                <w:b/>
                <w:sz w:val="20"/>
                <w:szCs w:val="20"/>
              </w:rPr>
              <w:t>№ п/п</w:t>
            </w:r>
          </w:p>
        </w:tc>
        <w:tc>
          <w:tcPr>
            <w:tcW w:w="4587" w:type="dxa"/>
            <w:vMerge w:val="restart"/>
            <w:vAlign w:val="center"/>
          </w:tcPr>
          <w:p w:rsidR="008E7C18" w:rsidRPr="003D14DD" w:rsidRDefault="008E7C18"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8E7C18" w:rsidRPr="003D14DD" w:rsidRDefault="008E7C18"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8E7C18" w:rsidRPr="003D14DD" w:rsidTr="004D69F2">
        <w:tc>
          <w:tcPr>
            <w:tcW w:w="766" w:type="dxa"/>
            <w:vMerge/>
          </w:tcPr>
          <w:p w:rsidR="008E7C18" w:rsidRPr="003D14DD" w:rsidRDefault="008E7C18" w:rsidP="004D69F2">
            <w:pPr>
              <w:tabs>
                <w:tab w:val="left" w:pos="900"/>
              </w:tabs>
              <w:rPr>
                <w:b/>
                <w:sz w:val="20"/>
                <w:szCs w:val="20"/>
              </w:rPr>
            </w:pPr>
          </w:p>
        </w:tc>
        <w:tc>
          <w:tcPr>
            <w:tcW w:w="4587" w:type="dxa"/>
            <w:vMerge/>
          </w:tcPr>
          <w:p w:rsidR="008E7C18" w:rsidRPr="003D14DD" w:rsidRDefault="008E7C18" w:rsidP="004D69F2">
            <w:pPr>
              <w:tabs>
                <w:tab w:val="left" w:pos="900"/>
              </w:tabs>
              <w:rPr>
                <w:b/>
                <w:sz w:val="20"/>
                <w:szCs w:val="20"/>
              </w:rPr>
            </w:pPr>
          </w:p>
        </w:tc>
        <w:tc>
          <w:tcPr>
            <w:tcW w:w="2139" w:type="dxa"/>
            <w:gridSpan w:val="2"/>
            <w:vAlign w:val="center"/>
          </w:tcPr>
          <w:p w:rsidR="008E7C18" w:rsidRPr="003D14DD" w:rsidRDefault="008E7C18"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8E7C18" w:rsidRPr="003D14DD" w:rsidRDefault="008E7C18" w:rsidP="004D69F2">
            <w:pPr>
              <w:pStyle w:val="afff7"/>
              <w:suppressAutoHyphens/>
              <w:snapToGrid w:val="0"/>
              <w:ind w:right="-80"/>
              <w:jc w:val="center"/>
              <w:rPr>
                <w:b/>
                <w:sz w:val="20"/>
                <w:szCs w:val="20"/>
              </w:rPr>
            </w:pPr>
            <w:r w:rsidRPr="003D14DD">
              <w:rPr>
                <w:b/>
                <w:sz w:val="20"/>
                <w:szCs w:val="20"/>
              </w:rPr>
              <w:t>Заочная</w:t>
            </w:r>
          </w:p>
        </w:tc>
      </w:tr>
      <w:tr w:rsidR="008E7C18" w:rsidRPr="003D14DD" w:rsidTr="004D69F2">
        <w:tc>
          <w:tcPr>
            <w:tcW w:w="766" w:type="dxa"/>
            <w:vMerge/>
          </w:tcPr>
          <w:p w:rsidR="008E7C18" w:rsidRPr="003D14DD" w:rsidRDefault="008E7C18" w:rsidP="004D69F2">
            <w:pPr>
              <w:tabs>
                <w:tab w:val="left" w:pos="900"/>
              </w:tabs>
              <w:rPr>
                <w:b/>
                <w:sz w:val="20"/>
                <w:szCs w:val="20"/>
              </w:rPr>
            </w:pPr>
          </w:p>
        </w:tc>
        <w:tc>
          <w:tcPr>
            <w:tcW w:w="4587" w:type="dxa"/>
            <w:vMerge/>
          </w:tcPr>
          <w:p w:rsidR="008E7C18" w:rsidRPr="003D14DD" w:rsidRDefault="008E7C18" w:rsidP="004D69F2">
            <w:pPr>
              <w:tabs>
                <w:tab w:val="left" w:pos="900"/>
              </w:tabs>
              <w:rPr>
                <w:b/>
                <w:sz w:val="20"/>
                <w:szCs w:val="20"/>
              </w:rPr>
            </w:pPr>
          </w:p>
        </w:tc>
        <w:tc>
          <w:tcPr>
            <w:tcW w:w="1069" w:type="dxa"/>
            <w:vAlign w:val="center"/>
          </w:tcPr>
          <w:p w:rsidR="008E7C18" w:rsidRPr="003D14DD" w:rsidRDefault="008E7C18" w:rsidP="004D69F2">
            <w:pPr>
              <w:tabs>
                <w:tab w:val="left" w:pos="900"/>
              </w:tabs>
              <w:jc w:val="center"/>
              <w:rPr>
                <w:b/>
                <w:sz w:val="20"/>
                <w:szCs w:val="20"/>
              </w:rPr>
            </w:pPr>
            <w:r w:rsidRPr="003D14DD">
              <w:rPr>
                <w:b/>
                <w:sz w:val="20"/>
                <w:szCs w:val="20"/>
              </w:rPr>
              <w:t>всего</w:t>
            </w:r>
          </w:p>
        </w:tc>
        <w:tc>
          <w:tcPr>
            <w:tcW w:w="1070" w:type="dxa"/>
            <w:vAlign w:val="center"/>
          </w:tcPr>
          <w:p w:rsidR="008E7C18" w:rsidRPr="003D14DD" w:rsidRDefault="008E7C18" w:rsidP="004D69F2">
            <w:pPr>
              <w:tabs>
                <w:tab w:val="left" w:pos="900"/>
              </w:tabs>
              <w:jc w:val="center"/>
              <w:rPr>
                <w:b/>
                <w:sz w:val="20"/>
                <w:szCs w:val="20"/>
              </w:rPr>
            </w:pPr>
            <w:r w:rsidRPr="003D14DD">
              <w:rPr>
                <w:b/>
                <w:sz w:val="20"/>
                <w:szCs w:val="20"/>
              </w:rPr>
              <w:t>в том числе</w:t>
            </w:r>
          </w:p>
        </w:tc>
        <w:tc>
          <w:tcPr>
            <w:tcW w:w="1069" w:type="dxa"/>
            <w:vAlign w:val="center"/>
          </w:tcPr>
          <w:p w:rsidR="008E7C18" w:rsidRPr="003D14DD" w:rsidRDefault="008E7C18" w:rsidP="004D69F2">
            <w:pPr>
              <w:tabs>
                <w:tab w:val="left" w:pos="900"/>
              </w:tabs>
              <w:jc w:val="center"/>
              <w:rPr>
                <w:b/>
                <w:sz w:val="20"/>
                <w:szCs w:val="20"/>
              </w:rPr>
            </w:pPr>
            <w:r w:rsidRPr="003D14DD">
              <w:rPr>
                <w:b/>
                <w:sz w:val="20"/>
                <w:szCs w:val="20"/>
              </w:rPr>
              <w:t>всего</w:t>
            </w:r>
          </w:p>
        </w:tc>
        <w:tc>
          <w:tcPr>
            <w:tcW w:w="1070" w:type="dxa"/>
            <w:vAlign w:val="center"/>
          </w:tcPr>
          <w:p w:rsidR="008E7C18" w:rsidRPr="003D14DD" w:rsidRDefault="008E7C18" w:rsidP="004D69F2">
            <w:pPr>
              <w:tabs>
                <w:tab w:val="left" w:pos="900"/>
              </w:tabs>
              <w:jc w:val="center"/>
              <w:rPr>
                <w:b/>
                <w:sz w:val="20"/>
                <w:szCs w:val="20"/>
              </w:rPr>
            </w:pPr>
            <w:r w:rsidRPr="003D14DD">
              <w:rPr>
                <w:b/>
                <w:sz w:val="20"/>
                <w:szCs w:val="20"/>
              </w:rPr>
              <w:t>в том числе</w:t>
            </w:r>
          </w:p>
        </w:tc>
      </w:tr>
      <w:tr w:rsidR="008E7C18" w:rsidRPr="003D14DD" w:rsidTr="004D69F2">
        <w:tc>
          <w:tcPr>
            <w:tcW w:w="766" w:type="dxa"/>
          </w:tcPr>
          <w:p w:rsidR="008E7C18" w:rsidRPr="003D14DD" w:rsidRDefault="008E7C18" w:rsidP="004D69F2">
            <w:pPr>
              <w:suppressAutoHyphens/>
              <w:snapToGrid w:val="0"/>
              <w:rPr>
                <w:b/>
                <w:sz w:val="20"/>
                <w:szCs w:val="20"/>
              </w:rPr>
            </w:pPr>
            <w:r w:rsidRPr="003D14DD">
              <w:rPr>
                <w:b/>
                <w:sz w:val="20"/>
                <w:szCs w:val="20"/>
              </w:rPr>
              <w:t>1</w:t>
            </w:r>
          </w:p>
        </w:tc>
        <w:tc>
          <w:tcPr>
            <w:tcW w:w="4587" w:type="dxa"/>
          </w:tcPr>
          <w:p w:rsidR="008E7C18" w:rsidRPr="003D14DD" w:rsidRDefault="008E7C18"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ind w:right="312"/>
              <w:jc w:val="center"/>
              <w:rPr>
                <w:b/>
                <w:sz w:val="20"/>
                <w:szCs w:val="20"/>
              </w:rPr>
            </w:pPr>
          </w:p>
        </w:tc>
        <w:tc>
          <w:tcPr>
            <w:tcW w:w="1069" w:type="dxa"/>
          </w:tcPr>
          <w:p w:rsidR="008E7C18" w:rsidRPr="003D14DD" w:rsidRDefault="008E7C18" w:rsidP="004D69F2">
            <w:pPr>
              <w:pStyle w:val="afff7"/>
              <w:suppressAutoHyphens/>
              <w:snapToGrid w:val="0"/>
              <w:jc w:val="center"/>
              <w:rPr>
                <w:b/>
                <w:sz w:val="20"/>
                <w:szCs w:val="20"/>
              </w:rPr>
            </w:pPr>
            <w:r w:rsidRPr="003D14DD">
              <w:rPr>
                <w:b/>
                <w:sz w:val="20"/>
                <w:szCs w:val="20"/>
              </w:rPr>
              <w:t>14,2</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1.1</w:t>
            </w:r>
          </w:p>
        </w:tc>
        <w:tc>
          <w:tcPr>
            <w:tcW w:w="4587" w:type="dxa"/>
          </w:tcPr>
          <w:p w:rsidR="008E7C18" w:rsidRPr="003D14DD" w:rsidRDefault="008E7C18" w:rsidP="004D69F2">
            <w:pPr>
              <w:suppressAutoHyphens/>
              <w:snapToGrid w:val="0"/>
              <w:rPr>
                <w:sz w:val="20"/>
                <w:szCs w:val="20"/>
              </w:rPr>
            </w:pPr>
            <w:r w:rsidRPr="003D14DD">
              <w:rPr>
                <w:sz w:val="20"/>
                <w:szCs w:val="20"/>
              </w:rPr>
              <w:t>занятия лекционного типа (лекции)</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r w:rsidRPr="003D14DD">
              <w:rPr>
                <w:sz w:val="20"/>
                <w:szCs w:val="20"/>
              </w:rPr>
              <w:t>2</w:t>
            </w:r>
          </w:p>
        </w:tc>
        <w:tc>
          <w:tcPr>
            <w:tcW w:w="1070" w:type="dxa"/>
          </w:tcPr>
          <w:p w:rsidR="008E7C18" w:rsidRPr="003D14DD" w:rsidRDefault="008E7C18" w:rsidP="004D69F2">
            <w:pPr>
              <w:pStyle w:val="afff7"/>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w:t>
            </w:r>
          </w:p>
        </w:tc>
        <w:tc>
          <w:tcPr>
            <w:tcW w:w="4587" w:type="dxa"/>
          </w:tcPr>
          <w:p w:rsidR="008E7C18" w:rsidRPr="003D14DD" w:rsidRDefault="008E7C18" w:rsidP="004D69F2">
            <w:pPr>
              <w:suppressAutoHyphens/>
              <w:snapToGrid w:val="0"/>
              <w:rPr>
                <w:sz w:val="20"/>
                <w:szCs w:val="20"/>
              </w:rPr>
            </w:pPr>
            <w:r w:rsidRPr="003D14DD">
              <w:rPr>
                <w:sz w:val="20"/>
                <w:szCs w:val="20"/>
              </w:rPr>
              <w:t xml:space="preserve">занятия семинарского типа (практические)*, </w:t>
            </w:r>
          </w:p>
          <w:p w:rsidR="008E7C18" w:rsidRPr="003D14DD" w:rsidRDefault="008E7C18" w:rsidP="004D69F2">
            <w:pPr>
              <w:suppressAutoHyphens/>
              <w:snapToGrid w:val="0"/>
              <w:rPr>
                <w:sz w:val="20"/>
                <w:szCs w:val="20"/>
              </w:rPr>
            </w:pPr>
            <w:r w:rsidRPr="003D14DD">
              <w:rPr>
                <w:sz w:val="20"/>
                <w:szCs w:val="20"/>
              </w:rPr>
              <w:t xml:space="preserve">в том числе: </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r w:rsidRPr="003D14DD">
              <w:rPr>
                <w:sz w:val="20"/>
                <w:szCs w:val="20"/>
              </w:rPr>
              <w:t>10</w:t>
            </w:r>
          </w:p>
        </w:tc>
        <w:tc>
          <w:tcPr>
            <w:tcW w:w="1070" w:type="dxa"/>
          </w:tcPr>
          <w:p w:rsidR="008E7C18" w:rsidRPr="003D14DD" w:rsidRDefault="008E7C18" w:rsidP="004D69F2">
            <w:pPr>
              <w:pStyle w:val="afff7"/>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1.2.1</w:t>
            </w:r>
          </w:p>
        </w:tc>
        <w:tc>
          <w:tcPr>
            <w:tcW w:w="4587" w:type="dxa"/>
          </w:tcPr>
          <w:p w:rsidR="008E7C18" w:rsidRPr="003D14DD" w:rsidRDefault="008E7C18" w:rsidP="004D69F2">
            <w:pPr>
              <w:suppressAutoHyphens/>
              <w:snapToGrid w:val="0"/>
              <w:rPr>
                <w:sz w:val="20"/>
                <w:szCs w:val="20"/>
              </w:rPr>
            </w:pPr>
            <w:r w:rsidRPr="003D14DD">
              <w:rPr>
                <w:sz w:val="20"/>
                <w:szCs w:val="20"/>
              </w:rPr>
              <w:t xml:space="preserve">семинар-дискуссия, </w:t>
            </w:r>
          </w:p>
          <w:p w:rsidR="008E7C18" w:rsidRPr="003D14DD" w:rsidRDefault="008E7C18" w:rsidP="004D69F2">
            <w:pPr>
              <w:suppressAutoHyphens/>
              <w:snapToGrid w:val="0"/>
              <w:rPr>
                <w:sz w:val="20"/>
                <w:szCs w:val="20"/>
              </w:rPr>
            </w:pPr>
            <w:r w:rsidRPr="003D14DD">
              <w:rPr>
                <w:sz w:val="20"/>
                <w:szCs w:val="20"/>
              </w:rPr>
              <w:t>практические занятия</w:t>
            </w:r>
          </w:p>
        </w:tc>
        <w:tc>
          <w:tcPr>
            <w:tcW w:w="1069" w:type="dxa"/>
          </w:tcPr>
          <w:p w:rsidR="008E7C18" w:rsidRPr="003D14DD" w:rsidRDefault="008E7C18" w:rsidP="004D69F2">
            <w:pPr>
              <w:suppressAutoHyphens/>
              <w:snapToGrid w:val="0"/>
              <w:jc w:val="center"/>
              <w:rPr>
                <w:sz w:val="20"/>
                <w:szCs w:val="20"/>
              </w:rPr>
            </w:pPr>
          </w:p>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p>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r w:rsidRPr="003D14DD">
              <w:rPr>
                <w:sz w:val="20"/>
                <w:szCs w:val="20"/>
              </w:rPr>
              <w:t>0</w:t>
            </w:r>
          </w:p>
          <w:p w:rsidR="008E7C18" w:rsidRPr="003D14DD" w:rsidRDefault="008E7C18" w:rsidP="004D69F2">
            <w:pPr>
              <w:pStyle w:val="afff7"/>
              <w:suppressAutoHyphens/>
              <w:snapToGrid w:val="0"/>
              <w:jc w:val="center"/>
              <w:rPr>
                <w:sz w:val="20"/>
                <w:szCs w:val="20"/>
              </w:rPr>
            </w:pPr>
            <w:r w:rsidRPr="003D14DD">
              <w:rPr>
                <w:sz w:val="20"/>
                <w:szCs w:val="20"/>
              </w:rPr>
              <w:t>10</w:t>
            </w: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1.2.2</w:t>
            </w:r>
          </w:p>
        </w:tc>
        <w:tc>
          <w:tcPr>
            <w:tcW w:w="4587" w:type="dxa"/>
          </w:tcPr>
          <w:p w:rsidR="008E7C18" w:rsidRPr="003D14DD" w:rsidRDefault="008E7C18"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1.2.3</w:t>
            </w:r>
          </w:p>
        </w:tc>
        <w:tc>
          <w:tcPr>
            <w:tcW w:w="4587" w:type="dxa"/>
          </w:tcPr>
          <w:p w:rsidR="008E7C18" w:rsidRPr="003D14DD" w:rsidRDefault="008E7C18"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1.3</w:t>
            </w:r>
          </w:p>
        </w:tc>
        <w:tc>
          <w:tcPr>
            <w:tcW w:w="4587" w:type="dxa"/>
          </w:tcPr>
          <w:p w:rsidR="008E7C18" w:rsidRPr="003D14DD" w:rsidRDefault="008E7C18"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r w:rsidRPr="003D14DD">
              <w:rPr>
                <w:sz w:val="20"/>
                <w:szCs w:val="20"/>
              </w:rPr>
              <w:t>2,2</w:t>
            </w:r>
          </w:p>
        </w:tc>
        <w:tc>
          <w:tcPr>
            <w:tcW w:w="1070" w:type="dxa"/>
          </w:tcPr>
          <w:p w:rsidR="008E7C18" w:rsidRPr="003D14DD" w:rsidRDefault="008E7C18" w:rsidP="004D69F2">
            <w:pPr>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1.3.1</w:t>
            </w:r>
          </w:p>
        </w:tc>
        <w:tc>
          <w:tcPr>
            <w:tcW w:w="4587" w:type="dxa"/>
          </w:tcPr>
          <w:p w:rsidR="008E7C18" w:rsidRPr="003D14DD" w:rsidRDefault="008E7C18" w:rsidP="004D69F2">
            <w:pPr>
              <w:suppressAutoHyphens/>
              <w:snapToGrid w:val="0"/>
              <w:rPr>
                <w:sz w:val="20"/>
                <w:szCs w:val="20"/>
              </w:rPr>
            </w:pPr>
            <w:r w:rsidRPr="003D14DD">
              <w:rPr>
                <w:sz w:val="20"/>
                <w:szCs w:val="20"/>
              </w:rPr>
              <w:t xml:space="preserve">консультации групповые </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r w:rsidRPr="003D14DD">
              <w:rPr>
                <w:sz w:val="20"/>
                <w:szCs w:val="20"/>
              </w:rPr>
              <w:t>2</w:t>
            </w: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1.3.2</w:t>
            </w:r>
          </w:p>
        </w:tc>
        <w:tc>
          <w:tcPr>
            <w:tcW w:w="4587" w:type="dxa"/>
          </w:tcPr>
          <w:p w:rsidR="008E7C18" w:rsidRPr="003D14DD" w:rsidRDefault="008E7C18"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r w:rsidRPr="003D14DD">
              <w:rPr>
                <w:sz w:val="20"/>
                <w:szCs w:val="20"/>
              </w:rPr>
              <w:t>0,2</w:t>
            </w: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b/>
                <w:sz w:val="20"/>
                <w:szCs w:val="20"/>
              </w:rPr>
              <w:t>2</w:t>
            </w:r>
          </w:p>
        </w:tc>
        <w:tc>
          <w:tcPr>
            <w:tcW w:w="4587" w:type="dxa"/>
          </w:tcPr>
          <w:p w:rsidR="008E7C18" w:rsidRPr="003D14DD" w:rsidRDefault="008E7C18" w:rsidP="004D69F2">
            <w:pPr>
              <w:suppressAutoHyphens/>
              <w:snapToGrid w:val="0"/>
              <w:rPr>
                <w:sz w:val="20"/>
                <w:szCs w:val="20"/>
              </w:rPr>
            </w:pPr>
            <w:r w:rsidRPr="003D14DD">
              <w:rPr>
                <w:b/>
                <w:sz w:val="20"/>
                <w:szCs w:val="20"/>
              </w:rPr>
              <w:t>Самостоятельная работа (всего)</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r w:rsidRPr="003D14DD">
              <w:rPr>
                <w:b/>
                <w:sz w:val="20"/>
                <w:szCs w:val="20"/>
              </w:rPr>
              <w:t>87</w:t>
            </w:r>
          </w:p>
        </w:tc>
        <w:tc>
          <w:tcPr>
            <w:tcW w:w="1070" w:type="dxa"/>
          </w:tcPr>
          <w:p w:rsidR="008E7C18" w:rsidRPr="003D14DD" w:rsidRDefault="008E7C18" w:rsidP="004D69F2">
            <w:pPr>
              <w:suppressAutoHyphens/>
              <w:snapToGrid w:val="0"/>
              <w:jc w:val="center"/>
              <w:rPr>
                <w:sz w:val="20"/>
                <w:szCs w:val="20"/>
              </w:rPr>
            </w:pPr>
          </w:p>
        </w:tc>
      </w:tr>
      <w:tr w:rsidR="008E7C18" w:rsidRPr="003D14DD" w:rsidTr="004D69F2">
        <w:tc>
          <w:tcPr>
            <w:tcW w:w="766" w:type="dxa"/>
          </w:tcPr>
          <w:p w:rsidR="008E7C18" w:rsidRPr="003D14DD" w:rsidRDefault="008E7C18" w:rsidP="004D69F2">
            <w:pPr>
              <w:tabs>
                <w:tab w:val="center" w:pos="4677"/>
                <w:tab w:val="right" w:pos="9355"/>
              </w:tabs>
              <w:suppressAutoHyphens/>
              <w:rPr>
                <w:b/>
                <w:sz w:val="20"/>
                <w:szCs w:val="20"/>
              </w:rPr>
            </w:pPr>
            <w:r w:rsidRPr="003D14DD">
              <w:rPr>
                <w:sz w:val="20"/>
                <w:szCs w:val="20"/>
              </w:rPr>
              <w:t>2.1</w:t>
            </w:r>
          </w:p>
        </w:tc>
        <w:tc>
          <w:tcPr>
            <w:tcW w:w="4587" w:type="dxa"/>
          </w:tcPr>
          <w:p w:rsidR="008E7C18" w:rsidRPr="003D14DD" w:rsidRDefault="008E7C18"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jc w:val="center"/>
              <w:rPr>
                <w:b/>
                <w:sz w:val="20"/>
                <w:szCs w:val="20"/>
              </w:rPr>
            </w:pPr>
          </w:p>
        </w:tc>
        <w:tc>
          <w:tcPr>
            <w:tcW w:w="1069" w:type="dxa"/>
          </w:tcPr>
          <w:p w:rsidR="008E7C18" w:rsidRPr="003D14DD" w:rsidRDefault="008E7C18" w:rsidP="004D69F2">
            <w:pPr>
              <w:pStyle w:val="afff7"/>
              <w:suppressAutoHyphens/>
              <w:snapToGrid w:val="0"/>
              <w:jc w:val="center"/>
              <w:rPr>
                <w:sz w:val="20"/>
                <w:szCs w:val="20"/>
              </w:rPr>
            </w:pPr>
          </w:p>
          <w:p w:rsidR="008E7C18" w:rsidRPr="003D14DD" w:rsidRDefault="008E7C18" w:rsidP="004D69F2">
            <w:pPr>
              <w:pStyle w:val="afff7"/>
              <w:suppressAutoHyphens/>
              <w:snapToGrid w:val="0"/>
              <w:jc w:val="center"/>
              <w:rPr>
                <w:sz w:val="20"/>
                <w:szCs w:val="20"/>
              </w:rPr>
            </w:pPr>
          </w:p>
          <w:p w:rsidR="008E7C18" w:rsidRPr="003D14DD" w:rsidRDefault="008E7C18" w:rsidP="004D69F2">
            <w:pPr>
              <w:pStyle w:val="afff7"/>
              <w:suppressAutoHyphens/>
              <w:snapToGrid w:val="0"/>
              <w:jc w:val="center"/>
              <w:rPr>
                <w:b/>
                <w:sz w:val="20"/>
                <w:szCs w:val="20"/>
              </w:rPr>
            </w:pPr>
            <w:r w:rsidRPr="003D14DD">
              <w:rPr>
                <w:sz w:val="20"/>
                <w:szCs w:val="20"/>
              </w:rPr>
              <w:t>87</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tcPr>
          <w:p w:rsidR="008E7C18" w:rsidRPr="003D14DD" w:rsidRDefault="008E7C18" w:rsidP="004D69F2">
            <w:pPr>
              <w:suppressAutoHyphens/>
              <w:rPr>
                <w:sz w:val="20"/>
                <w:szCs w:val="20"/>
              </w:rPr>
            </w:pPr>
            <w:r w:rsidRPr="003D14DD">
              <w:rPr>
                <w:sz w:val="20"/>
                <w:szCs w:val="20"/>
              </w:rPr>
              <w:t>2.2</w:t>
            </w:r>
          </w:p>
        </w:tc>
        <w:tc>
          <w:tcPr>
            <w:tcW w:w="4587" w:type="dxa"/>
          </w:tcPr>
          <w:p w:rsidR="008E7C18" w:rsidRPr="003D14DD" w:rsidRDefault="008E7C18"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r w:rsidRPr="003D14DD">
              <w:rPr>
                <w:b/>
                <w:sz w:val="20"/>
                <w:szCs w:val="20"/>
              </w:rPr>
              <w:t>6,8</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rPr>
          <w:trHeight w:val="249"/>
        </w:trPr>
        <w:tc>
          <w:tcPr>
            <w:tcW w:w="766" w:type="dxa"/>
            <w:vMerge w:val="restart"/>
          </w:tcPr>
          <w:p w:rsidR="008E7C18" w:rsidRPr="003D14DD" w:rsidRDefault="008E7C18" w:rsidP="004D69F2">
            <w:pPr>
              <w:suppressAutoHyphens/>
              <w:snapToGrid w:val="0"/>
              <w:rPr>
                <w:b/>
                <w:sz w:val="20"/>
                <w:szCs w:val="20"/>
              </w:rPr>
            </w:pPr>
            <w:r w:rsidRPr="003D14DD">
              <w:rPr>
                <w:b/>
                <w:sz w:val="20"/>
                <w:szCs w:val="20"/>
              </w:rPr>
              <w:lastRenderedPageBreak/>
              <w:t>3</w:t>
            </w:r>
          </w:p>
        </w:tc>
        <w:tc>
          <w:tcPr>
            <w:tcW w:w="4587" w:type="dxa"/>
            <w:vMerge w:val="restart"/>
          </w:tcPr>
          <w:p w:rsidR="008E7C18" w:rsidRPr="003D14DD" w:rsidRDefault="008E7C18"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8E7C18" w:rsidRPr="003D14DD" w:rsidRDefault="008E7C18"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8E7C18" w:rsidRPr="003D14DD" w:rsidRDefault="008E7C18" w:rsidP="004D69F2">
            <w:pPr>
              <w:suppressAutoHyphens/>
              <w:rPr>
                <w:sz w:val="20"/>
                <w:szCs w:val="20"/>
              </w:rPr>
            </w:pPr>
            <w:r w:rsidRPr="003D14DD">
              <w:rPr>
                <w:sz w:val="20"/>
                <w:szCs w:val="20"/>
              </w:rPr>
              <w:t>форма промежуточной аттестации</w:t>
            </w: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jc w:val="center"/>
              <w:rPr>
                <w:b/>
                <w:sz w:val="20"/>
                <w:szCs w:val="20"/>
              </w:rPr>
            </w:pPr>
          </w:p>
        </w:tc>
        <w:tc>
          <w:tcPr>
            <w:tcW w:w="1069" w:type="dxa"/>
          </w:tcPr>
          <w:p w:rsidR="008E7C18" w:rsidRPr="003D14DD" w:rsidRDefault="008E7C18" w:rsidP="004D69F2">
            <w:pPr>
              <w:suppressAutoHyphens/>
              <w:snapToGrid w:val="0"/>
              <w:jc w:val="center"/>
              <w:rPr>
                <w:b/>
                <w:sz w:val="20"/>
                <w:szCs w:val="20"/>
              </w:rPr>
            </w:pPr>
            <w:r w:rsidRPr="003D14DD">
              <w:rPr>
                <w:b/>
                <w:sz w:val="20"/>
                <w:szCs w:val="20"/>
              </w:rPr>
              <w:t>108</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vMerge/>
          </w:tcPr>
          <w:p w:rsidR="008E7C18" w:rsidRPr="003D14DD" w:rsidRDefault="008E7C18" w:rsidP="004D69F2">
            <w:pPr>
              <w:suppressAutoHyphens/>
              <w:snapToGrid w:val="0"/>
              <w:rPr>
                <w:b/>
                <w:sz w:val="20"/>
                <w:szCs w:val="20"/>
              </w:rPr>
            </w:pPr>
          </w:p>
        </w:tc>
        <w:tc>
          <w:tcPr>
            <w:tcW w:w="4587" w:type="dxa"/>
            <w:vMerge/>
            <w:vAlign w:val="center"/>
          </w:tcPr>
          <w:p w:rsidR="008E7C18" w:rsidRPr="003D14DD" w:rsidRDefault="008E7C18" w:rsidP="004D69F2">
            <w:pPr>
              <w:suppressAutoHyphens/>
              <w:rPr>
                <w:sz w:val="20"/>
                <w:szCs w:val="20"/>
              </w:rPr>
            </w:pP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jc w:val="center"/>
              <w:rPr>
                <w:b/>
                <w:sz w:val="20"/>
                <w:szCs w:val="20"/>
              </w:rPr>
            </w:pPr>
          </w:p>
        </w:tc>
        <w:tc>
          <w:tcPr>
            <w:tcW w:w="1069" w:type="dxa"/>
          </w:tcPr>
          <w:p w:rsidR="008E7C18" w:rsidRPr="003D14DD" w:rsidRDefault="008E7C18" w:rsidP="004D69F2">
            <w:pPr>
              <w:suppressAutoHyphens/>
              <w:snapToGrid w:val="0"/>
              <w:jc w:val="center"/>
              <w:rPr>
                <w:b/>
                <w:sz w:val="20"/>
                <w:szCs w:val="20"/>
              </w:rPr>
            </w:pPr>
            <w:r w:rsidRPr="003D14DD">
              <w:rPr>
                <w:sz w:val="20"/>
                <w:szCs w:val="20"/>
              </w:rPr>
              <w:t>3</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vMerge/>
          </w:tcPr>
          <w:p w:rsidR="008E7C18" w:rsidRPr="003D14DD" w:rsidRDefault="008E7C18" w:rsidP="004D69F2">
            <w:pPr>
              <w:suppressAutoHyphens/>
              <w:snapToGrid w:val="0"/>
              <w:rPr>
                <w:b/>
                <w:sz w:val="20"/>
                <w:szCs w:val="20"/>
              </w:rPr>
            </w:pPr>
          </w:p>
        </w:tc>
        <w:tc>
          <w:tcPr>
            <w:tcW w:w="4587" w:type="dxa"/>
            <w:vMerge/>
            <w:vAlign w:val="center"/>
          </w:tcPr>
          <w:p w:rsidR="008E7C18" w:rsidRPr="003D14DD" w:rsidRDefault="008E7C18" w:rsidP="004D69F2">
            <w:pPr>
              <w:rPr>
                <w:sz w:val="20"/>
                <w:szCs w:val="20"/>
              </w:rPr>
            </w:pPr>
          </w:p>
        </w:tc>
        <w:tc>
          <w:tcPr>
            <w:tcW w:w="4278" w:type="dxa"/>
            <w:gridSpan w:val="4"/>
          </w:tcPr>
          <w:p w:rsidR="008E7C18" w:rsidRPr="003D14DD" w:rsidRDefault="008E7C18" w:rsidP="004D69F2">
            <w:pPr>
              <w:pStyle w:val="afff7"/>
              <w:suppressAutoHyphens/>
              <w:snapToGrid w:val="0"/>
              <w:jc w:val="center"/>
              <w:rPr>
                <w:sz w:val="20"/>
                <w:szCs w:val="20"/>
              </w:rPr>
            </w:pPr>
            <w:r w:rsidRPr="003D14DD">
              <w:rPr>
                <w:sz w:val="20"/>
                <w:szCs w:val="20"/>
              </w:rPr>
              <w:t>экзамен</w:t>
            </w:r>
          </w:p>
        </w:tc>
      </w:tr>
    </w:tbl>
    <w:p w:rsidR="008E7C18" w:rsidRPr="003D14DD" w:rsidRDefault="008E7C18" w:rsidP="008E7C18">
      <w:pPr>
        <w:suppressAutoHyphens/>
        <w:ind w:firstLine="709"/>
        <w:jc w:val="both"/>
        <w:rPr>
          <w:b/>
          <w:sz w:val="20"/>
          <w:szCs w:val="20"/>
        </w:rPr>
      </w:pPr>
    </w:p>
    <w:p w:rsidR="008E7C18" w:rsidRPr="003D14DD" w:rsidRDefault="008E7C18" w:rsidP="008E7C18">
      <w:pPr>
        <w:rPr>
          <w:sz w:val="20"/>
          <w:szCs w:val="20"/>
        </w:rPr>
      </w:pPr>
      <w:r w:rsidRPr="003D14DD">
        <w:rPr>
          <w:sz w:val="20"/>
          <w:szCs w:val="20"/>
        </w:rPr>
        <w:t>*</w:t>
      </w:r>
    </w:p>
    <w:p w:rsidR="008E7C18" w:rsidRPr="003D14DD" w:rsidRDefault="008E7C18" w:rsidP="008E7C18">
      <w:pPr>
        <w:rPr>
          <w:sz w:val="20"/>
          <w:szCs w:val="20"/>
        </w:rPr>
      </w:pPr>
      <w:r w:rsidRPr="003D14DD">
        <w:rPr>
          <w:sz w:val="20"/>
          <w:szCs w:val="20"/>
        </w:rPr>
        <w:t>Семинар – семинар-дискуссия</w:t>
      </w:r>
    </w:p>
    <w:p w:rsidR="008E7C18" w:rsidRPr="003D14DD" w:rsidRDefault="008E7C18" w:rsidP="008E7C18">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8E7C18" w:rsidRPr="003D14DD" w:rsidRDefault="008E7C18" w:rsidP="008E7C18">
      <w:pPr>
        <w:rPr>
          <w:sz w:val="20"/>
          <w:szCs w:val="20"/>
        </w:rPr>
      </w:pPr>
      <w:r w:rsidRPr="003D14DD">
        <w:rPr>
          <w:sz w:val="20"/>
          <w:szCs w:val="20"/>
        </w:rPr>
        <w:t xml:space="preserve">ТТ - практическое занятие - тест-тренинг </w:t>
      </w:r>
    </w:p>
    <w:p w:rsidR="008E7C18" w:rsidRPr="003D14DD" w:rsidRDefault="008E7C18" w:rsidP="008E7C18">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8E7C18" w:rsidRPr="003D14DD" w:rsidRDefault="008E7C18" w:rsidP="008E7C18">
      <w:pPr>
        <w:rPr>
          <w:sz w:val="20"/>
          <w:szCs w:val="20"/>
        </w:rPr>
      </w:pPr>
      <w:r w:rsidRPr="003D14DD">
        <w:rPr>
          <w:sz w:val="20"/>
          <w:szCs w:val="20"/>
        </w:rPr>
        <w:t>ЛС - практическое занятие - логическая схема</w:t>
      </w:r>
    </w:p>
    <w:p w:rsidR="008E7C18" w:rsidRPr="003D14DD" w:rsidRDefault="008E7C18" w:rsidP="008E7C18">
      <w:pPr>
        <w:rPr>
          <w:sz w:val="20"/>
          <w:szCs w:val="20"/>
        </w:rPr>
      </w:pPr>
      <w:r w:rsidRPr="003D14DD">
        <w:rPr>
          <w:sz w:val="20"/>
          <w:szCs w:val="20"/>
        </w:rPr>
        <w:t>УД - семинар-обсуждение устного доклада</w:t>
      </w:r>
    </w:p>
    <w:p w:rsidR="008E7C18" w:rsidRPr="003D14DD" w:rsidRDefault="008E7C18" w:rsidP="008E7C18">
      <w:pPr>
        <w:rPr>
          <w:sz w:val="20"/>
          <w:szCs w:val="20"/>
        </w:rPr>
      </w:pPr>
      <w:r w:rsidRPr="003D14DD">
        <w:rPr>
          <w:sz w:val="20"/>
          <w:szCs w:val="20"/>
        </w:rPr>
        <w:t xml:space="preserve">РФ – семинар-обсуждение реферата </w:t>
      </w:r>
    </w:p>
    <w:p w:rsidR="008E7C18" w:rsidRPr="003D14DD" w:rsidRDefault="008E7C18" w:rsidP="008E7C18">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8E7C18" w:rsidRPr="003D14DD" w:rsidRDefault="008E7C18" w:rsidP="008E7C18">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8E7C18" w:rsidRPr="003D14DD" w:rsidRDefault="008E7C18" w:rsidP="008E7C18">
      <w:pPr>
        <w:rPr>
          <w:sz w:val="20"/>
          <w:szCs w:val="20"/>
        </w:rPr>
      </w:pPr>
      <w:r w:rsidRPr="003D14DD">
        <w:rPr>
          <w:sz w:val="20"/>
          <w:szCs w:val="20"/>
        </w:rPr>
        <w:t xml:space="preserve">УЭ - семинар-обсуждение устного эссе </w:t>
      </w:r>
    </w:p>
    <w:p w:rsidR="008E7C18" w:rsidRPr="003D14DD" w:rsidRDefault="008E7C18" w:rsidP="008E7C18">
      <w:pPr>
        <w:rPr>
          <w:sz w:val="20"/>
          <w:szCs w:val="20"/>
        </w:rPr>
      </w:pPr>
      <w:r w:rsidRPr="003D14DD">
        <w:rPr>
          <w:sz w:val="20"/>
          <w:szCs w:val="20"/>
        </w:rPr>
        <w:t xml:space="preserve">АЛТ - практическое занятие - алгоритмический тренинг  </w:t>
      </w:r>
    </w:p>
    <w:p w:rsidR="008E7C18" w:rsidRPr="003D14DD" w:rsidRDefault="008E7C18" w:rsidP="008E7C18">
      <w:pPr>
        <w:suppressAutoHyphens/>
        <w:ind w:firstLine="709"/>
        <w:jc w:val="both"/>
        <w:rPr>
          <w:b/>
          <w:sz w:val="20"/>
          <w:szCs w:val="20"/>
        </w:rPr>
      </w:pPr>
    </w:p>
    <w:p w:rsidR="008E7C18" w:rsidRPr="003D14DD" w:rsidRDefault="008E7C18" w:rsidP="008E7C18">
      <w:pPr>
        <w:suppressAutoHyphens/>
        <w:ind w:firstLine="709"/>
        <w:jc w:val="both"/>
        <w:rPr>
          <w:b/>
          <w:sz w:val="20"/>
          <w:szCs w:val="20"/>
        </w:rPr>
      </w:pPr>
      <w:r w:rsidRPr="003D14DD">
        <w:rPr>
          <w:b/>
          <w:sz w:val="20"/>
          <w:szCs w:val="20"/>
        </w:rPr>
        <w:t>5. Содержание дисциплины</w:t>
      </w:r>
    </w:p>
    <w:p w:rsidR="008E7C18" w:rsidRPr="003D14DD" w:rsidRDefault="008E7C18" w:rsidP="008E7C18">
      <w:pPr>
        <w:suppressAutoHyphens/>
        <w:ind w:firstLine="709"/>
        <w:jc w:val="both"/>
        <w:rPr>
          <w:b/>
          <w:sz w:val="20"/>
          <w:szCs w:val="20"/>
        </w:rPr>
      </w:pPr>
      <w:r w:rsidRPr="003D14DD">
        <w:rPr>
          <w:b/>
          <w:sz w:val="20"/>
          <w:szCs w:val="20"/>
        </w:rPr>
        <w:t>5.1 Содержание разделов и тем</w:t>
      </w:r>
    </w:p>
    <w:p w:rsidR="008E7C18" w:rsidRPr="003D14DD" w:rsidRDefault="008E7C18" w:rsidP="008E7C18">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741"/>
        <w:gridCol w:w="7259"/>
      </w:tblGrid>
      <w:tr w:rsidR="008E7C18" w:rsidRPr="003D14DD" w:rsidTr="004D69F2">
        <w:trPr>
          <w:tblHeader/>
        </w:trPr>
        <w:tc>
          <w:tcPr>
            <w:tcW w:w="265" w:type="pct"/>
            <w:vAlign w:val="center"/>
          </w:tcPr>
          <w:p w:rsidR="008E7C18" w:rsidRPr="003D14DD" w:rsidRDefault="008E7C18" w:rsidP="004D69F2">
            <w:pPr>
              <w:suppressAutoHyphens/>
              <w:jc w:val="center"/>
              <w:rPr>
                <w:sz w:val="20"/>
                <w:szCs w:val="20"/>
              </w:rPr>
            </w:pPr>
            <w:r w:rsidRPr="003D14DD">
              <w:rPr>
                <w:sz w:val="20"/>
                <w:szCs w:val="20"/>
              </w:rPr>
              <w:t>№ п/п</w:t>
            </w:r>
          </w:p>
        </w:tc>
        <w:tc>
          <w:tcPr>
            <w:tcW w:w="905" w:type="pct"/>
            <w:vAlign w:val="center"/>
          </w:tcPr>
          <w:p w:rsidR="008E7C18" w:rsidRPr="003D14DD" w:rsidRDefault="008E7C18"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8E7C18" w:rsidRPr="003D14DD" w:rsidRDefault="008E7C18" w:rsidP="004D69F2">
            <w:pPr>
              <w:suppressAutoHyphens/>
              <w:jc w:val="center"/>
              <w:rPr>
                <w:bCs/>
                <w:sz w:val="20"/>
                <w:szCs w:val="20"/>
              </w:rPr>
            </w:pPr>
            <w:r w:rsidRPr="003D14DD">
              <w:rPr>
                <w:bCs/>
                <w:sz w:val="20"/>
                <w:szCs w:val="20"/>
              </w:rPr>
              <w:t>Содержание раздела дисциплины</w:t>
            </w:r>
          </w:p>
        </w:tc>
      </w:tr>
      <w:tr w:rsidR="008E7C18" w:rsidRPr="003D14DD" w:rsidTr="004D69F2">
        <w:tc>
          <w:tcPr>
            <w:tcW w:w="265" w:type="pct"/>
          </w:tcPr>
          <w:p w:rsidR="008E7C18" w:rsidRPr="003D14DD" w:rsidRDefault="008E7C18" w:rsidP="004D69F2">
            <w:pPr>
              <w:suppressAutoHyphens/>
              <w:jc w:val="center"/>
              <w:rPr>
                <w:sz w:val="20"/>
                <w:szCs w:val="20"/>
              </w:rPr>
            </w:pPr>
            <w:r w:rsidRPr="003D14DD">
              <w:rPr>
                <w:sz w:val="20"/>
                <w:szCs w:val="20"/>
              </w:rPr>
              <w:t>1</w:t>
            </w:r>
          </w:p>
        </w:tc>
        <w:tc>
          <w:tcPr>
            <w:tcW w:w="905" w:type="pct"/>
          </w:tcPr>
          <w:p w:rsidR="008E7C18" w:rsidRPr="003D14DD" w:rsidRDefault="008E7C18" w:rsidP="004D69F2">
            <w:pPr>
              <w:suppressAutoHyphens/>
              <w:rPr>
                <w:sz w:val="20"/>
                <w:szCs w:val="20"/>
              </w:rPr>
            </w:pPr>
            <w:r w:rsidRPr="003D14DD">
              <w:rPr>
                <w:sz w:val="20"/>
                <w:szCs w:val="20"/>
              </w:rPr>
              <w:t>Понятие и классификация электронных образовательных ресурсов</w:t>
            </w:r>
          </w:p>
        </w:tc>
        <w:tc>
          <w:tcPr>
            <w:tcW w:w="3830" w:type="pct"/>
          </w:tcPr>
          <w:p w:rsidR="008E7C18" w:rsidRPr="003D14DD" w:rsidRDefault="008E7C18" w:rsidP="004D69F2">
            <w:pPr>
              <w:suppressAutoHyphens/>
              <w:jc w:val="both"/>
              <w:rPr>
                <w:sz w:val="20"/>
                <w:szCs w:val="20"/>
              </w:rPr>
            </w:pPr>
            <w:r w:rsidRPr="003D14DD">
              <w:rPr>
                <w:sz w:val="20"/>
                <w:szCs w:val="20"/>
              </w:rPr>
              <w:t>Понятие электронного образовательного ресурса (ЭОР). Классификации ЭОР. Систематизация, описание электронных образовательных ресурсов. Оценка качества ЭОР: требования, комплексная экспертиза (техническая, содержательная, дизайн). Законодательство РФ в сфере образования применимо к  электронным образовательным ресурсам</w:t>
            </w:r>
          </w:p>
        </w:tc>
      </w:tr>
      <w:tr w:rsidR="008E7C18" w:rsidRPr="003D14DD" w:rsidTr="004D69F2">
        <w:tc>
          <w:tcPr>
            <w:tcW w:w="265" w:type="pct"/>
          </w:tcPr>
          <w:p w:rsidR="008E7C18" w:rsidRPr="003D14DD" w:rsidRDefault="008E7C18" w:rsidP="004D69F2">
            <w:pPr>
              <w:suppressAutoHyphens/>
              <w:jc w:val="center"/>
              <w:rPr>
                <w:sz w:val="20"/>
                <w:szCs w:val="20"/>
              </w:rPr>
            </w:pPr>
            <w:r w:rsidRPr="003D14DD">
              <w:rPr>
                <w:sz w:val="20"/>
                <w:szCs w:val="20"/>
              </w:rPr>
              <w:t>2</w:t>
            </w:r>
          </w:p>
        </w:tc>
        <w:tc>
          <w:tcPr>
            <w:tcW w:w="905" w:type="pct"/>
          </w:tcPr>
          <w:p w:rsidR="008E7C18" w:rsidRPr="003D14DD" w:rsidRDefault="008E7C18" w:rsidP="004D69F2">
            <w:pPr>
              <w:suppressAutoHyphens/>
              <w:jc w:val="both"/>
              <w:rPr>
                <w:sz w:val="20"/>
                <w:szCs w:val="20"/>
              </w:rPr>
            </w:pPr>
            <w:r w:rsidRPr="003D14DD">
              <w:rPr>
                <w:sz w:val="20"/>
                <w:szCs w:val="20"/>
              </w:rPr>
              <w:t>Мультимедийные образовательные ресурсы и электронные учебники</w:t>
            </w:r>
          </w:p>
        </w:tc>
        <w:tc>
          <w:tcPr>
            <w:tcW w:w="3830" w:type="pct"/>
          </w:tcPr>
          <w:p w:rsidR="008E7C18" w:rsidRPr="003D14DD" w:rsidRDefault="008E7C18" w:rsidP="004D69F2">
            <w:pPr>
              <w:suppressAutoHyphens/>
              <w:jc w:val="both"/>
              <w:rPr>
                <w:b/>
                <w:sz w:val="20"/>
                <w:szCs w:val="20"/>
              </w:rPr>
            </w:pPr>
            <w:r w:rsidRPr="003D14DD">
              <w:rPr>
                <w:sz w:val="20"/>
                <w:szCs w:val="20"/>
              </w:rPr>
              <w:t xml:space="preserve">Понятие мультимедиа. Типы мультимедийных образовательных ресурсов. Компоненты мультимедийных ресурсов. Технические и программные средства мультимедиа. Методические и психолого-педагогические аспекты использования </w:t>
            </w:r>
            <w:proofErr w:type="spellStart"/>
            <w:r w:rsidRPr="003D14DD">
              <w:rPr>
                <w:sz w:val="20"/>
                <w:szCs w:val="20"/>
              </w:rPr>
              <w:t>мультимедиаресурсов</w:t>
            </w:r>
            <w:proofErr w:type="spellEnd"/>
            <w:r w:rsidRPr="003D14DD">
              <w:rPr>
                <w:sz w:val="20"/>
                <w:szCs w:val="20"/>
              </w:rPr>
              <w:t xml:space="preserve"> в учебном процессе. Теоретические основы и принципы создания электронных учебников (ЭУ) (электронные пособия, электронные курсы, электронные лекции и т.д.). Методические аспекты использования электронных учебников в учебном процессе</w:t>
            </w:r>
          </w:p>
        </w:tc>
      </w:tr>
      <w:tr w:rsidR="008E7C18" w:rsidRPr="003D14DD" w:rsidTr="004D69F2">
        <w:tc>
          <w:tcPr>
            <w:tcW w:w="265" w:type="pct"/>
          </w:tcPr>
          <w:p w:rsidR="008E7C18" w:rsidRPr="003D14DD" w:rsidRDefault="008E7C18" w:rsidP="004D69F2">
            <w:pPr>
              <w:suppressAutoHyphens/>
              <w:jc w:val="center"/>
              <w:rPr>
                <w:sz w:val="20"/>
                <w:szCs w:val="20"/>
              </w:rPr>
            </w:pPr>
            <w:r w:rsidRPr="003D14DD">
              <w:rPr>
                <w:sz w:val="20"/>
                <w:szCs w:val="20"/>
              </w:rPr>
              <w:t>3</w:t>
            </w:r>
          </w:p>
        </w:tc>
        <w:tc>
          <w:tcPr>
            <w:tcW w:w="905" w:type="pct"/>
          </w:tcPr>
          <w:p w:rsidR="008E7C18" w:rsidRPr="003D14DD" w:rsidRDefault="008E7C18" w:rsidP="004D69F2">
            <w:pPr>
              <w:suppressAutoHyphens/>
              <w:jc w:val="both"/>
              <w:rPr>
                <w:bCs/>
                <w:sz w:val="20"/>
                <w:szCs w:val="20"/>
              </w:rPr>
            </w:pPr>
            <w:r w:rsidRPr="003D14DD">
              <w:rPr>
                <w:sz w:val="20"/>
                <w:szCs w:val="20"/>
              </w:rPr>
              <w:t>Открытые образовательные ресурсы</w:t>
            </w:r>
          </w:p>
        </w:tc>
        <w:tc>
          <w:tcPr>
            <w:tcW w:w="3830" w:type="pct"/>
          </w:tcPr>
          <w:p w:rsidR="008E7C18" w:rsidRPr="003D14DD" w:rsidRDefault="008E7C18" w:rsidP="004D69F2">
            <w:pPr>
              <w:suppressAutoHyphens/>
              <w:jc w:val="both"/>
              <w:rPr>
                <w:b/>
                <w:sz w:val="20"/>
                <w:szCs w:val="20"/>
              </w:rPr>
            </w:pPr>
            <w:r w:rsidRPr="003D14DD">
              <w:rPr>
                <w:sz w:val="20"/>
                <w:szCs w:val="20"/>
              </w:rPr>
              <w:t>Введение в открытые образовательные ресурсы (ООР). Понятие, отличительные особенности ООР. Основные элементы содержания ООР. ООР и права интеллектуальной собственности. Способы защиты авторской информации в Интернете. ООР и открытые учебные курсы</w:t>
            </w:r>
          </w:p>
        </w:tc>
      </w:tr>
    </w:tbl>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5.2 Занятия лекционного и семинарского типа</w:t>
      </w:r>
    </w:p>
    <w:p w:rsidR="008E7C18" w:rsidRPr="003D14DD" w:rsidRDefault="008E7C18" w:rsidP="008E7C18">
      <w:pPr>
        <w:tabs>
          <w:tab w:val="left" w:pos="993"/>
        </w:tabs>
        <w:suppressAutoHyphens/>
        <w:ind w:firstLine="709"/>
        <w:jc w:val="both"/>
        <w:rPr>
          <w:b/>
          <w:sz w:val="20"/>
          <w:szCs w:val="20"/>
        </w:rPr>
      </w:pPr>
      <w:r w:rsidRPr="003D14DD">
        <w:rPr>
          <w:b/>
          <w:sz w:val="20"/>
          <w:szCs w:val="20"/>
        </w:rPr>
        <w:t>5.2.1 Темы лекций</w:t>
      </w:r>
    </w:p>
    <w:p w:rsidR="008E7C18" w:rsidRPr="003D14DD" w:rsidRDefault="008E7C18" w:rsidP="008E7C18">
      <w:pPr>
        <w:tabs>
          <w:tab w:val="left" w:pos="993"/>
        </w:tabs>
        <w:suppressAutoHyphens/>
        <w:ind w:firstLine="709"/>
        <w:jc w:val="both"/>
        <w:rPr>
          <w:b/>
          <w:sz w:val="20"/>
          <w:szCs w:val="20"/>
        </w:rPr>
      </w:pPr>
      <w:r w:rsidRPr="003D14DD">
        <w:rPr>
          <w:b/>
          <w:sz w:val="20"/>
          <w:szCs w:val="20"/>
        </w:rPr>
        <w:t>Раздел 1 «Понятие и классификация электронных образовательных ресурсов»</w:t>
      </w:r>
    </w:p>
    <w:p w:rsidR="008E7C18" w:rsidRPr="003D14DD" w:rsidRDefault="008E7C18" w:rsidP="008E7C18">
      <w:pPr>
        <w:tabs>
          <w:tab w:val="left" w:pos="993"/>
        </w:tabs>
        <w:suppressAutoHyphens/>
        <w:ind w:firstLine="709"/>
        <w:jc w:val="both"/>
        <w:rPr>
          <w:sz w:val="20"/>
          <w:szCs w:val="20"/>
        </w:rPr>
      </w:pPr>
      <w:r w:rsidRPr="003D14DD">
        <w:rPr>
          <w:sz w:val="20"/>
          <w:szCs w:val="20"/>
        </w:rPr>
        <w:t>1.</w:t>
      </w:r>
      <w:r w:rsidRPr="003D14DD">
        <w:rPr>
          <w:sz w:val="20"/>
          <w:szCs w:val="20"/>
        </w:rPr>
        <w:tab/>
        <w:t>Систематизация, описание электронных образовательных ресурсов (ЭОР)</w:t>
      </w:r>
    </w:p>
    <w:p w:rsidR="008E7C18" w:rsidRPr="003D14DD" w:rsidRDefault="008E7C18" w:rsidP="008E7C18">
      <w:pPr>
        <w:tabs>
          <w:tab w:val="left" w:pos="993"/>
        </w:tabs>
        <w:suppressAutoHyphens/>
        <w:ind w:firstLine="709"/>
        <w:jc w:val="both"/>
        <w:rPr>
          <w:sz w:val="20"/>
          <w:szCs w:val="20"/>
        </w:rPr>
      </w:pPr>
      <w:r w:rsidRPr="003D14DD">
        <w:rPr>
          <w:sz w:val="20"/>
          <w:szCs w:val="20"/>
        </w:rPr>
        <w:t>2.</w:t>
      </w:r>
      <w:r w:rsidRPr="003D14DD">
        <w:rPr>
          <w:sz w:val="20"/>
          <w:szCs w:val="20"/>
        </w:rPr>
        <w:tab/>
        <w:t>Законодательство РФ в сфере образования применимо к ЭОР</w:t>
      </w:r>
    </w:p>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Раздел 2 «Мультимедийные образовательные ресурсы и электронные учебники»</w:t>
      </w:r>
    </w:p>
    <w:p w:rsidR="008E7C18" w:rsidRPr="003D14DD" w:rsidRDefault="008E7C18" w:rsidP="008E7C18">
      <w:pPr>
        <w:tabs>
          <w:tab w:val="left" w:pos="993"/>
        </w:tabs>
        <w:suppressAutoHyphens/>
        <w:ind w:firstLine="709"/>
        <w:jc w:val="both"/>
        <w:rPr>
          <w:sz w:val="20"/>
          <w:szCs w:val="20"/>
        </w:rPr>
      </w:pPr>
      <w:r w:rsidRPr="003D14DD">
        <w:rPr>
          <w:sz w:val="20"/>
          <w:szCs w:val="20"/>
        </w:rPr>
        <w:t>1.</w:t>
      </w:r>
      <w:r w:rsidRPr="003D14DD">
        <w:rPr>
          <w:sz w:val="20"/>
          <w:szCs w:val="20"/>
        </w:rPr>
        <w:tab/>
        <w:t xml:space="preserve">Типы мультимедийных образовательных ресурсов </w:t>
      </w:r>
    </w:p>
    <w:p w:rsidR="008E7C18" w:rsidRPr="003D14DD" w:rsidRDefault="008E7C18" w:rsidP="008E7C18">
      <w:pPr>
        <w:tabs>
          <w:tab w:val="left" w:pos="993"/>
        </w:tabs>
        <w:suppressAutoHyphens/>
        <w:ind w:firstLine="709"/>
        <w:jc w:val="both"/>
        <w:rPr>
          <w:sz w:val="20"/>
          <w:szCs w:val="20"/>
        </w:rPr>
      </w:pPr>
      <w:r w:rsidRPr="003D14DD">
        <w:rPr>
          <w:sz w:val="20"/>
          <w:szCs w:val="20"/>
        </w:rPr>
        <w:t>2.</w:t>
      </w:r>
      <w:r w:rsidRPr="003D14DD">
        <w:rPr>
          <w:sz w:val="20"/>
          <w:szCs w:val="20"/>
        </w:rPr>
        <w:tab/>
        <w:t>Теоретические основы и принципы создания электронных учебников (ЭУ)</w:t>
      </w:r>
    </w:p>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Раздел 3 «Открытые образовательные ресурсы»</w:t>
      </w:r>
    </w:p>
    <w:p w:rsidR="008E7C18" w:rsidRPr="003D14DD" w:rsidRDefault="008E7C18" w:rsidP="008E7C18">
      <w:pPr>
        <w:tabs>
          <w:tab w:val="left" w:pos="993"/>
        </w:tabs>
        <w:suppressAutoHyphens/>
        <w:ind w:firstLine="709"/>
        <w:jc w:val="both"/>
        <w:rPr>
          <w:sz w:val="20"/>
          <w:szCs w:val="20"/>
        </w:rPr>
      </w:pPr>
      <w:r w:rsidRPr="003D14DD">
        <w:rPr>
          <w:sz w:val="20"/>
          <w:szCs w:val="20"/>
        </w:rPr>
        <w:t>1.</w:t>
      </w:r>
      <w:r w:rsidRPr="003D14DD">
        <w:rPr>
          <w:sz w:val="20"/>
          <w:szCs w:val="20"/>
        </w:rPr>
        <w:tab/>
        <w:t xml:space="preserve">Понятие, отличительные особенности открытых образовательных ресурсов (ООР) </w:t>
      </w:r>
    </w:p>
    <w:p w:rsidR="008E7C18" w:rsidRPr="003D14DD" w:rsidRDefault="008E7C18" w:rsidP="008E7C18">
      <w:pPr>
        <w:tabs>
          <w:tab w:val="left" w:pos="993"/>
        </w:tabs>
        <w:suppressAutoHyphens/>
        <w:ind w:firstLine="709"/>
        <w:jc w:val="both"/>
        <w:rPr>
          <w:sz w:val="20"/>
          <w:szCs w:val="20"/>
        </w:rPr>
      </w:pPr>
      <w:r w:rsidRPr="003D14DD">
        <w:rPr>
          <w:sz w:val="20"/>
          <w:szCs w:val="20"/>
        </w:rPr>
        <w:t>2.</w:t>
      </w:r>
      <w:r w:rsidRPr="003D14DD">
        <w:rPr>
          <w:sz w:val="20"/>
          <w:szCs w:val="20"/>
        </w:rPr>
        <w:tab/>
        <w:t>ООР и права интеллектуальной собственности</w:t>
      </w:r>
    </w:p>
    <w:p w:rsidR="008E7C18" w:rsidRPr="003D14DD" w:rsidRDefault="008E7C18" w:rsidP="008E7C18">
      <w:pPr>
        <w:tabs>
          <w:tab w:val="left" w:pos="993"/>
        </w:tabs>
        <w:suppressAutoHyphens/>
        <w:ind w:firstLine="709"/>
        <w:jc w:val="both"/>
        <w:rPr>
          <w:b/>
          <w:sz w:val="20"/>
          <w:szCs w:val="20"/>
        </w:rPr>
      </w:pPr>
      <w:r w:rsidRPr="003D14DD">
        <w:rPr>
          <w:b/>
          <w:sz w:val="20"/>
          <w:szCs w:val="20"/>
        </w:rPr>
        <w:t xml:space="preserve"> </w:t>
      </w:r>
    </w:p>
    <w:p w:rsidR="008E7C18" w:rsidRPr="003D14DD" w:rsidRDefault="008E7C18" w:rsidP="008E7C18">
      <w:pPr>
        <w:tabs>
          <w:tab w:val="left" w:pos="993"/>
        </w:tabs>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8E7C18" w:rsidRPr="003D14DD" w:rsidRDefault="008E7C18" w:rsidP="008E7C18">
      <w:pPr>
        <w:tabs>
          <w:tab w:val="left" w:pos="993"/>
        </w:tabs>
        <w:suppressAutoHyphens/>
        <w:ind w:firstLine="709"/>
        <w:jc w:val="both"/>
        <w:rPr>
          <w:b/>
          <w:iCs/>
          <w:sz w:val="20"/>
          <w:szCs w:val="20"/>
        </w:rPr>
      </w:pPr>
      <w:r w:rsidRPr="003D14DD">
        <w:rPr>
          <w:b/>
          <w:sz w:val="20"/>
          <w:szCs w:val="20"/>
        </w:rPr>
        <w:t xml:space="preserve">Раздел </w:t>
      </w:r>
      <w:r w:rsidRPr="003D14DD">
        <w:rPr>
          <w:b/>
          <w:iCs/>
          <w:sz w:val="20"/>
          <w:szCs w:val="20"/>
        </w:rPr>
        <w:t>1 «Понятие и классификация электронных образовательных ресурсов»</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Понятие электронного образовательного ресурса (ЭОР).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Классификации ЭОР.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Систематизация, описание электронных образовательных ресурсов.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Оценка качества ЭОР: требования, комплексная экспертиза (техническая, содержательная, дизайн).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Законодательство РФ в сфере образования применимо к  электронным образовательным ресурсам.</w:t>
      </w:r>
    </w:p>
    <w:p w:rsidR="008E7C18" w:rsidRPr="003D14DD" w:rsidRDefault="008E7C18" w:rsidP="008E7C18">
      <w:pPr>
        <w:tabs>
          <w:tab w:val="left" w:pos="993"/>
          <w:tab w:val="left" w:pos="1080"/>
        </w:tabs>
        <w:ind w:firstLine="709"/>
        <w:jc w:val="both"/>
        <w:rPr>
          <w:b/>
          <w:bCs/>
          <w:iCs/>
          <w:sz w:val="20"/>
          <w:szCs w:val="20"/>
        </w:rPr>
      </w:pPr>
    </w:p>
    <w:p w:rsidR="008E7C18" w:rsidRPr="003D14DD" w:rsidRDefault="008E7C18" w:rsidP="008E7C18">
      <w:pPr>
        <w:tabs>
          <w:tab w:val="left" w:pos="993"/>
          <w:tab w:val="left" w:pos="1080"/>
        </w:tabs>
        <w:ind w:firstLine="709"/>
        <w:jc w:val="both"/>
        <w:rPr>
          <w:b/>
          <w:sz w:val="20"/>
          <w:szCs w:val="20"/>
        </w:rPr>
      </w:pPr>
      <w:r w:rsidRPr="003D14DD">
        <w:rPr>
          <w:b/>
          <w:sz w:val="20"/>
          <w:szCs w:val="20"/>
        </w:rPr>
        <w:t>Раздел 2 «Мультимедийные образовательные ресурсы и электронные учебники»</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Понятие мультимедиа.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Типы мультимедийных образовательных ресурсов.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Компоненты мультимедийных ресурсов.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Технические и программные средства мультимедиа.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Методические и психолого-педагогические аспекты использования мультимедиа-ресурсов в учебном процессе.</w:t>
      </w:r>
    </w:p>
    <w:p w:rsidR="008E7C18" w:rsidRPr="003D14DD" w:rsidRDefault="008E7C18" w:rsidP="008E7C18">
      <w:pPr>
        <w:numPr>
          <w:ilvl w:val="0"/>
          <w:numId w:val="24"/>
        </w:numPr>
        <w:tabs>
          <w:tab w:val="left" w:pos="720"/>
          <w:tab w:val="left" w:pos="993"/>
        </w:tabs>
        <w:suppressAutoHyphens/>
        <w:ind w:left="0" w:firstLine="709"/>
        <w:jc w:val="both"/>
        <w:rPr>
          <w:sz w:val="20"/>
          <w:szCs w:val="20"/>
        </w:rPr>
      </w:pPr>
      <w:r w:rsidRPr="003D14DD">
        <w:rPr>
          <w:sz w:val="20"/>
          <w:szCs w:val="20"/>
        </w:rPr>
        <w:t xml:space="preserve">Теоретические основы и принципы создания электронных учебников (ЭУ) (электронные пособия, электронные курсы, электронные лекции и т.д.). </w:t>
      </w:r>
    </w:p>
    <w:p w:rsidR="008E7C18" w:rsidRPr="003D14DD" w:rsidRDefault="008E7C18" w:rsidP="008E7C18">
      <w:pPr>
        <w:numPr>
          <w:ilvl w:val="0"/>
          <w:numId w:val="24"/>
        </w:numPr>
        <w:tabs>
          <w:tab w:val="left" w:pos="720"/>
          <w:tab w:val="left" w:pos="993"/>
        </w:tabs>
        <w:suppressAutoHyphens/>
        <w:ind w:left="0" w:firstLine="709"/>
        <w:jc w:val="both"/>
        <w:rPr>
          <w:b/>
          <w:sz w:val="20"/>
          <w:szCs w:val="20"/>
        </w:rPr>
      </w:pPr>
      <w:r w:rsidRPr="003D14DD">
        <w:rPr>
          <w:sz w:val="20"/>
          <w:szCs w:val="20"/>
        </w:rPr>
        <w:t>Методические аспекты использования электронных учебников в учебном процессе.</w:t>
      </w:r>
    </w:p>
    <w:p w:rsidR="008E7C18" w:rsidRPr="003D14DD" w:rsidRDefault="008E7C18" w:rsidP="008E7C18">
      <w:pPr>
        <w:tabs>
          <w:tab w:val="left" w:pos="426"/>
          <w:tab w:val="left" w:pos="993"/>
          <w:tab w:val="left" w:pos="1080"/>
        </w:tabs>
        <w:suppressAutoHyphens/>
        <w:ind w:firstLine="709"/>
        <w:jc w:val="both"/>
        <w:rPr>
          <w:sz w:val="20"/>
          <w:szCs w:val="20"/>
        </w:rPr>
      </w:pPr>
    </w:p>
    <w:p w:rsidR="008E7C18" w:rsidRPr="003D14DD" w:rsidRDefault="008E7C18" w:rsidP="008E7C18">
      <w:pPr>
        <w:tabs>
          <w:tab w:val="left" w:pos="993"/>
          <w:tab w:val="left" w:pos="1080"/>
        </w:tabs>
        <w:suppressAutoHyphens/>
        <w:ind w:firstLine="709"/>
        <w:jc w:val="both"/>
        <w:rPr>
          <w:b/>
          <w:sz w:val="20"/>
          <w:szCs w:val="20"/>
        </w:rPr>
      </w:pPr>
      <w:r w:rsidRPr="003D14DD">
        <w:rPr>
          <w:b/>
          <w:sz w:val="20"/>
          <w:szCs w:val="20"/>
        </w:rPr>
        <w:t>Раздел 3 «Открытые образовательные ресурсы»</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Введение в открытые образовательные ресурсы (ООР).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Понятие, отличительные особенности ООР.</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Основные элементы содержания ООР.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ООР и права интеллектуальной собственности.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Способы защиты авторской информации в Интернете.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ООР и открытые учебные курсы.</w:t>
      </w:r>
    </w:p>
    <w:p w:rsidR="008E7C18" w:rsidRPr="003D14DD" w:rsidRDefault="008E7C18" w:rsidP="008E7C18">
      <w:pPr>
        <w:suppressAutoHyphens/>
        <w:rPr>
          <w:i/>
          <w:sz w:val="20"/>
          <w:szCs w:val="20"/>
        </w:rPr>
      </w:pPr>
    </w:p>
    <w:p w:rsidR="008E7C18" w:rsidRPr="003D14DD" w:rsidRDefault="008E7C18" w:rsidP="008E7C18">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8E7C18" w:rsidRPr="003D14DD" w:rsidTr="004D69F2">
        <w:trPr>
          <w:trHeight w:val="190"/>
          <w:tblHeader/>
        </w:trPr>
        <w:tc>
          <w:tcPr>
            <w:tcW w:w="0" w:type="auto"/>
            <w:vMerge w:val="restart"/>
            <w:vAlign w:val="center"/>
          </w:tcPr>
          <w:p w:rsidR="008E7C18" w:rsidRPr="003D14DD" w:rsidRDefault="008E7C18" w:rsidP="004D69F2">
            <w:pPr>
              <w:jc w:val="center"/>
              <w:rPr>
                <w:b/>
                <w:sz w:val="20"/>
                <w:szCs w:val="20"/>
              </w:rPr>
            </w:pPr>
            <w:r w:rsidRPr="003D14DD">
              <w:rPr>
                <w:b/>
                <w:sz w:val="20"/>
                <w:szCs w:val="20"/>
              </w:rPr>
              <w:t>Виды контактной</w:t>
            </w:r>
          </w:p>
          <w:p w:rsidR="008E7C18" w:rsidRPr="003D14DD" w:rsidRDefault="008E7C18" w:rsidP="004D69F2">
            <w:pPr>
              <w:jc w:val="center"/>
              <w:rPr>
                <w:b/>
                <w:sz w:val="20"/>
                <w:szCs w:val="20"/>
              </w:rPr>
            </w:pPr>
            <w:r w:rsidRPr="003D14DD">
              <w:rPr>
                <w:b/>
                <w:sz w:val="20"/>
                <w:szCs w:val="20"/>
              </w:rPr>
              <w:t xml:space="preserve">работы </w:t>
            </w:r>
          </w:p>
        </w:tc>
        <w:tc>
          <w:tcPr>
            <w:tcW w:w="5870" w:type="dxa"/>
            <w:gridSpan w:val="2"/>
          </w:tcPr>
          <w:p w:rsidR="008E7C18" w:rsidRPr="003D14DD" w:rsidRDefault="008E7C18"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8E7C18" w:rsidRPr="003D14DD" w:rsidRDefault="008E7C18" w:rsidP="004D69F2">
            <w:pPr>
              <w:jc w:val="center"/>
              <w:rPr>
                <w:b/>
                <w:sz w:val="20"/>
                <w:szCs w:val="20"/>
              </w:rPr>
            </w:pPr>
            <w:r w:rsidRPr="003D14DD">
              <w:rPr>
                <w:b/>
                <w:sz w:val="20"/>
                <w:szCs w:val="20"/>
              </w:rPr>
              <w:t xml:space="preserve">Контактная работа </w:t>
            </w:r>
          </w:p>
          <w:p w:rsidR="008E7C18" w:rsidRPr="003D14DD" w:rsidRDefault="008E7C18"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8E7C18" w:rsidRPr="003D14DD" w:rsidTr="004D69F2">
        <w:trPr>
          <w:trHeight w:val="577"/>
          <w:tblHeader/>
        </w:trPr>
        <w:tc>
          <w:tcPr>
            <w:tcW w:w="0" w:type="auto"/>
            <w:vMerge/>
          </w:tcPr>
          <w:p w:rsidR="008E7C18" w:rsidRPr="003D14DD" w:rsidRDefault="008E7C18" w:rsidP="004D69F2">
            <w:pPr>
              <w:jc w:val="center"/>
              <w:rPr>
                <w:sz w:val="20"/>
                <w:szCs w:val="20"/>
              </w:rPr>
            </w:pPr>
          </w:p>
        </w:tc>
        <w:tc>
          <w:tcPr>
            <w:tcW w:w="3177" w:type="dxa"/>
          </w:tcPr>
          <w:p w:rsidR="008E7C18" w:rsidRPr="003D14DD" w:rsidRDefault="008E7C18"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8E7C18" w:rsidRPr="003D14DD" w:rsidRDefault="008E7C18"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8E7C18" w:rsidRPr="003D14DD" w:rsidRDefault="008E7C18"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8E7C18" w:rsidRPr="003D14DD" w:rsidRDefault="008E7C18" w:rsidP="004D69F2">
            <w:pPr>
              <w:jc w:val="center"/>
              <w:rPr>
                <w:sz w:val="20"/>
                <w:szCs w:val="20"/>
              </w:rPr>
            </w:pPr>
          </w:p>
        </w:tc>
      </w:tr>
      <w:tr w:rsidR="008E7C18" w:rsidRPr="003D14DD" w:rsidTr="004D69F2">
        <w:trPr>
          <w:trHeight w:val="171"/>
          <w:tblHeader/>
        </w:trPr>
        <w:tc>
          <w:tcPr>
            <w:tcW w:w="0" w:type="auto"/>
          </w:tcPr>
          <w:p w:rsidR="008E7C18" w:rsidRPr="003D14DD" w:rsidRDefault="008E7C18" w:rsidP="004D69F2">
            <w:pPr>
              <w:jc w:val="center"/>
              <w:rPr>
                <w:sz w:val="20"/>
                <w:szCs w:val="20"/>
              </w:rPr>
            </w:pPr>
            <w:r w:rsidRPr="003D14DD">
              <w:rPr>
                <w:sz w:val="20"/>
                <w:szCs w:val="20"/>
              </w:rPr>
              <w:t>1</w:t>
            </w:r>
          </w:p>
        </w:tc>
        <w:tc>
          <w:tcPr>
            <w:tcW w:w="3177" w:type="dxa"/>
          </w:tcPr>
          <w:p w:rsidR="008E7C18" w:rsidRPr="003D14DD" w:rsidRDefault="008E7C18" w:rsidP="004D69F2">
            <w:pPr>
              <w:jc w:val="center"/>
              <w:rPr>
                <w:sz w:val="20"/>
                <w:szCs w:val="20"/>
              </w:rPr>
            </w:pPr>
            <w:r w:rsidRPr="003D14DD">
              <w:rPr>
                <w:sz w:val="20"/>
                <w:szCs w:val="20"/>
              </w:rPr>
              <w:t>2</w:t>
            </w:r>
          </w:p>
        </w:tc>
        <w:tc>
          <w:tcPr>
            <w:tcW w:w="2693" w:type="dxa"/>
          </w:tcPr>
          <w:p w:rsidR="008E7C18" w:rsidRPr="003D14DD" w:rsidRDefault="008E7C18" w:rsidP="004D69F2">
            <w:pPr>
              <w:jc w:val="center"/>
              <w:rPr>
                <w:sz w:val="20"/>
                <w:szCs w:val="20"/>
              </w:rPr>
            </w:pPr>
            <w:r w:rsidRPr="003D14DD">
              <w:rPr>
                <w:sz w:val="20"/>
                <w:szCs w:val="20"/>
              </w:rPr>
              <w:t>3</w:t>
            </w:r>
          </w:p>
        </w:tc>
        <w:tc>
          <w:tcPr>
            <w:tcW w:w="2091" w:type="dxa"/>
          </w:tcPr>
          <w:p w:rsidR="008E7C18" w:rsidRPr="003D14DD" w:rsidRDefault="008E7C18" w:rsidP="004D69F2">
            <w:pPr>
              <w:jc w:val="center"/>
              <w:rPr>
                <w:sz w:val="20"/>
                <w:szCs w:val="20"/>
              </w:rPr>
            </w:pPr>
            <w:r w:rsidRPr="003D14DD">
              <w:rPr>
                <w:sz w:val="20"/>
                <w:szCs w:val="20"/>
              </w:rPr>
              <w:t>4</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Лекционного типа (лекции)</w:t>
            </w:r>
          </w:p>
        </w:tc>
        <w:tc>
          <w:tcPr>
            <w:tcW w:w="3177" w:type="dxa"/>
            <w:vAlign w:val="center"/>
          </w:tcPr>
          <w:p w:rsidR="008E7C18" w:rsidRPr="003D14DD" w:rsidRDefault="008E7C18" w:rsidP="004D69F2">
            <w:pPr>
              <w:jc w:val="center"/>
              <w:rPr>
                <w:sz w:val="20"/>
                <w:szCs w:val="20"/>
              </w:rPr>
            </w:pPr>
            <w:r w:rsidRPr="003D14DD">
              <w:rPr>
                <w:sz w:val="20"/>
                <w:szCs w:val="20"/>
              </w:rPr>
              <w:t>2</w:t>
            </w:r>
          </w:p>
        </w:tc>
        <w:tc>
          <w:tcPr>
            <w:tcW w:w="2693" w:type="dxa"/>
            <w:vAlign w:val="center"/>
          </w:tcPr>
          <w:p w:rsidR="008E7C18" w:rsidRPr="003D14DD" w:rsidRDefault="008E7C18" w:rsidP="004D69F2">
            <w:pPr>
              <w:jc w:val="center"/>
              <w:rPr>
                <w:i/>
                <w:sz w:val="20"/>
                <w:szCs w:val="20"/>
              </w:rPr>
            </w:pPr>
            <w:r w:rsidRPr="003D14DD">
              <w:rPr>
                <w:i/>
                <w:sz w:val="20"/>
                <w:szCs w:val="20"/>
              </w:rPr>
              <w:t>-</w:t>
            </w:r>
          </w:p>
        </w:tc>
        <w:tc>
          <w:tcPr>
            <w:tcW w:w="2091" w:type="dxa"/>
            <w:vAlign w:val="center"/>
          </w:tcPr>
          <w:p w:rsidR="008E7C18" w:rsidRPr="003D14DD" w:rsidRDefault="008E7C18" w:rsidP="004D69F2">
            <w:pPr>
              <w:jc w:val="center"/>
              <w:rPr>
                <w:b/>
                <w:sz w:val="20"/>
                <w:szCs w:val="20"/>
              </w:rPr>
            </w:pPr>
            <w:r w:rsidRPr="003D14DD">
              <w:rPr>
                <w:b/>
                <w:sz w:val="20"/>
                <w:szCs w:val="20"/>
              </w:rPr>
              <w:t>2</w:t>
            </w:r>
          </w:p>
          <w:p w:rsidR="008E7C18" w:rsidRPr="003D14DD" w:rsidRDefault="008E7C18" w:rsidP="004D69F2">
            <w:pPr>
              <w:jc w:val="center"/>
              <w:rPr>
                <w:b/>
                <w:sz w:val="20"/>
                <w:szCs w:val="20"/>
              </w:rPr>
            </w:pPr>
          </w:p>
        </w:tc>
      </w:tr>
      <w:tr w:rsidR="008E7C18" w:rsidRPr="003D14DD" w:rsidTr="004D69F2">
        <w:trPr>
          <w:trHeight w:val="337"/>
        </w:trPr>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(семинар дискуссия)</w:t>
            </w:r>
          </w:p>
          <w:p w:rsidR="008E7C18" w:rsidRPr="003D14DD" w:rsidRDefault="008E7C18" w:rsidP="004D69F2">
            <w:pPr>
              <w:rPr>
                <w:b/>
                <w:sz w:val="20"/>
                <w:szCs w:val="20"/>
              </w:rPr>
            </w:pP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b/>
                <w:sz w:val="20"/>
                <w:szCs w:val="20"/>
              </w:rPr>
            </w:pPr>
            <w:r w:rsidRPr="003D14DD">
              <w:rPr>
                <w:b/>
                <w:sz w:val="20"/>
                <w:szCs w:val="20"/>
              </w:rPr>
              <w:t>-</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(практические занятия)</w:t>
            </w: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10</w:t>
            </w:r>
          </w:p>
        </w:tc>
        <w:tc>
          <w:tcPr>
            <w:tcW w:w="2091" w:type="dxa"/>
            <w:vAlign w:val="center"/>
          </w:tcPr>
          <w:p w:rsidR="008E7C18" w:rsidRPr="003D14DD" w:rsidRDefault="008E7C18" w:rsidP="004D69F2">
            <w:pPr>
              <w:jc w:val="center"/>
              <w:rPr>
                <w:b/>
                <w:sz w:val="20"/>
                <w:szCs w:val="20"/>
              </w:rPr>
            </w:pPr>
            <w:r w:rsidRPr="003D14DD">
              <w:rPr>
                <w:b/>
                <w:sz w:val="20"/>
                <w:szCs w:val="20"/>
              </w:rPr>
              <w:t>10</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(курсовое проектирование (работа))</w:t>
            </w: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sz w:val="20"/>
                <w:szCs w:val="20"/>
              </w:rPr>
            </w:pPr>
            <w:r w:rsidRPr="003D14DD">
              <w:rPr>
                <w:sz w:val="20"/>
                <w:szCs w:val="20"/>
              </w:rPr>
              <w:t>-</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(лабораторные работы)</w:t>
            </w: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sz w:val="20"/>
                <w:szCs w:val="20"/>
              </w:rPr>
            </w:pPr>
            <w:r w:rsidRPr="003D14DD">
              <w:rPr>
                <w:sz w:val="20"/>
                <w:szCs w:val="20"/>
              </w:rPr>
              <w:t>-</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Промежуточная аттестация (экзамен)</w:t>
            </w:r>
          </w:p>
        </w:tc>
        <w:tc>
          <w:tcPr>
            <w:tcW w:w="3177" w:type="dxa"/>
            <w:vAlign w:val="center"/>
          </w:tcPr>
          <w:p w:rsidR="008E7C18" w:rsidRPr="003D14DD" w:rsidRDefault="008E7C18" w:rsidP="004D69F2">
            <w:pPr>
              <w:jc w:val="center"/>
              <w:rPr>
                <w:sz w:val="20"/>
                <w:szCs w:val="20"/>
              </w:rPr>
            </w:pPr>
            <w:r w:rsidRPr="003D14DD">
              <w:rPr>
                <w:sz w:val="20"/>
                <w:szCs w:val="20"/>
              </w:rPr>
              <w:t>2,2</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b/>
                <w:sz w:val="20"/>
                <w:szCs w:val="20"/>
              </w:rPr>
            </w:pPr>
            <w:r w:rsidRPr="003D14DD">
              <w:rPr>
                <w:b/>
                <w:sz w:val="20"/>
                <w:szCs w:val="20"/>
              </w:rPr>
              <w:t>2,2</w:t>
            </w:r>
          </w:p>
        </w:tc>
      </w:tr>
      <w:tr w:rsidR="008E7C18" w:rsidRPr="003D14DD" w:rsidTr="004D69F2">
        <w:trPr>
          <w:trHeight w:val="160"/>
        </w:trPr>
        <w:tc>
          <w:tcPr>
            <w:tcW w:w="0" w:type="auto"/>
            <w:vAlign w:val="center"/>
          </w:tcPr>
          <w:p w:rsidR="008E7C18" w:rsidRPr="003D14DD" w:rsidRDefault="008E7C18" w:rsidP="004D69F2">
            <w:pPr>
              <w:jc w:val="center"/>
              <w:rPr>
                <w:sz w:val="20"/>
                <w:szCs w:val="20"/>
              </w:rPr>
            </w:pPr>
            <w:r w:rsidRPr="003D14DD">
              <w:rPr>
                <w:sz w:val="20"/>
                <w:szCs w:val="20"/>
              </w:rPr>
              <w:t xml:space="preserve">Итого </w:t>
            </w:r>
          </w:p>
        </w:tc>
        <w:tc>
          <w:tcPr>
            <w:tcW w:w="3177" w:type="dxa"/>
            <w:vAlign w:val="center"/>
          </w:tcPr>
          <w:p w:rsidR="008E7C18" w:rsidRPr="003D14DD" w:rsidRDefault="008E7C18" w:rsidP="004D69F2">
            <w:pPr>
              <w:jc w:val="center"/>
              <w:rPr>
                <w:sz w:val="20"/>
                <w:szCs w:val="20"/>
              </w:rPr>
            </w:pPr>
            <w:r w:rsidRPr="003D14DD">
              <w:rPr>
                <w:sz w:val="20"/>
                <w:szCs w:val="20"/>
              </w:rPr>
              <w:t>4,2</w:t>
            </w:r>
          </w:p>
        </w:tc>
        <w:tc>
          <w:tcPr>
            <w:tcW w:w="2693" w:type="dxa"/>
            <w:vAlign w:val="center"/>
          </w:tcPr>
          <w:p w:rsidR="008E7C18" w:rsidRPr="003D14DD" w:rsidRDefault="008E7C18" w:rsidP="004D69F2">
            <w:pPr>
              <w:jc w:val="center"/>
              <w:rPr>
                <w:sz w:val="20"/>
                <w:szCs w:val="20"/>
              </w:rPr>
            </w:pPr>
            <w:r w:rsidRPr="003D14DD">
              <w:rPr>
                <w:sz w:val="20"/>
                <w:szCs w:val="20"/>
              </w:rPr>
              <w:t>10</w:t>
            </w:r>
          </w:p>
        </w:tc>
        <w:tc>
          <w:tcPr>
            <w:tcW w:w="2091" w:type="dxa"/>
            <w:vAlign w:val="center"/>
          </w:tcPr>
          <w:p w:rsidR="008E7C18" w:rsidRPr="003D14DD" w:rsidRDefault="008E7C18" w:rsidP="004D69F2">
            <w:pPr>
              <w:jc w:val="center"/>
              <w:rPr>
                <w:b/>
                <w:sz w:val="20"/>
                <w:szCs w:val="20"/>
              </w:rPr>
            </w:pPr>
            <w:r w:rsidRPr="003D14DD">
              <w:rPr>
                <w:b/>
                <w:sz w:val="20"/>
                <w:szCs w:val="20"/>
              </w:rPr>
              <w:t>14,2</w:t>
            </w:r>
          </w:p>
        </w:tc>
      </w:tr>
    </w:tbl>
    <w:p w:rsidR="008E7C18" w:rsidRPr="003D14DD" w:rsidRDefault="008E7C18" w:rsidP="008E7C18">
      <w:pPr>
        <w:suppressAutoHyphens/>
        <w:rPr>
          <w:b/>
          <w:bCs/>
          <w:sz w:val="20"/>
          <w:szCs w:val="20"/>
        </w:rPr>
      </w:pPr>
    </w:p>
    <w:p w:rsidR="008E7C18" w:rsidRPr="003D14DD" w:rsidRDefault="008E7C18" w:rsidP="008E7C18">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29 %</w:t>
      </w:r>
    </w:p>
    <w:p w:rsidR="008E7C18" w:rsidRPr="003D14DD" w:rsidRDefault="008E7C18" w:rsidP="008E7C18">
      <w:pPr>
        <w:pStyle w:val="11"/>
        <w:tabs>
          <w:tab w:val="right" w:leader="dot" w:pos="9600"/>
        </w:tabs>
        <w:ind w:firstLine="709"/>
        <w:rPr>
          <w:sz w:val="20"/>
          <w:szCs w:val="20"/>
        </w:rPr>
      </w:pPr>
    </w:p>
    <w:p w:rsidR="008E7C18" w:rsidRPr="003D14DD" w:rsidRDefault="008E7C18" w:rsidP="008E7C18">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8E7C18" w:rsidRPr="003D14DD" w:rsidRDefault="008E7C18" w:rsidP="008E7C18">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8E7C18" w:rsidRPr="003D14DD" w:rsidRDefault="008E7C18" w:rsidP="008E7C18">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8E7C18" w:rsidRPr="003D14DD" w:rsidRDefault="008E7C18" w:rsidP="008E7C18">
      <w:pPr>
        <w:shd w:val="clear" w:color="auto" w:fill="FFFFFF"/>
        <w:ind w:firstLine="709"/>
        <w:jc w:val="both"/>
        <w:rPr>
          <w:sz w:val="20"/>
          <w:szCs w:val="20"/>
        </w:rPr>
      </w:pPr>
      <w:r w:rsidRPr="003D14DD">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8E7C18" w:rsidRPr="003D14DD" w:rsidRDefault="008E7C18" w:rsidP="008E7C18">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E7C18" w:rsidRPr="003D14DD" w:rsidRDefault="008E7C18" w:rsidP="008E7C18">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E7C18" w:rsidRPr="003D14DD" w:rsidRDefault="008E7C18" w:rsidP="008E7C18">
      <w:pPr>
        <w:tabs>
          <w:tab w:val="left" w:pos="900"/>
        </w:tabs>
        <w:suppressAutoHyphens/>
        <w:overflowPunct w:val="0"/>
        <w:autoSpaceDE w:val="0"/>
        <w:autoSpaceDN w:val="0"/>
        <w:adjustRightInd w:val="0"/>
        <w:ind w:firstLine="709"/>
        <w:jc w:val="both"/>
        <w:rPr>
          <w:b/>
          <w:sz w:val="20"/>
          <w:szCs w:val="20"/>
        </w:rPr>
      </w:pPr>
    </w:p>
    <w:p w:rsidR="008E7C18" w:rsidRPr="003D14DD" w:rsidRDefault="008E7C18" w:rsidP="008E7C18">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E7C18" w:rsidRPr="003D14DD" w:rsidRDefault="008E7C18" w:rsidP="008E7C18">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8E7C18" w:rsidRPr="003D14DD" w:rsidRDefault="008E7C18" w:rsidP="008E7C1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8E7C18" w:rsidRPr="003D14DD" w:rsidRDefault="008E7C18" w:rsidP="008E7C1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8E7C18" w:rsidRPr="003D14DD" w:rsidRDefault="008E7C18" w:rsidP="008E7C1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8E7C18" w:rsidRPr="003D14DD" w:rsidRDefault="008E7C18" w:rsidP="008E7C18">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8E7C18" w:rsidRPr="003D14DD" w:rsidRDefault="008E7C18" w:rsidP="008E7C18">
      <w:pPr>
        <w:ind w:firstLine="709"/>
        <w:rPr>
          <w:b/>
          <w:sz w:val="20"/>
          <w:szCs w:val="20"/>
        </w:rPr>
      </w:pPr>
    </w:p>
    <w:p w:rsidR="008E7C18" w:rsidRPr="003D14DD" w:rsidRDefault="008E7C18" w:rsidP="008E7C18">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D2201A" w:rsidRPr="00D2201A" w:rsidRDefault="00D2201A" w:rsidP="00D2201A">
      <w:pPr>
        <w:shd w:val="clear" w:color="auto" w:fill="FFFFFF"/>
        <w:ind w:firstLine="709"/>
        <w:jc w:val="both"/>
        <w:rPr>
          <w:rFonts w:eastAsia="Calibri"/>
          <w:sz w:val="20"/>
          <w:szCs w:val="20"/>
        </w:rPr>
      </w:pPr>
      <w:r w:rsidRPr="00D2201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2201A">
        <w:rPr>
          <w:rFonts w:eastAsia="Calibri"/>
          <w:sz w:val="20"/>
          <w:szCs w:val="20"/>
        </w:rPr>
        <w:t>тифлоинформационных</w:t>
      </w:r>
      <w:proofErr w:type="spellEnd"/>
      <w:r w:rsidRPr="00D2201A">
        <w:rPr>
          <w:rFonts w:eastAsia="Calibri"/>
          <w:sz w:val="20"/>
          <w:szCs w:val="20"/>
        </w:rPr>
        <w:t xml:space="preserve"> устройств.</w:t>
      </w:r>
    </w:p>
    <w:p w:rsidR="00D2201A" w:rsidRPr="00D2201A" w:rsidRDefault="00D2201A" w:rsidP="00D2201A">
      <w:pPr>
        <w:shd w:val="clear" w:color="auto" w:fill="FFFFFF"/>
        <w:tabs>
          <w:tab w:val="left" w:pos="993"/>
        </w:tabs>
        <w:ind w:firstLine="709"/>
        <w:jc w:val="both"/>
        <w:rPr>
          <w:rFonts w:eastAsia="Calibri"/>
          <w:sz w:val="20"/>
          <w:szCs w:val="20"/>
        </w:rPr>
      </w:pPr>
      <w:r w:rsidRPr="00D2201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2201A" w:rsidRPr="00D2201A" w:rsidRDefault="00D2201A" w:rsidP="00D2201A">
      <w:pPr>
        <w:ind w:firstLine="709"/>
        <w:jc w:val="both"/>
        <w:rPr>
          <w:rFonts w:eastAsia="Calibri"/>
          <w:sz w:val="20"/>
          <w:szCs w:val="20"/>
        </w:rPr>
      </w:pPr>
      <w:r w:rsidRPr="00D2201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2201A" w:rsidRPr="00D2201A" w:rsidRDefault="00D2201A" w:rsidP="00D2201A">
      <w:pPr>
        <w:ind w:firstLine="709"/>
        <w:jc w:val="both"/>
        <w:rPr>
          <w:rFonts w:eastAsia="Calibri"/>
          <w:sz w:val="20"/>
          <w:szCs w:val="20"/>
        </w:rPr>
      </w:pPr>
      <w:r w:rsidRPr="00D2201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2201A" w:rsidRPr="00D2201A" w:rsidRDefault="00D2201A" w:rsidP="00D2201A">
      <w:pPr>
        <w:ind w:firstLine="709"/>
        <w:jc w:val="both"/>
        <w:rPr>
          <w:rFonts w:eastAsia="Calibri"/>
          <w:sz w:val="20"/>
          <w:szCs w:val="20"/>
        </w:rPr>
      </w:pPr>
      <w:r w:rsidRPr="00D2201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D2201A" w:rsidRPr="00D2201A" w:rsidRDefault="00D2201A" w:rsidP="00D2201A">
      <w:pPr>
        <w:shd w:val="clear" w:color="auto" w:fill="FFFFFF"/>
        <w:tabs>
          <w:tab w:val="left" w:pos="888"/>
        </w:tabs>
        <w:ind w:firstLine="709"/>
        <w:jc w:val="both"/>
        <w:rPr>
          <w:rFonts w:eastAsia="Calibri"/>
          <w:sz w:val="20"/>
          <w:szCs w:val="20"/>
        </w:rPr>
      </w:pPr>
      <w:r w:rsidRPr="00D2201A">
        <w:rPr>
          <w:rFonts w:eastAsia="Calibri"/>
          <w:sz w:val="20"/>
          <w:szCs w:val="20"/>
        </w:rPr>
        <w:t>-</w:t>
      </w:r>
      <w:r w:rsidRPr="00D2201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2201A" w:rsidRPr="00D2201A" w:rsidRDefault="00D2201A" w:rsidP="00D2201A">
      <w:pPr>
        <w:ind w:firstLine="709"/>
        <w:jc w:val="both"/>
        <w:rPr>
          <w:rFonts w:eastAsia="Calibri"/>
          <w:sz w:val="20"/>
          <w:szCs w:val="20"/>
        </w:rPr>
      </w:pPr>
      <w:r w:rsidRPr="00D2201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2201A" w:rsidRPr="00D2201A" w:rsidRDefault="00D2201A" w:rsidP="00D2201A">
      <w:pPr>
        <w:ind w:firstLine="709"/>
        <w:jc w:val="both"/>
        <w:rPr>
          <w:rFonts w:eastAsia="Calibri"/>
          <w:sz w:val="20"/>
          <w:szCs w:val="20"/>
        </w:rPr>
      </w:pPr>
      <w:r w:rsidRPr="00D2201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2201A" w:rsidRPr="00D2201A" w:rsidRDefault="00D2201A" w:rsidP="00D2201A">
      <w:pPr>
        <w:ind w:firstLine="709"/>
        <w:jc w:val="both"/>
        <w:rPr>
          <w:rFonts w:eastAsia="Calibri"/>
          <w:sz w:val="20"/>
          <w:szCs w:val="20"/>
        </w:rPr>
      </w:pPr>
      <w:r w:rsidRPr="00D2201A">
        <w:rPr>
          <w:rFonts w:eastAsia="Calibri"/>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2201A" w:rsidRPr="00D2201A" w:rsidRDefault="00D2201A" w:rsidP="00D2201A">
      <w:pPr>
        <w:ind w:firstLine="709"/>
        <w:jc w:val="both"/>
        <w:rPr>
          <w:rFonts w:eastAsia="Calibri"/>
          <w:sz w:val="20"/>
          <w:szCs w:val="20"/>
        </w:rPr>
      </w:pPr>
      <w:r w:rsidRPr="00D2201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2201A" w:rsidRPr="00D2201A" w:rsidRDefault="00D2201A" w:rsidP="00D2201A">
      <w:pPr>
        <w:ind w:firstLine="709"/>
        <w:jc w:val="both"/>
        <w:rPr>
          <w:rFonts w:eastAsia="Calibri"/>
          <w:sz w:val="20"/>
          <w:szCs w:val="20"/>
        </w:rPr>
      </w:pPr>
      <w:r w:rsidRPr="00D2201A">
        <w:rPr>
          <w:rFonts w:eastAsia="Calibri"/>
          <w:sz w:val="20"/>
          <w:szCs w:val="20"/>
        </w:rPr>
        <w:t>- продолжительность сдачи экзамена, проводимого в письменной форме, - не более чем на 90 минут;</w:t>
      </w:r>
    </w:p>
    <w:p w:rsidR="00D2201A" w:rsidRPr="00D2201A" w:rsidRDefault="00D2201A" w:rsidP="00D2201A">
      <w:pPr>
        <w:ind w:firstLine="709"/>
        <w:jc w:val="both"/>
        <w:rPr>
          <w:rFonts w:eastAsia="Calibri"/>
          <w:sz w:val="20"/>
          <w:szCs w:val="20"/>
        </w:rPr>
      </w:pPr>
      <w:r w:rsidRPr="00D2201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D2201A" w:rsidRPr="00D2201A" w:rsidRDefault="00D2201A" w:rsidP="00D2201A">
      <w:pPr>
        <w:ind w:firstLine="709"/>
        <w:jc w:val="both"/>
        <w:rPr>
          <w:rFonts w:eastAsia="Calibri"/>
          <w:sz w:val="20"/>
          <w:szCs w:val="20"/>
        </w:rPr>
      </w:pPr>
      <w:r w:rsidRPr="00D2201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2201A" w:rsidRPr="00D2201A" w:rsidRDefault="00D2201A" w:rsidP="00D2201A">
      <w:pPr>
        <w:ind w:firstLine="709"/>
        <w:jc w:val="both"/>
        <w:rPr>
          <w:rFonts w:eastAsia="Calibri"/>
          <w:sz w:val="20"/>
          <w:szCs w:val="20"/>
        </w:rPr>
      </w:pPr>
      <w:r w:rsidRPr="00D2201A">
        <w:rPr>
          <w:rFonts w:eastAsia="Calibri"/>
          <w:sz w:val="20"/>
          <w:szCs w:val="20"/>
        </w:rPr>
        <w:t>а) для слепых:</w:t>
      </w:r>
    </w:p>
    <w:p w:rsidR="00D2201A" w:rsidRPr="00D2201A" w:rsidRDefault="00D2201A" w:rsidP="00D2201A">
      <w:pPr>
        <w:shd w:val="clear" w:color="auto" w:fill="FFFFFF"/>
        <w:tabs>
          <w:tab w:val="left" w:pos="955"/>
        </w:tabs>
        <w:ind w:firstLine="709"/>
        <w:jc w:val="both"/>
        <w:rPr>
          <w:rFonts w:eastAsia="Calibri"/>
          <w:sz w:val="20"/>
          <w:szCs w:val="20"/>
        </w:rPr>
      </w:pPr>
      <w:r w:rsidRPr="00D2201A">
        <w:rPr>
          <w:rFonts w:eastAsia="Calibri"/>
          <w:sz w:val="20"/>
          <w:szCs w:val="20"/>
        </w:rPr>
        <w:t>-</w:t>
      </w:r>
      <w:r w:rsidRPr="00D2201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D2201A">
        <w:rPr>
          <w:rFonts w:eastAsia="Calibri"/>
          <w:sz w:val="20"/>
          <w:szCs w:val="20"/>
        </w:rPr>
        <w:t>надиктовываются</w:t>
      </w:r>
      <w:proofErr w:type="spellEnd"/>
      <w:r w:rsidRPr="00D2201A">
        <w:rPr>
          <w:rFonts w:eastAsia="Calibri"/>
          <w:sz w:val="20"/>
          <w:szCs w:val="20"/>
        </w:rPr>
        <w:t xml:space="preserve"> ассистенту;</w:t>
      </w:r>
    </w:p>
    <w:p w:rsidR="00D2201A" w:rsidRPr="00D2201A" w:rsidRDefault="00D2201A" w:rsidP="00D2201A">
      <w:pPr>
        <w:ind w:firstLine="709"/>
        <w:jc w:val="both"/>
        <w:rPr>
          <w:rFonts w:eastAsia="Calibri"/>
          <w:sz w:val="20"/>
          <w:szCs w:val="20"/>
        </w:rPr>
      </w:pPr>
      <w:r w:rsidRPr="00D2201A">
        <w:rPr>
          <w:rFonts w:eastAsia="Calibri"/>
          <w:sz w:val="20"/>
          <w:szCs w:val="20"/>
        </w:rPr>
        <w:t>б) для слабовидящих:</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2201A">
        <w:rPr>
          <w:rFonts w:eastAsia="Calibri"/>
          <w:sz w:val="20"/>
          <w:szCs w:val="20"/>
        </w:rPr>
        <w:t>Jaws</w:t>
      </w:r>
      <w:proofErr w:type="spellEnd"/>
      <w:r w:rsidRPr="00D2201A">
        <w:rPr>
          <w:rFonts w:eastAsia="Calibri"/>
          <w:sz w:val="20"/>
          <w:szCs w:val="20"/>
        </w:rPr>
        <w:t>;</w:t>
      </w:r>
    </w:p>
    <w:p w:rsidR="00D2201A" w:rsidRPr="00D2201A" w:rsidRDefault="00D2201A" w:rsidP="00D2201A">
      <w:pPr>
        <w:ind w:firstLine="709"/>
        <w:jc w:val="both"/>
        <w:rPr>
          <w:rFonts w:eastAsia="Calibri"/>
          <w:sz w:val="20"/>
          <w:szCs w:val="20"/>
        </w:rPr>
      </w:pPr>
      <w:r w:rsidRPr="00D2201A">
        <w:rPr>
          <w:rFonts w:eastAsia="Calibri"/>
          <w:sz w:val="20"/>
          <w:szCs w:val="20"/>
        </w:rPr>
        <w:t>- обеспечивается индивидуальное равномерное освещение не менее 300 люкс;</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при необходимости обучающимся предоставляется увеличивающее </w:t>
      </w:r>
      <w:proofErr w:type="spellStart"/>
      <w:r w:rsidRPr="00D2201A">
        <w:rPr>
          <w:rFonts w:eastAsia="Calibri"/>
          <w:sz w:val="20"/>
          <w:szCs w:val="20"/>
        </w:rPr>
        <w:t>устройство,допускается</w:t>
      </w:r>
      <w:proofErr w:type="spellEnd"/>
      <w:r w:rsidRPr="00D2201A">
        <w:rPr>
          <w:rFonts w:eastAsia="Calibri"/>
          <w:sz w:val="20"/>
          <w:szCs w:val="20"/>
        </w:rPr>
        <w:t xml:space="preserve"> использование увеличивающих устройств, имеющихся у обучающихся;</w:t>
      </w:r>
    </w:p>
    <w:p w:rsidR="00D2201A" w:rsidRPr="00D2201A" w:rsidRDefault="00D2201A" w:rsidP="00D2201A">
      <w:pPr>
        <w:ind w:firstLine="709"/>
        <w:jc w:val="both"/>
        <w:rPr>
          <w:rFonts w:eastAsia="Calibri"/>
          <w:sz w:val="20"/>
          <w:szCs w:val="20"/>
        </w:rPr>
      </w:pPr>
      <w:r w:rsidRPr="00D2201A">
        <w:rPr>
          <w:rFonts w:eastAsia="Calibri"/>
          <w:sz w:val="20"/>
          <w:szCs w:val="20"/>
        </w:rPr>
        <w:t>в) для глухих и слабослышащих, с тяжелыми нарушениями речи:</w:t>
      </w:r>
    </w:p>
    <w:p w:rsidR="00D2201A" w:rsidRPr="00D2201A" w:rsidRDefault="00D2201A" w:rsidP="00D2201A">
      <w:pPr>
        <w:ind w:firstLine="709"/>
        <w:jc w:val="both"/>
        <w:rPr>
          <w:rFonts w:eastAsia="Calibri"/>
          <w:sz w:val="20"/>
          <w:szCs w:val="20"/>
        </w:rPr>
      </w:pPr>
      <w:r w:rsidRPr="00D2201A">
        <w:rPr>
          <w:rFonts w:eastAsia="Calibri"/>
          <w:sz w:val="20"/>
          <w:szCs w:val="20"/>
        </w:rPr>
        <w:t>- имеется в наличии информационная система "Исток" для слабослышащих коллективного пользования;</w:t>
      </w:r>
    </w:p>
    <w:p w:rsidR="00D2201A" w:rsidRPr="00D2201A" w:rsidRDefault="00D2201A" w:rsidP="00D2201A">
      <w:pPr>
        <w:ind w:firstLine="709"/>
        <w:jc w:val="both"/>
        <w:rPr>
          <w:rFonts w:eastAsia="Calibri"/>
          <w:sz w:val="20"/>
          <w:szCs w:val="20"/>
        </w:rPr>
      </w:pPr>
      <w:r w:rsidRPr="00D2201A">
        <w:rPr>
          <w:rFonts w:eastAsia="Calibri"/>
          <w:sz w:val="20"/>
          <w:szCs w:val="20"/>
        </w:rPr>
        <w:t>- по их желанию испытания проводятся в электронной или письменной форме;</w:t>
      </w:r>
    </w:p>
    <w:p w:rsidR="00D2201A" w:rsidRPr="00D2201A" w:rsidRDefault="00D2201A" w:rsidP="00D2201A">
      <w:pPr>
        <w:ind w:firstLine="709"/>
        <w:jc w:val="both"/>
        <w:rPr>
          <w:rFonts w:eastAsia="Calibri"/>
          <w:sz w:val="20"/>
          <w:szCs w:val="20"/>
        </w:rPr>
      </w:pPr>
      <w:r w:rsidRPr="00D2201A">
        <w:rPr>
          <w:rFonts w:eastAsia="Calibri"/>
          <w:sz w:val="20"/>
          <w:szCs w:val="20"/>
        </w:rPr>
        <w:t>г) для лиц с нарушениями опорно-двигательного аппарата:</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тестовые и </w:t>
      </w:r>
      <w:proofErr w:type="spellStart"/>
      <w:r w:rsidRPr="00D2201A">
        <w:rPr>
          <w:rFonts w:eastAsia="Calibri"/>
          <w:sz w:val="20"/>
          <w:szCs w:val="20"/>
        </w:rPr>
        <w:t>тренинговые</w:t>
      </w:r>
      <w:proofErr w:type="spellEnd"/>
      <w:r w:rsidRPr="00D2201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2201A" w:rsidRPr="00D2201A" w:rsidRDefault="00D2201A" w:rsidP="00D2201A">
      <w:pPr>
        <w:ind w:firstLine="709"/>
        <w:jc w:val="both"/>
        <w:rPr>
          <w:rFonts w:eastAsia="Calibri"/>
          <w:sz w:val="20"/>
          <w:szCs w:val="20"/>
        </w:rPr>
      </w:pPr>
      <w:r w:rsidRPr="00D2201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2201A" w:rsidRPr="00D2201A" w:rsidRDefault="00D2201A" w:rsidP="00D2201A">
      <w:pPr>
        <w:ind w:firstLine="709"/>
        <w:jc w:val="both"/>
        <w:rPr>
          <w:rFonts w:eastAsia="Calibri"/>
          <w:sz w:val="20"/>
          <w:szCs w:val="20"/>
        </w:rPr>
      </w:pPr>
      <w:r w:rsidRPr="00D2201A">
        <w:rPr>
          <w:rFonts w:eastAsia="Calibri"/>
          <w:sz w:val="20"/>
          <w:szCs w:val="20"/>
        </w:rPr>
        <w:t>- по их желанию испытания проводятся в устной форме.</w:t>
      </w:r>
    </w:p>
    <w:p w:rsidR="00D2201A" w:rsidRPr="00D2201A" w:rsidRDefault="00D2201A" w:rsidP="00D2201A">
      <w:pPr>
        <w:ind w:firstLine="709"/>
        <w:jc w:val="both"/>
        <w:rPr>
          <w:rFonts w:eastAsia="Calibri"/>
          <w:sz w:val="20"/>
          <w:szCs w:val="20"/>
        </w:rPr>
      </w:pPr>
      <w:r w:rsidRPr="00D2201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E7C18" w:rsidRPr="003D14DD" w:rsidRDefault="008E7C18" w:rsidP="008E7C18">
      <w:pPr>
        <w:ind w:firstLine="709"/>
        <w:rPr>
          <w:b/>
          <w:sz w:val="20"/>
          <w:szCs w:val="20"/>
        </w:rPr>
      </w:pPr>
    </w:p>
    <w:p w:rsidR="008E7C18" w:rsidRPr="003D14DD" w:rsidRDefault="008E7C18" w:rsidP="008E7C18">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8E7C18" w:rsidRPr="003D14DD" w:rsidRDefault="008E7C18" w:rsidP="008E7C18">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E7C18" w:rsidRPr="003D14DD" w:rsidRDefault="008E7C18" w:rsidP="008E7C18">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8E7C18" w:rsidRPr="003D14DD" w:rsidRDefault="008E7C18" w:rsidP="008E7C18">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8E7C18" w:rsidRPr="003D14DD" w:rsidRDefault="008E7C18" w:rsidP="008E7C18">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8E7C18" w:rsidRPr="003D14DD" w:rsidRDefault="008E7C18" w:rsidP="008E7C18">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8E7C18" w:rsidRPr="003D14DD" w:rsidRDefault="008E7C18" w:rsidP="008E7C18">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E7C18" w:rsidRPr="003D14DD" w:rsidRDefault="008E7C18" w:rsidP="008E7C18">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E7C18" w:rsidRPr="003D14DD" w:rsidRDefault="008E7C18" w:rsidP="008E7C18">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8E7C18" w:rsidRPr="003D14DD" w:rsidRDefault="008E7C18" w:rsidP="008E7C18">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E7C18" w:rsidRPr="003D14DD" w:rsidRDefault="008E7C18" w:rsidP="008E7C18">
      <w:pPr>
        <w:shd w:val="clear" w:color="auto" w:fill="FFFFFF"/>
        <w:ind w:firstLine="709"/>
        <w:jc w:val="both"/>
        <w:rPr>
          <w:sz w:val="20"/>
          <w:szCs w:val="20"/>
        </w:rPr>
      </w:pPr>
      <w:r w:rsidRPr="003D14DD">
        <w:rPr>
          <w:sz w:val="20"/>
          <w:szCs w:val="20"/>
        </w:rPr>
        <w:t>Самостоятельная работа должна:</w:t>
      </w:r>
    </w:p>
    <w:p w:rsidR="008E7C18" w:rsidRPr="003D14DD" w:rsidRDefault="008E7C18" w:rsidP="008E7C18">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8E7C18" w:rsidRPr="003D14DD" w:rsidRDefault="008E7C18" w:rsidP="008E7C18">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8E7C18" w:rsidRPr="003D14DD" w:rsidRDefault="008E7C18" w:rsidP="008E7C18">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8E7C18" w:rsidRPr="003D14DD" w:rsidRDefault="008E7C18" w:rsidP="008E7C18">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8E7C18" w:rsidRPr="003D14DD" w:rsidRDefault="008E7C18" w:rsidP="008E7C18">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E7C18" w:rsidRPr="003D14DD" w:rsidRDefault="008E7C18" w:rsidP="008E7C18">
      <w:pPr>
        <w:tabs>
          <w:tab w:val="left" w:pos="993"/>
        </w:tabs>
        <w:suppressAutoHyphens/>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 xml:space="preserve">6.4.1 Формы самостоятельной работы обучающихся по разделам дисциплины </w:t>
      </w:r>
    </w:p>
    <w:p w:rsidR="008E7C18" w:rsidRPr="003D14DD" w:rsidRDefault="008E7C18" w:rsidP="008E7C18">
      <w:pPr>
        <w:tabs>
          <w:tab w:val="left" w:pos="993"/>
        </w:tabs>
        <w:suppressAutoHyphens/>
        <w:ind w:firstLine="709"/>
        <w:jc w:val="both"/>
        <w:rPr>
          <w:b/>
          <w:iCs/>
          <w:sz w:val="20"/>
          <w:szCs w:val="20"/>
        </w:rPr>
      </w:pPr>
      <w:r w:rsidRPr="003D14DD">
        <w:rPr>
          <w:b/>
          <w:sz w:val="20"/>
          <w:szCs w:val="20"/>
        </w:rPr>
        <w:t xml:space="preserve">Раздел </w:t>
      </w:r>
      <w:r w:rsidRPr="003D14DD">
        <w:rPr>
          <w:b/>
          <w:iCs/>
          <w:sz w:val="20"/>
          <w:szCs w:val="20"/>
        </w:rPr>
        <w:t>1 «Понятие и классификация электронных образовательных ресурсов»</w:t>
      </w:r>
    </w:p>
    <w:p w:rsidR="008E7C18" w:rsidRPr="003D14DD" w:rsidRDefault="008E7C18" w:rsidP="008E7C18">
      <w:pPr>
        <w:tabs>
          <w:tab w:val="left" w:pos="993"/>
          <w:tab w:val="left" w:pos="1080"/>
        </w:tabs>
        <w:ind w:firstLine="709"/>
        <w:jc w:val="both"/>
        <w:rPr>
          <w:b/>
          <w:bCs/>
          <w:iCs/>
          <w:sz w:val="20"/>
          <w:szCs w:val="20"/>
        </w:rPr>
      </w:pPr>
      <w:r w:rsidRPr="003D14DD">
        <w:rPr>
          <w:b/>
          <w:bCs/>
          <w:iCs/>
          <w:sz w:val="20"/>
          <w:szCs w:val="20"/>
        </w:rPr>
        <w:t>Темы устного доклада</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 xml:space="preserve">Классификация электронных образовательных ресурсов. </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Требования к оценке качества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Функции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proofErr w:type="spellStart"/>
      <w:r w:rsidRPr="003D14DD">
        <w:rPr>
          <w:sz w:val="20"/>
          <w:szCs w:val="20"/>
        </w:rPr>
        <w:t>Текстографические</w:t>
      </w:r>
      <w:proofErr w:type="spellEnd"/>
      <w:r w:rsidRPr="003D14DD">
        <w:rPr>
          <w:sz w:val="20"/>
          <w:szCs w:val="20"/>
        </w:rPr>
        <w:t xml:space="preserve"> электронные образовательные ресурсы.</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Открытые коллекции электронных образовательных ресурсов информационной среды Российского образования.</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Содержательная экспертиза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Техническая экспертиза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Дизайн-эргономическая экспертиза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Педагогические инструменты, используемые в электронных образовательных ресурсах.</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Формирование электронных образовательных ресурсов.</w:t>
      </w:r>
    </w:p>
    <w:p w:rsidR="008E7C18" w:rsidRPr="003D14DD" w:rsidRDefault="008E7C18" w:rsidP="008E7C18">
      <w:pPr>
        <w:tabs>
          <w:tab w:val="left" w:pos="993"/>
          <w:tab w:val="left" w:pos="1080"/>
        </w:tabs>
        <w:ind w:firstLine="709"/>
        <w:jc w:val="both"/>
        <w:rPr>
          <w:b/>
          <w:bCs/>
          <w:iCs/>
          <w:sz w:val="20"/>
          <w:szCs w:val="20"/>
        </w:rPr>
      </w:pPr>
    </w:p>
    <w:p w:rsidR="008E7C18" w:rsidRPr="003D14DD" w:rsidRDefault="008E7C18" w:rsidP="008E7C18">
      <w:pPr>
        <w:tabs>
          <w:tab w:val="left" w:pos="993"/>
          <w:tab w:val="left" w:pos="1080"/>
        </w:tabs>
        <w:ind w:firstLine="709"/>
        <w:jc w:val="both"/>
        <w:rPr>
          <w:b/>
          <w:sz w:val="20"/>
          <w:szCs w:val="20"/>
        </w:rPr>
      </w:pPr>
      <w:r w:rsidRPr="003D14DD">
        <w:rPr>
          <w:b/>
          <w:sz w:val="20"/>
          <w:szCs w:val="20"/>
        </w:rPr>
        <w:t>Раздел 2 «Мультимедийные образовательные ресурсы и электронные учебники»</w:t>
      </w:r>
    </w:p>
    <w:p w:rsidR="008E7C18" w:rsidRPr="003D14DD" w:rsidRDefault="008E7C18" w:rsidP="008E7C18">
      <w:pPr>
        <w:tabs>
          <w:tab w:val="left" w:pos="993"/>
          <w:tab w:val="left" w:pos="1080"/>
        </w:tabs>
        <w:suppressAutoHyphens/>
        <w:ind w:firstLine="709"/>
        <w:jc w:val="both"/>
        <w:rPr>
          <w:b/>
          <w:sz w:val="20"/>
          <w:szCs w:val="20"/>
        </w:rPr>
      </w:pPr>
      <w:r w:rsidRPr="003D14DD">
        <w:rPr>
          <w:b/>
          <w:bCs/>
          <w:iCs/>
          <w:sz w:val="20"/>
          <w:szCs w:val="20"/>
        </w:rPr>
        <w:t>Темы устного доклада</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Типы мультимедийных образовательных ресурсов.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Компоненты мультимедийных ресурсов.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Программные средства мультимедиа.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Аппаратные средства мультимедиа.</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Методические аспекты использования </w:t>
      </w:r>
      <w:proofErr w:type="spellStart"/>
      <w:r w:rsidRPr="003D14DD">
        <w:rPr>
          <w:sz w:val="20"/>
          <w:szCs w:val="20"/>
        </w:rPr>
        <w:t>мультимедиаресурсов</w:t>
      </w:r>
      <w:proofErr w:type="spellEnd"/>
      <w:r w:rsidRPr="003D14DD">
        <w:rPr>
          <w:sz w:val="20"/>
          <w:szCs w:val="20"/>
        </w:rPr>
        <w:t xml:space="preserve"> в образовательном процессе.</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Психолого-педагогические аспекты использования </w:t>
      </w:r>
      <w:proofErr w:type="spellStart"/>
      <w:r w:rsidRPr="003D14DD">
        <w:rPr>
          <w:sz w:val="20"/>
          <w:szCs w:val="20"/>
        </w:rPr>
        <w:t>мультимедиаресурсов</w:t>
      </w:r>
      <w:proofErr w:type="spellEnd"/>
      <w:r w:rsidRPr="003D14DD">
        <w:rPr>
          <w:sz w:val="20"/>
          <w:szCs w:val="20"/>
        </w:rPr>
        <w:t xml:space="preserve"> в образовательном процессе.</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Теоретические основы и принципы создания электронных учебников (электронные пособия, электронные курсы, электронные лекции и т.д.).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Методические аспекты использования электронных учебников в учебном процессе.</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Характеристика инструментальных программных средств мультимедиа.</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Характеристика мультимедийной технологии «дополненная реальность" и ее использование в образовательном процессе. </w:t>
      </w:r>
    </w:p>
    <w:p w:rsidR="008E7C18" w:rsidRPr="003D14DD" w:rsidRDefault="008E7C18" w:rsidP="008E7C18">
      <w:pPr>
        <w:tabs>
          <w:tab w:val="left" w:pos="993"/>
          <w:tab w:val="left" w:pos="1080"/>
        </w:tabs>
        <w:suppressAutoHyphens/>
        <w:ind w:firstLine="709"/>
        <w:jc w:val="both"/>
        <w:rPr>
          <w:b/>
          <w:sz w:val="20"/>
          <w:szCs w:val="20"/>
        </w:rPr>
      </w:pPr>
    </w:p>
    <w:p w:rsidR="008E7C18" w:rsidRPr="003D14DD" w:rsidRDefault="004D2E40" w:rsidP="008E7C18">
      <w:pPr>
        <w:tabs>
          <w:tab w:val="left" w:pos="900"/>
          <w:tab w:val="left" w:pos="993"/>
        </w:tabs>
        <w:ind w:firstLine="709"/>
        <w:rPr>
          <w:b/>
          <w:sz w:val="20"/>
          <w:szCs w:val="20"/>
        </w:rPr>
      </w:pPr>
      <w:r>
        <w:rPr>
          <w:b/>
          <w:bCs/>
          <w:sz w:val="20"/>
          <w:szCs w:val="20"/>
        </w:rPr>
        <w:t>7</w:t>
      </w:r>
      <w:r w:rsidR="008E7C18" w:rsidRPr="003D14DD">
        <w:rPr>
          <w:b/>
          <w:sz w:val="20"/>
          <w:szCs w:val="20"/>
        </w:rPr>
        <w:t>. Учебно-методическое и информационное обеспечение дисциплины</w:t>
      </w:r>
    </w:p>
    <w:p w:rsidR="008E7C18" w:rsidRPr="003D14DD" w:rsidRDefault="004D2E40" w:rsidP="008E7C18">
      <w:pPr>
        <w:ind w:firstLine="680"/>
        <w:rPr>
          <w:b/>
          <w:sz w:val="20"/>
          <w:szCs w:val="20"/>
        </w:rPr>
      </w:pPr>
      <w:r>
        <w:rPr>
          <w:b/>
          <w:sz w:val="20"/>
          <w:szCs w:val="20"/>
        </w:rPr>
        <w:t>7</w:t>
      </w:r>
      <w:r w:rsidR="008E7C18" w:rsidRPr="003D14DD">
        <w:rPr>
          <w:b/>
          <w:sz w:val="20"/>
          <w:szCs w:val="20"/>
        </w:rPr>
        <w:t xml:space="preserve">.1 Рекомендуемая литература </w:t>
      </w:r>
    </w:p>
    <w:p w:rsidR="008E7C18" w:rsidRPr="003D14DD" w:rsidRDefault="008E7C18" w:rsidP="008E7C18">
      <w:pPr>
        <w:tabs>
          <w:tab w:val="left" w:pos="900"/>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Основная учебная и научная литература</w:t>
      </w:r>
    </w:p>
    <w:p w:rsidR="000239EE" w:rsidRPr="000239EE" w:rsidRDefault="000239EE" w:rsidP="000239EE">
      <w:pPr>
        <w:pStyle w:val="afffc"/>
        <w:numPr>
          <w:ilvl w:val="0"/>
          <w:numId w:val="37"/>
        </w:numPr>
        <w:rPr>
          <w:sz w:val="20"/>
          <w:szCs w:val="20"/>
        </w:rPr>
      </w:pPr>
      <w:r w:rsidRPr="000239EE">
        <w:rPr>
          <w:sz w:val="20"/>
          <w:szCs w:val="20"/>
        </w:rPr>
        <w:t xml:space="preserve">Днепровская, Н. В. Открытые образовательные ресурсы / Н. В. Днепровская, Н. В. Комлева. — 3-е изд. — Москва : Интернет-Университет Информационных Технологий (ИНТУИТ), Ай Пи Эр Медиа, 2019. — 139 c. — ISBN 978-5-4486-0505-5. — Текст : электронный // Цифровой образовательный ресурс IPR SMART : [сайт]. — URL: https://www.iprbookshop.ru/79713.html </w:t>
      </w:r>
    </w:p>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Дополнительная литература</w:t>
      </w:r>
    </w:p>
    <w:p w:rsidR="000239EE" w:rsidRPr="000239EE" w:rsidRDefault="000239EE" w:rsidP="000239EE">
      <w:pPr>
        <w:pStyle w:val="afffc"/>
        <w:numPr>
          <w:ilvl w:val="0"/>
          <w:numId w:val="38"/>
        </w:numPr>
        <w:rPr>
          <w:sz w:val="20"/>
          <w:szCs w:val="20"/>
        </w:rPr>
      </w:pPr>
      <w:r w:rsidRPr="000239EE">
        <w:rPr>
          <w:sz w:val="20"/>
          <w:szCs w:val="20"/>
        </w:rPr>
        <w:t>Дементьева Ю.В. Основы работы с электронными образовательными ресурсами [Электронный ресурс] : учебное пособие / Ю.В. Дементьева. — Электрон. текстовые данные. — Саратов: Вузовское образование, 2017. — 80 c. — 978-5-906172-21-1. — Режим доступа: http://www.iprbookshop.ru/62066</w:t>
      </w:r>
    </w:p>
    <w:p w:rsidR="000239EE" w:rsidRPr="000239EE" w:rsidRDefault="000239EE" w:rsidP="000239EE">
      <w:pPr>
        <w:pStyle w:val="afffc"/>
        <w:numPr>
          <w:ilvl w:val="0"/>
          <w:numId w:val="38"/>
        </w:numPr>
        <w:rPr>
          <w:sz w:val="20"/>
          <w:szCs w:val="20"/>
        </w:rPr>
      </w:pPr>
      <w:r w:rsidRPr="000239EE">
        <w:rPr>
          <w:sz w:val="20"/>
          <w:szCs w:val="20"/>
        </w:rPr>
        <w:t xml:space="preserve">Ваграменко Я.А. и др.  Информационные технологии и сетевые ресурсы в образовании: монография / Я.А. Ваграменко, О.М. Карпенко, С.И. </w:t>
      </w:r>
      <w:proofErr w:type="spellStart"/>
      <w:r w:rsidRPr="000239EE">
        <w:rPr>
          <w:sz w:val="20"/>
          <w:szCs w:val="20"/>
        </w:rPr>
        <w:t>Берил</w:t>
      </w:r>
      <w:proofErr w:type="spellEnd"/>
      <w:r w:rsidRPr="000239EE">
        <w:rPr>
          <w:sz w:val="20"/>
          <w:szCs w:val="20"/>
        </w:rPr>
        <w:t xml:space="preserve">, Г.Ю. </w:t>
      </w:r>
      <w:proofErr w:type="spellStart"/>
      <w:r w:rsidRPr="000239EE">
        <w:rPr>
          <w:sz w:val="20"/>
          <w:szCs w:val="20"/>
        </w:rPr>
        <w:t>Яламов</w:t>
      </w:r>
      <w:proofErr w:type="spellEnd"/>
      <w:r w:rsidRPr="000239EE">
        <w:rPr>
          <w:sz w:val="20"/>
          <w:szCs w:val="20"/>
        </w:rPr>
        <w:t>, А.Ю. Долгов М: Издательство СГУ, 2015  - http://library.roweb.online</w:t>
      </w:r>
    </w:p>
    <w:p w:rsidR="008E7C18" w:rsidRPr="003D14DD" w:rsidRDefault="008E7C18" w:rsidP="008E7C18">
      <w:pPr>
        <w:shd w:val="clear" w:color="auto" w:fill="FCFCFC"/>
        <w:tabs>
          <w:tab w:val="left" w:pos="993"/>
        </w:tabs>
        <w:ind w:firstLine="709"/>
        <w:rPr>
          <w:b/>
          <w:sz w:val="20"/>
          <w:szCs w:val="20"/>
        </w:rPr>
      </w:pPr>
    </w:p>
    <w:p w:rsidR="008E7C18" w:rsidRPr="003D14DD" w:rsidRDefault="004D2E40" w:rsidP="008E7C18">
      <w:pPr>
        <w:tabs>
          <w:tab w:val="left" w:pos="993"/>
        </w:tabs>
        <w:ind w:firstLine="709"/>
        <w:jc w:val="both"/>
        <w:rPr>
          <w:b/>
          <w:sz w:val="20"/>
          <w:szCs w:val="20"/>
        </w:rPr>
      </w:pPr>
      <w:r>
        <w:rPr>
          <w:b/>
          <w:sz w:val="20"/>
          <w:szCs w:val="20"/>
        </w:rPr>
        <w:lastRenderedPageBreak/>
        <w:t>7</w:t>
      </w:r>
      <w:r w:rsidR="008E7C18" w:rsidRPr="003D14DD">
        <w:rPr>
          <w:b/>
          <w:sz w:val="20"/>
          <w:szCs w:val="20"/>
        </w:rPr>
        <w:t>.2 Ресурсы информационно-телекоммуникационной сети «Интернет»</w:t>
      </w:r>
    </w:p>
    <w:p w:rsidR="008E7C18" w:rsidRPr="003D14DD" w:rsidRDefault="008E7C18" w:rsidP="008E7C18">
      <w:pPr>
        <w:suppressAutoHyphens/>
        <w:ind w:left="709"/>
        <w:jc w:val="both"/>
        <w:rPr>
          <w:sz w:val="20"/>
          <w:szCs w:val="20"/>
        </w:rPr>
      </w:pPr>
      <w:r w:rsidRPr="003D14DD">
        <w:rPr>
          <w:sz w:val="20"/>
          <w:szCs w:val="20"/>
        </w:rPr>
        <w:t>http://fgosvo.ru/</w:t>
      </w:r>
    </w:p>
    <w:p w:rsidR="008E7C18" w:rsidRPr="003D14DD" w:rsidRDefault="008E7C18" w:rsidP="008E7C18">
      <w:pPr>
        <w:suppressAutoHyphens/>
        <w:ind w:left="709"/>
        <w:jc w:val="both"/>
        <w:rPr>
          <w:sz w:val="20"/>
          <w:szCs w:val="20"/>
        </w:rPr>
      </w:pPr>
      <w:r w:rsidRPr="003D14DD">
        <w:rPr>
          <w:sz w:val="20"/>
          <w:szCs w:val="20"/>
        </w:rPr>
        <w:t>http://www.obrnadzor.gov.ru/ru/</w:t>
      </w:r>
    </w:p>
    <w:p w:rsidR="008E7C18" w:rsidRPr="003D14DD" w:rsidRDefault="008E7C18" w:rsidP="008E7C18">
      <w:pPr>
        <w:suppressAutoHyphens/>
        <w:ind w:left="709"/>
        <w:jc w:val="both"/>
        <w:rPr>
          <w:sz w:val="20"/>
          <w:szCs w:val="20"/>
        </w:rPr>
      </w:pPr>
      <w:r w:rsidRPr="003D14DD">
        <w:rPr>
          <w:sz w:val="20"/>
          <w:szCs w:val="20"/>
        </w:rPr>
        <w:t>http://www.garant.ru/</w:t>
      </w:r>
    </w:p>
    <w:p w:rsidR="008E7C18" w:rsidRPr="003D14DD" w:rsidRDefault="008E7C18" w:rsidP="008E7C18">
      <w:pPr>
        <w:tabs>
          <w:tab w:val="left" w:pos="993"/>
        </w:tabs>
        <w:suppressAutoHyphens/>
        <w:ind w:firstLine="709"/>
        <w:jc w:val="both"/>
        <w:rPr>
          <w:b/>
          <w:sz w:val="20"/>
          <w:szCs w:val="20"/>
        </w:rPr>
      </w:pPr>
    </w:p>
    <w:p w:rsidR="00C84CFA" w:rsidRDefault="004D2E40" w:rsidP="00C84CFA">
      <w:pPr>
        <w:ind w:firstLine="567"/>
        <w:jc w:val="both"/>
        <w:rPr>
          <w:b/>
          <w:sz w:val="20"/>
          <w:szCs w:val="20"/>
        </w:rPr>
      </w:pPr>
      <w:r>
        <w:rPr>
          <w:b/>
          <w:sz w:val="20"/>
          <w:szCs w:val="20"/>
        </w:rPr>
        <w:t>8</w:t>
      </w:r>
      <w:r w:rsidR="00C84CFA">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84CFA" w:rsidRDefault="00C84CFA" w:rsidP="00C84CFA">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C84CFA" w:rsidRDefault="00C84CFA" w:rsidP="00C84CFA">
      <w:pPr>
        <w:ind w:firstLine="567"/>
        <w:jc w:val="both"/>
        <w:rPr>
          <w:sz w:val="20"/>
          <w:szCs w:val="20"/>
        </w:rPr>
      </w:pPr>
      <w:r>
        <w:rPr>
          <w:sz w:val="20"/>
          <w:szCs w:val="20"/>
        </w:rPr>
        <w:t xml:space="preserve">- </w:t>
      </w:r>
      <w:r w:rsidR="007861E2" w:rsidRPr="007861E2">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84CFA" w:rsidRDefault="00C84CFA" w:rsidP="00C84CFA">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84CFA" w:rsidRDefault="00C84CFA" w:rsidP="00C84CFA">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8E7C18" w:rsidRPr="003D14DD" w:rsidRDefault="008E7C18" w:rsidP="008E7C18">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8E7C18" w:rsidRPr="003D14DD" w:rsidRDefault="008E7C18" w:rsidP="008E7C18">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8E7C18" w:rsidRPr="003D14DD" w:rsidRDefault="008E7C18" w:rsidP="008E7C18">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8E7C18" w:rsidRPr="003D14DD" w:rsidRDefault="008E7C18" w:rsidP="008E7C18">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8E7C18" w:rsidRPr="003D14DD" w:rsidRDefault="008E7C18" w:rsidP="008E7C18">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8E7C18" w:rsidRPr="003D14DD" w:rsidRDefault="008E7C18" w:rsidP="008E7C18">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E7C18" w:rsidRPr="003D14DD" w:rsidRDefault="008E7C18" w:rsidP="008E7C18">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E7C18" w:rsidRPr="003D14DD" w:rsidRDefault="008E7C18" w:rsidP="008E7C18">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8E7C18" w:rsidRPr="003D14DD" w:rsidRDefault="008E7C18" w:rsidP="008E7C18">
      <w:pPr>
        <w:ind w:firstLine="709"/>
        <w:jc w:val="both"/>
        <w:rPr>
          <w:sz w:val="20"/>
          <w:szCs w:val="20"/>
        </w:rPr>
      </w:pPr>
      <w:r w:rsidRPr="003D14DD">
        <w:rPr>
          <w:sz w:val="20"/>
          <w:szCs w:val="20"/>
        </w:rPr>
        <w:t>Мой Офис Веб-редакторы https://edit.myoffice.ru (отечественное ПО)</w:t>
      </w:r>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8E7C18" w:rsidRPr="003D14DD" w:rsidRDefault="00212D44" w:rsidP="008E7C18">
      <w:pPr>
        <w:ind w:firstLine="709"/>
        <w:jc w:val="both"/>
        <w:rPr>
          <w:sz w:val="20"/>
          <w:szCs w:val="20"/>
          <w:lang w:val="en-US"/>
        </w:rPr>
      </w:pPr>
      <w:hyperlink r:id="rId6" w:history="1">
        <w:r w:rsidR="008E7C18" w:rsidRPr="003D14DD">
          <w:rPr>
            <w:sz w:val="20"/>
            <w:szCs w:val="20"/>
            <w:lang w:val="en-US"/>
          </w:rPr>
          <w:t>http://qsp.su/tools/onlinehelp/about_license_gpl_russian.html</w:t>
        </w:r>
      </w:hyperlink>
      <w:r w:rsidR="008E7C18" w:rsidRPr="003D14DD">
        <w:rPr>
          <w:sz w:val="20"/>
          <w:szCs w:val="20"/>
          <w:lang w:val="en-US"/>
        </w:rPr>
        <w:t xml:space="preserve"> </w:t>
      </w:r>
    </w:p>
    <w:p w:rsidR="008E7C18" w:rsidRPr="003D14DD" w:rsidRDefault="008E7C18" w:rsidP="008E7C18">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8E7C18" w:rsidRPr="003D14DD" w:rsidRDefault="00212D44" w:rsidP="008E7C18">
      <w:pPr>
        <w:ind w:firstLine="709"/>
        <w:jc w:val="both"/>
        <w:rPr>
          <w:sz w:val="20"/>
          <w:szCs w:val="20"/>
        </w:rPr>
      </w:pPr>
      <w:hyperlink r:id="rId7" w:history="1">
        <w:r w:rsidR="008E7C18" w:rsidRPr="003D14DD">
          <w:rPr>
            <w:sz w:val="20"/>
            <w:szCs w:val="20"/>
          </w:rPr>
          <w:t>http://qsp.su/tools/onlinehelp/about_license_gpl_russian.html</w:t>
        </w:r>
      </w:hyperlink>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8E7C18" w:rsidRPr="003D14DD" w:rsidRDefault="00212D44" w:rsidP="008E7C18">
      <w:pPr>
        <w:ind w:firstLine="709"/>
        <w:jc w:val="both"/>
        <w:rPr>
          <w:sz w:val="20"/>
          <w:szCs w:val="20"/>
          <w:lang w:val="en-US"/>
        </w:rPr>
      </w:pPr>
      <w:hyperlink r:id="rId8" w:history="1">
        <w:r w:rsidR="008E7C18" w:rsidRPr="003D14DD">
          <w:rPr>
            <w:sz w:val="20"/>
            <w:szCs w:val="20"/>
            <w:lang w:val="en-US"/>
          </w:rPr>
          <w:t>http://qsp.su/tools/onlinehelp/about_license_gpl_russian.html</w:t>
        </w:r>
      </w:hyperlink>
      <w:r w:rsidR="008E7C18" w:rsidRPr="003D14DD">
        <w:rPr>
          <w:sz w:val="20"/>
          <w:szCs w:val="20"/>
          <w:lang w:val="en-US"/>
        </w:rPr>
        <w:t xml:space="preserve"> </w:t>
      </w:r>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8E7C18" w:rsidRPr="003D14DD" w:rsidRDefault="00212D44" w:rsidP="008E7C18">
      <w:pPr>
        <w:ind w:firstLine="709"/>
        <w:jc w:val="both"/>
        <w:rPr>
          <w:sz w:val="20"/>
          <w:szCs w:val="20"/>
          <w:lang w:val="en-US"/>
        </w:rPr>
      </w:pPr>
      <w:hyperlink r:id="rId9" w:history="1">
        <w:r w:rsidR="008E7C18" w:rsidRPr="003D14DD">
          <w:rPr>
            <w:sz w:val="20"/>
            <w:szCs w:val="20"/>
            <w:lang w:val="en-US"/>
          </w:rPr>
          <w:t>http://qsp.su/tools/onlinehelp/about_license_gpl_russian.html</w:t>
        </w:r>
      </w:hyperlink>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8E7C18" w:rsidRPr="003D14DD" w:rsidRDefault="00212D44" w:rsidP="008E7C18">
      <w:pPr>
        <w:ind w:firstLine="709"/>
        <w:jc w:val="both"/>
        <w:rPr>
          <w:sz w:val="20"/>
          <w:szCs w:val="20"/>
          <w:lang w:val="en-US"/>
        </w:rPr>
      </w:pPr>
      <w:hyperlink r:id="rId10" w:history="1">
        <w:r w:rsidR="008E7C18" w:rsidRPr="003D14DD">
          <w:rPr>
            <w:sz w:val="20"/>
            <w:szCs w:val="20"/>
            <w:lang w:val="en-US"/>
          </w:rPr>
          <w:t>http://qsp.su/tools/onlinehelp/about_license_gpl_russian.html</w:t>
        </w:r>
      </w:hyperlink>
    </w:p>
    <w:p w:rsidR="008E7C18" w:rsidRPr="003D14DD" w:rsidRDefault="008E7C18" w:rsidP="008E7C18">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8E7C18" w:rsidRPr="003D14DD" w:rsidRDefault="008E7C18" w:rsidP="008E7C18">
      <w:pPr>
        <w:ind w:firstLine="709"/>
        <w:jc w:val="both"/>
        <w:rPr>
          <w:sz w:val="20"/>
          <w:szCs w:val="20"/>
        </w:rPr>
      </w:pPr>
      <w:r w:rsidRPr="003D14DD">
        <w:rPr>
          <w:sz w:val="20"/>
          <w:szCs w:val="20"/>
        </w:rPr>
        <w:t xml:space="preserve">предназначенное для работы с текстами;  </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8E7C18" w:rsidRPr="003D14DD" w:rsidRDefault="008E7C18" w:rsidP="008E7C18">
      <w:pPr>
        <w:ind w:firstLine="709"/>
        <w:rPr>
          <w:sz w:val="20"/>
          <w:szCs w:val="20"/>
        </w:rPr>
      </w:pPr>
      <w:r w:rsidRPr="003D14DD">
        <w:rPr>
          <w:sz w:val="20"/>
          <w:szCs w:val="20"/>
        </w:rPr>
        <w:t xml:space="preserve">Реестр профессиональных стандартов </w:t>
      </w:r>
      <w:hyperlink r:id="rId11" w:history="1">
        <w:r w:rsidRPr="003D14DD">
          <w:rPr>
            <w:rStyle w:val="ac"/>
            <w:sz w:val="20"/>
            <w:szCs w:val="20"/>
          </w:rPr>
          <w:t>https://profstandart.rosmintrud.ru/obshchiy-informatsionnyy-blok/natsionalnyy-reestr-professionalnykh-standartov/reestr-professionalnykh-standartov/</w:t>
        </w:r>
      </w:hyperlink>
      <w:r w:rsidRPr="003D14DD">
        <w:rPr>
          <w:sz w:val="20"/>
          <w:szCs w:val="20"/>
        </w:rPr>
        <w:t xml:space="preserve">   </w:t>
      </w:r>
    </w:p>
    <w:p w:rsidR="008E7C18" w:rsidRPr="003D14DD" w:rsidRDefault="008E7C18" w:rsidP="008E7C18">
      <w:pPr>
        <w:ind w:firstLine="709"/>
        <w:rPr>
          <w:sz w:val="20"/>
          <w:szCs w:val="20"/>
        </w:rPr>
      </w:pPr>
      <w:r w:rsidRPr="003D14DD">
        <w:rPr>
          <w:sz w:val="20"/>
          <w:szCs w:val="20"/>
        </w:rPr>
        <w:t xml:space="preserve">Реестр студентов/ординаторов/аспирантов/ассистентов-стажеров </w:t>
      </w:r>
      <w:hyperlink r:id="rId12" w:history="1">
        <w:r w:rsidRPr="003D14DD">
          <w:rPr>
            <w:rStyle w:val="ac"/>
            <w:sz w:val="20"/>
            <w:szCs w:val="20"/>
          </w:rPr>
          <w:t>https://www.mos.ru/karta-moskvicha/services-proverka-grazhdanina-v-reestre-studentov/</w:t>
        </w:r>
      </w:hyperlink>
      <w:r w:rsidRPr="003D14DD">
        <w:rPr>
          <w:sz w:val="20"/>
          <w:szCs w:val="20"/>
        </w:rPr>
        <w:t xml:space="preserve">  </w:t>
      </w:r>
    </w:p>
    <w:p w:rsidR="008E7C18" w:rsidRPr="003D14DD" w:rsidRDefault="008E7C18" w:rsidP="008E7C18">
      <w:pPr>
        <w:ind w:firstLine="709"/>
        <w:rPr>
          <w:sz w:val="20"/>
          <w:szCs w:val="20"/>
        </w:rPr>
      </w:pPr>
      <w:r w:rsidRPr="003D14DD">
        <w:rPr>
          <w:sz w:val="20"/>
          <w:szCs w:val="20"/>
        </w:rPr>
        <w:t xml:space="preserve">Российское образование. Федеральный портал </w:t>
      </w:r>
      <w:hyperlink r:id="rId13" w:history="1">
        <w:r w:rsidRPr="003D14DD">
          <w:rPr>
            <w:rStyle w:val="ac"/>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4" w:history="1">
        <w:r w:rsidRPr="003D14DD">
          <w:rPr>
            <w:rStyle w:val="ac"/>
            <w:sz w:val="20"/>
            <w:szCs w:val="20"/>
          </w:rPr>
          <w:t>https://psyjournals.ru/psyedu_ru/index.shtml</w:t>
        </w:r>
      </w:hyperlink>
      <w:r w:rsidRPr="003D14DD">
        <w:rPr>
          <w:sz w:val="20"/>
          <w:szCs w:val="20"/>
        </w:rPr>
        <w:br/>
        <w:t>Научная электронная библиотека http://elibrary.ru</w:t>
      </w:r>
    </w:p>
    <w:p w:rsidR="008E7C18" w:rsidRPr="003D14DD" w:rsidRDefault="008E7C18" w:rsidP="008E7C18">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8E7C18" w:rsidRPr="003D14DD" w:rsidRDefault="008E7C18" w:rsidP="008E7C18">
      <w:pPr>
        <w:ind w:firstLine="709"/>
        <w:jc w:val="both"/>
        <w:rPr>
          <w:sz w:val="20"/>
          <w:szCs w:val="20"/>
        </w:rPr>
      </w:pPr>
      <w:r w:rsidRPr="003D14DD">
        <w:rPr>
          <w:sz w:val="20"/>
          <w:szCs w:val="20"/>
        </w:rPr>
        <w:t>электронная библиотека по всем отраслям знаний</w:t>
      </w:r>
    </w:p>
    <w:p w:rsidR="008E7C18" w:rsidRPr="003D14DD" w:rsidRDefault="008E7C18" w:rsidP="008E7C18">
      <w:pPr>
        <w:ind w:firstLine="709"/>
        <w:jc w:val="both"/>
        <w:rPr>
          <w:sz w:val="20"/>
          <w:szCs w:val="20"/>
        </w:rPr>
      </w:pPr>
      <w:r w:rsidRPr="003D14DD">
        <w:rPr>
          <w:sz w:val="20"/>
          <w:szCs w:val="20"/>
        </w:rPr>
        <w:t>http://www.iprbookshop.ru</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B4CF3" w:rsidRPr="00EB4CF3" w:rsidRDefault="00EB4CF3" w:rsidP="00EB4CF3">
      <w:pPr>
        <w:tabs>
          <w:tab w:val="left" w:pos="360"/>
          <w:tab w:val="left" w:pos="900"/>
          <w:tab w:val="left" w:pos="1134"/>
        </w:tabs>
        <w:suppressAutoHyphens/>
        <w:ind w:firstLine="709"/>
        <w:jc w:val="both"/>
        <w:rPr>
          <w:sz w:val="20"/>
          <w:szCs w:val="20"/>
        </w:rPr>
      </w:pPr>
      <w:r w:rsidRPr="00EB4CF3">
        <w:rPr>
          <w:sz w:val="20"/>
          <w:szCs w:val="20"/>
        </w:rPr>
        <w:t xml:space="preserve">Справочно-правовая система «Гарант»; </w:t>
      </w:r>
    </w:p>
    <w:p w:rsidR="008E7C18" w:rsidRPr="003D14DD" w:rsidRDefault="00EB4CF3" w:rsidP="00EB4CF3">
      <w:pPr>
        <w:tabs>
          <w:tab w:val="left" w:pos="360"/>
          <w:tab w:val="left" w:pos="900"/>
          <w:tab w:val="left" w:pos="1134"/>
        </w:tabs>
        <w:suppressAutoHyphens/>
        <w:ind w:firstLine="709"/>
        <w:jc w:val="both"/>
        <w:rPr>
          <w:sz w:val="20"/>
          <w:szCs w:val="20"/>
        </w:rPr>
      </w:pPr>
      <w:r w:rsidRPr="00EB4CF3">
        <w:rPr>
          <w:sz w:val="20"/>
          <w:szCs w:val="20"/>
        </w:rPr>
        <w:t>Справочно-правовая система «Консультант Плюс».</w:t>
      </w:r>
    </w:p>
    <w:p w:rsidR="00335312" w:rsidRDefault="00212D44" w:rsidP="008E7C18"/>
    <w:sectPr w:rsidR="00335312" w:rsidSect="006752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DEB07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82269D"/>
    <w:multiLevelType w:val="multilevel"/>
    <w:tmpl w:val="0B82269D"/>
    <w:lvl w:ilvl="0">
      <w:start w:val="1"/>
      <w:numFmt w:val="decimal"/>
      <w:lvlText w:val="%1."/>
      <w:lvlJc w:val="left"/>
      <w:pPr>
        <w:tabs>
          <w:tab w:val="num" w:pos="1429"/>
        </w:tabs>
        <w:ind w:left="1429" w:hanging="360"/>
      </w:p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D5800BF"/>
    <w:multiLevelType w:val="hybridMultilevel"/>
    <w:tmpl w:val="F240311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253ED1"/>
    <w:multiLevelType w:val="multilevel"/>
    <w:tmpl w:val="21253ED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5"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5B069A"/>
    <w:multiLevelType w:val="hybridMultilevel"/>
    <w:tmpl w:val="09DE0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6" w15:restartNumberingAfterBreak="0">
    <w:nsid w:val="4A7E0760"/>
    <w:multiLevelType w:val="multilevel"/>
    <w:tmpl w:val="4A7E0760"/>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859ED"/>
    <w:multiLevelType w:val="multilevel"/>
    <w:tmpl w:val="524859ED"/>
    <w:lvl w:ilvl="0">
      <w:start w:val="1"/>
      <w:numFmt w:val="decimal"/>
      <w:lvlText w:val="%1."/>
      <w:lvlJc w:val="left"/>
      <w:pPr>
        <w:tabs>
          <w:tab w:val="num" w:pos="720"/>
        </w:tabs>
        <w:ind w:left="72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53A06F84"/>
    <w:multiLevelType w:val="hybridMultilevel"/>
    <w:tmpl w:val="F240311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0" w15:restartNumberingAfterBreak="0">
    <w:nsid w:val="604214ED"/>
    <w:multiLevelType w:val="multilevel"/>
    <w:tmpl w:val="604214ED"/>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6E4EB1"/>
    <w:multiLevelType w:val="multilevel"/>
    <w:tmpl w:val="6A6E4EB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F4A3CE5"/>
    <w:multiLevelType w:val="multilevel"/>
    <w:tmpl w:val="6F4A3CE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65929"/>
    <w:multiLevelType w:val="multilevel"/>
    <w:tmpl w:val="70165929"/>
    <w:lvl w:ilvl="0">
      <w:start w:val="1"/>
      <w:numFmt w:val="decimal"/>
      <w:lvlText w:val="%1."/>
      <w:lvlJc w:val="left"/>
      <w:pPr>
        <w:tabs>
          <w:tab w:val="num" w:pos="1429"/>
        </w:tabs>
        <w:ind w:left="709" w:firstLine="0"/>
      </w:pPr>
      <w:rPr>
        <w:rFonts w:hint="default"/>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4"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B3ABE"/>
    <w:multiLevelType w:val="multilevel"/>
    <w:tmpl w:val="775B3AB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8297DE7"/>
    <w:multiLevelType w:val="multilevel"/>
    <w:tmpl w:val="78297DE7"/>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4"/>
  </w:num>
  <w:num w:numId="3">
    <w:abstractNumId w:val="1"/>
    <w:lvlOverride w:ilvl="0">
      <w:startOverride w:val="1"/>
    </w:lvlOverride>
  </w:num>
  <w:num w:numId="4">
    <w:abstractNumId w:val="35"/>
  </w:num>
  <w:num w:numId="5">
    <w:abstractNumId w:val="3"/>
  </w:num>
  <w:num w:numId="6">
    <w:abstractNumId w:val="19"/>
  </w:num>
  <w:num w:numId="7">
    <w:abstractNumId w:val="5"/>
  </w:num>
  <w:num w:numId="8">
    <w:abstractNumId w:val="21"/>
  </w:num>
  <w:num w:numId="9">
    <w:abstractNumId w:val="15"/>
  </w:num>
  <w:num w:numId="10">
    <w:abstractNumId w:val="2"/>
  </w:num>
  <w:num w:numId="11">
    <w:abstractNumId w:val="9"/>
  </w:num>
  <w:num w:numId="12">
    <w:abstractNumId w:val="25"/>
  </w:num>
  <w:num w:numId="13">
    <w:abstractNumId w:val="10"/>
  </w:num>
  <w:num w:numId="14">
    <w:abstractNumId w:val="16"/>
  </w:num>
  <w:num w:numId="15">
    <w:abstractNumId w:val="7"/>
  </w:num>
  <w:num w:numId="16">
    <w:abstractNumId w:val="8"/>
  </w:num>
  <w:num w:numId="17">
    <w:abstractNumId w:val="20"/>
  </w:num>
  <w:num w:numId="18">
    <w:abstractNumId w:val="11"/>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4"/>
  </w:num>
  <w:num w:numId="21">
    <w:abstractNumId w:val="17"/>
  </w:num>
  <w:num w:numId="22">
    <w:abstractNumId w:val="26"/>
  </w:num>
  <w:num w:numId="23">
    <w:abstractNumId w:val="6"/>
  </w:num>
  <w:num w:numId="24">
    <w:abstractNumId w:val="37"/>
  </w:num>
  <w:num w:numId="25">
    <w:abstractNumId w:val="33"/>
  </w:num>
  <w:num w:numId="26">
    <w:abstractNumId w:val="30"/>
  </w:num>
  <w:num w:numId="27">
    <w:abstractNumId w:val="14"/>
  </w:num>
  <w:num w:numId="28">
    <w:abstractNumId w:val="27"/>
  </w:num>
  <w:num w:numId="29">
    <w:abstractNumId w:val="36"/>
  </w:num>
  <w:num w:numId="30">
    <w:abstractNumId w:val="32"/>
  </w:num>
  <w:num w:numId="31">
    <w:abstractNumId w:val="31"/>
  </w:num>
  <w:num w:numId="32">
    <w:abstractNumId w:val="29"/>
  </w:num>
  <w:num w:numId="33">
    <w:abstractNumId w:val="13"/>
  </w:num>
  <w:num w:numId="34">
    <w:abstractNumId w:val="22"/>
  </w:num>
  <w:num w:numId="35">
    <w:abstractNumId w:val="18"/>
  </w:num>
  <w:num w:numId="36">
    <w:abstractNumId w:val="23"/>
  </w:num>
  <w:num w:numId="37">
    <w:abstractNumId w:val="28"/>
  </w:num>
  <w:num w:numId="3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42E"/>
    <w:rsid w:val="000239EE"/>
    <w:rsid w:val="00140221"/>
    <w:rsid w:val="00212D44"/>
    <w:rsid w:val="00365C0C"/>
    <w:rsid w:val="00421971"/>
    <w:rsid w:val="004D2E40"/>
    <w:rsid w:val="00641B14"/>
    <w:rsid w:val="006752A8"/>
    <w:rsid w:val="00765830"/>
    <w:rsid w:val="007861E2"/>
    <w:rsid w:val="007A693E"/>
    <w:rsid w:val="007C1798"/>
    <w:rsid w:val="007F7C79"/>
    <w:rsid w:val="008D6951"/>
    <w:rsid w:val="008E5054"/>
    <w:rsid w:val="008E7C18"/>
    <w:rsid w:val="009237FE"/>
    <w:rsid w:val="00B243BC"/>
    <w:rsid w:val="00C30F28"/>
    <w:rsid w:val="00C34EC5"/>
    <w:rsid w:val="00C36E10"/>
    <w:rsid w:val="00C84CFA"/>
    <w:rsid w:val="00CC342E"/>
    <w:rsid w:val="00D2201A"/>
    <w:rsid w:val="00E63D5B"/>
    <w:rsid w:val="00EB4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410DA"/>
  <w15:docId w15:val="{F88CDB3F-C800-4D86-BACF-DA07F2FEF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C18"/>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8E7C18"/>
    <w:pPr>
      <w:ind w:firstLine="454"/>
      <w:outlineLvl w:val="0"/>
    </w:pPr>
    <w:rPr>
      <w:b/>
      <w:caps/>
    </w:rPr>
  </w:style>
  <w:style w:type="paragraph" w:styleId="21">
    <w:name w:val="heading 2"/>
    <w:basedOn w:val="a3"/>
    <w:next w:val="a3"/>
    <w:link w:val="23"/>
    <w:qFormat/>
    <w:rsid w:val="008E7C18"/>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8E7C18"/>
    <w:pPr>
      <w:spacing w:before="100" w:beforeAutospacing="1" w:after="100" w:afterAutospacing="1"/>
      <w:outlineLvl w:val="2"/>
    </w:pPr>
    <w:rPr>
      <w:b/>
      <w:bCs/>
      <w:sz w:val="27"/>
      <w:szCs w:val="27"/>
    </w:rPr>
  </w:style>
  <w:style w:type="paragraph" w:styleId="41">
    <w:name w:val="heading 4"/>
    <w:basedOn w:val="a3"/>
    <w:next w:val="a3"/>
    <w:link w:val="42"/>
    <w:qFormat/>
    <w:rsid w:val="008E7C18"/>
    <w:pPr>
      <w:keepNext/>
      <w:spacing w:before="240" w:after="60"/>
      <w:outlineLvl w:val="3"/>
    </w:pPr>
    <w:rPr>
      <w:b/>
      <w:bCs/>
      <w:sz w:val="28"/>
      <w:szCs w:val="28"/>
    </w:rPr>
  </w:style>
  <w:style w:type="paragraph" w:styleId="50">
    <w:name w:val="heading 5"/>
    <w:basedOn w:val="a3"/>
    <w:next w:val="a3"/>
    <w:link w:val="51"/>
    <w:qFormat/>
    <w:rsid w:val="008E7C18"/>
    <w:pPr>
      <w:spacing w:before="240" w:after="60"/>
      <w:outlineLvl w:val="4"/>
    </w:pPr>
    <w:rPr>
      <w:b/>
      <w:bCs/>
      <w:i/>
      <w:iCs/>
      <w:sz w:val="26"/>
      <w:szCs w:val="26"/>
    </w:rPr>
  </w:style>
  <w:style w:type="paragraph" w:styleId="6">
    <w:name w:val="heading 6"/>
    <w:basedOn w:val="a3"/>
    <w:next w:val="a3"/>
    <w:link w:val="60"/>
    <w:qFormat/>
    <w:rsid w:val="008E7C18"/>
    <w:pPr>
      <w:spacing w:before="240" w:after="60"/>
      <w:outlineLvl w:val="5"/>
    </w:pPr>
    <w:rPr>
      <w:rFonts w:ascii="Calibri" w:hAnsi="Calibri"/>
      <w:b/>
      <w:bCs/>
      <w:sz w:val="22"/>
      <w:szCs w:val="22"/>
    </w:rPr>
  </w:style>
  <w:style w:type="paragraph" w:styleId="7">
    <w:name w:val="heading 7"/>
    <w:basedOn w:val="a3"/>
    <w:next w:val="a3"/>
    <w:link w:val="70"/>
    <w:qFormat/>
    <w:rsid w:val="008E7C18"/>
    <w:pPr>
      <w:spacing w:before="240" w:after="60"/>
      <w:outlineLvl w:val="6"/>
    </w:pPr>
    <w:rPr>
      <w:rFonts w:ascii="Calibri" w:hAnsi="Calibri"/>
    </w:rPr>
  </w:style>
  <w:style w:type="paragraph" w:styleId="80">
    <w:name w:val="heading 8"/>
    <w:basedOn w:val="a3"/>
    <w:next w:val="a3"/>
    <w:link w:val="81"/>
    <w:qFormat/>
    <w:rsid w:val="008E7C18"/>
    <w:pPr>
      <w:spacing w:before="240" w:after="60"/>
      <w:outlineLvl w:val="7"/>
    </w:pPr>
    <w:rPr>
      <w:rFonts w:ascii="Calibri" w:hAnsi="Calibri"/>
      <w:i/>
      <w:iCs/>
      <w:lang w:eastAsia="en-US"/>
    </w:rPr>
  </w:style>
  <w:style w:type="paragraph" w:styleId="9">
    <w:name w:val="heading 9"/>
    <w:basedOn w:val="a3"/>
    <w:next w:val="a3"/>
    <w:link w:val="90"/>
    <w:qFormat/>
    <w:rsid w:val="008E7C18"/>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8E7C18"/>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8E7C1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8E7C18"/>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8E7C18"/>
    <w:rPr>
      <w:rFonts w:ascii="Times New Roman" w:eastAsia="Times New Roman" w:hAnsi="Times New Roman" w:cs="Times New Roman"/>
      <w:b/>
      <w:bCs/>
      <w:sz w:val="28"/>
      <w:szCs w:val="28"/>
    </w:rPr>
  </w:style>
  <w:style w:type="character" w:customStyle="1" w:styleId="51">
    <w:name w:val="Заголовок 5 Знак"/>
    <w:basedOn w:val="a4"/>
    <w:link w:val="50"/>
    <w:rsid w:val="008E7C18"/>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8E7C18"/>
    <w:rPr>
      <w:rFonts w:ascii="Calibri" w:eastAsia="Times New Roman" w:hAnsi="Calibri" w:cs="Times New Roman"/>
      <w:b/>
      <w:bCs/>
    </w:rPr>
  </w:style>
  <w:style w:type="character" w:customStyle="1" w:styleId="70">
    <w:name w:val="Заголовок 7 Знак"/>
    <w:basedOn w:val="a4"/>
    <w:link w:val="7"/>
    <w:rsid w:val="008E7C18"/>
    <w:rPr>
      <w:rFonts w:ascii="Calibri" w:eastAsia="Times New Roman" w:hAnsi="Calibri" w:cs="Times New Roman"/>
      <w:sz w:val="24"/>
      <w:szCs w:val="24"/>
    </w:rPr>
  </w:style>
  <w:style w:type="character" w:customStyle="1" w:styleId="81">
    <w:name w:val="Заголовок 8 Знак"/>
    <w:basedOn w:val="a4"/>
    <w:link w:val="80"/>
    <w:rsid w:val="008E7C18"/>
    <w:rPr>
      <w:rFonts w:ascii="Calibri" w:eastAsia="Times New Roman" w:hAnsi="Calibri" w:cs="Times New Roman"/>
      <w:i/>
      <w:iCs/>
      <w:sz w:val="24"/>
      <w:szCs w:val="24"/>
    </w:rPr>
  </w:style>
  <w:style w:type="character" w:customStyle="1" w:styleId="90">
    <w:name w:val="Заголовок 9 Знак"/>
    <w:basedOn w:val="a4"/>
    <w:link w:val="9"/>
    <w:rsid w:val="008E7C18"/>
    <w:rPr>
      <w:rFonts w:ascii="Cambria" w:eastAsia="Times New Roman" w:hAnsi="Cambria" w:cs="Times New Roman"/>
    </w:rPr>
  </w:style>
  <w:style w:type="character" w:customStyle="1" w:styleId="14">
    <w:name w:val="Заголовок 1 Знак4"/>
    <w:link w:val="11"/>
    <w:locked/>
    <w:rsid w:val="008E7C18"/>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8E7C18"/>
    <w:rPr>
      <w:rFonts w:ascii="Arial" w:eastAsia="Times New Roman" w:hAnsi="Arial" w:cs="Arial"/>
      <w:b/>
      <w:bCs/>
      <w:i/>
      <w:iCs/>
      <w:sz w:val="28"/>
      <w:szCs w:val="28"/>
    </w:rPr>
  </w:style>
  <w:style w:type="character" w:customStyle="1" w:styleId="320">
    <w:name w:val="Заголовок 3 Знак2"/>
    <w:link w:val="32"/>
    <w:locked/>
    <w:rsid w:val="008E7C18"/>
    <w:rPr>
      <w:rFonts w:ascii="Times New Roman" w:eastAsia="Times New Roman" w:hAnsi="Times New Roman" w:cs="Times New Roman"/>
      <w:b/>
      <w:bCs/>
      <w:sz w:val="27"/>
      <w:szCs w:val="27"/>
      <w:lang w:eastAsia="ru-RU"/>
    </w:rPr>
  </w:style>
  <w:style w:type="character" w:styleId="HTML">
    <w:name w:val="HTML Sample"/>
    <w:rsid w:val="008E7C18"/>
    <w:rPr>
      <w:rFonts w:ascii="Courier New" w:eastAsia="Times New Roman" w:hAnsi="Courier New" w:cs="Courier New"/>
    </w:rPr>
  </w:style>
  <w:style w:type="character" w:styleId="a7">
    <w:name w:val="FollowedHyperlink"/>
    <w:rsid w:val="008E7C18"/>
    <w:rPr>
      <w:color w:val="800080"/>
      <w:u w:val="single"/>
    </w:rPr>
  </w:style>
  <w:style w:type="character" w:styleId="a8">
    <w:name w:val="footnote reference"/>
    <w:unhideWhenUsed/>
    <w:rsid w:val="008E7C18"/>
    <w:rPr>
      <w:vertAlign w:val="superscript"/>
    </w:rPr>
  </w:style>
  <w:style w:type="character" w:styleId="a9">
    <w:name w:val="annotation reference"/>
    <w:rsid w:val="008E7C18"/>
    <w:rPr>
      <w:sz w:val="16"/>
      <w:szCs w:val="16"/>
    </w:rPr>
  </w:style>
  <w:style w:type="character" w:styleId="aa">
    <w:name w:val="endnote reference"/>
    <w:unhideWhenUsed/>
    <w:rsid w:val="008E7C18"/>
    <w:rPr>
      <w:vertAlign w:val="superscript"/>
    </w:rPr>
  </w:style>
  <w:style w:type="character" w:styleId="HTML0">
    <w:name w:val="HTML Acronym"/>
    <w:rsid w:val="008E7C18"/>
  </w:style>
  <w:style w:type="character" w:styleId="ab">
    <w:name w:val="Emphasis"/>
    <w:qFormat/>
    <w:rsid w:val="008E7C18"/>
    <w:rPr>
      <w:i/>
      <w:iCs/>
    </w:rPr>
  </w:style>
  <w:style w:type="character" w:styleId="ac">
    <w:name w:val="Hyperlink"/>
    <w:uiPriority w:val="99"/>
    <w:rsid w:val="008E7C18"/>
    <w:rPr>
      <w:color w:val="000000"/>
      <w:u w:val="single"/>
    </w:rPr>
  </w:style>
  <w:style w:type="character" w:styleId="HTML1">
    <w:name w:val="HTML Code"/>
    <w:rsid w:val="008E7C18"/>
    <w:rPr>
      <w:rFonts w:ascii="Courier New" w:eastAsia="Times New Roman" w:hAnsi="Courier New" w:cs="Courier New"/>
      <w:sz w:val="20"/>
      <w:szCs w:val="20"/>
    </w:rPr>
  </w:style>
  <w:style w:type="character" w:styleId="ad">
    <w:name w:val="page number"/>
    <w:rsid w:val="008E7C18"/>
  </w:style>
  <w:style w:type="character" w:styleId="ae">
    <w:name w:val="line number"/>
    <w:unhideWhenUsed/>
    <w:rsid w:val="008E7C18"/>
  </w:style>
  <w:style w:type="character" w:styleId="HTML2">
    <w:name w:val="HTML Definition"/>
    <w:rsid w:val="008E7C18"/>
    <w:rPr>
      <w:i/>
      <w:iCs/>
    </w:rPr>
  </w:style>
  <w:style w:type="character" w:styleId="HTML3">
    <w:name w:val="HTML Variable"/>
    <w:rsid w:val="008E7C18"/>
    <w:rPr>
      <w:i/>
      <w:iCs/>
    </w:rPr>
  </w:style>
  <w:style w:type="character" w:styleId="HTML4">
    <w:name w:val="HTML Typewriter"/>
    <w:rsid w:val="008E7C18"/>
    <w:rPr>
      <w:rFonts w:ascii="Courier New" w:eastAsia="Times New Roman" w:hAnsi="Courier New" w:cs="Courier New"/>
      <w:sz w:val="20"/>
      <w:szCs w:val="20"/>
    </w:rPr>
  </w:style>
  <w:style w:type="character" w:styleId="af">
    <w:name w:val="Strong"/>
    <w:uiPriority w:val="22"/>
    <w:qFormat/>
    <w:rsid w:val="008E7C18"/>
    <w:rPr>
      <w:b/>
      <w:bCs/>
    </w:rPr>
  </w:style>
  <w:style w:type="character" w:styleId="HTML5">
    <w:name w:val="HTML Cite"/>
    <w:unhideWhenUsed/>
    <w:rsid w:val="008E7C18"/>
    <w:rPr>
      <w:i/>
      <w:iCs/>
    </w:rPr>
  </w:style>
  <w:style w:type="paragraph" w:styleId="af0">
    <w:name w:val="Balloon Text"/>
    <w:basedOn w:val="a3"/>
    <w:link w:val="af1"/>
    <w:rsid w:val="008E7C18"/>
    <w:rPr>
      <w:rFonts w:ascii="Tahoma" w:hAnsi="Tahoma"/>
      <w:sz w:val="16"/>
      <w:szCs w:val="16"/>
    </w:rPr>
  </w:style>
  <w:style w:type="character" w:customStyle="1" w:styleId="af1">
    <w:name w:val="Текст выноски Знак"/>
    <w:basedOn w:val="a4"/>
    <w:link w:val="af0"/>
    <w:rsid w:val="008E7C18"/>
    <w:rPr>
      <w:rFonts w:ascii="Tahoma" w:eastAsia="Times New Roman" w:hAnsi="Tahoma" w:cs="Times New Roman"/>
      <w:sz w:val="16"/>
      <w:szCs w:val="16"/>
    </w:rPr>
  </w:style>
  <w:style w:type="paragraph" w:styleId="24">
    <w:name w:val="Body Text 2"/>
    <w:basedOn w:val="a3"/>
    <w:link w:val="25"/>
    <w:rsid w:val="008E7C18"/>
    <w:pPr>
      <w:jc w:val="both"/>
    </w:pPr>
    <w:rPr>
      <w:color w:val="000000"/>
      <w:sz w:val="28"/>
    </w:rPr>
  </w:style>
  <w:style w:type="character" w:customStyle="1" w:styleId="25">
    <w:name w:val="Основной текст 2 Знак"/>
    <w:basedOn w:val="a4"/>
    <w:link w:val="24"/>
    <w:rsid w:val="008E7C18"/>
    <w:rPr>
      <w:rFonts w:ascii="Times New Roman" w:eastAsia="Times New Roman" w:hAnsi="Times New Roman" w:cs="Times New Roman"/>
      <w:color w:val="000000"/>
      <w:sz w:val="28"/>
      <w:szCs w:val="24"/>
      <w:lang w:eastAsia="ru-RU"/>
    </w:rPr>
  </w:style>
  <w:style w:type="paragraph" w:styleId="5">
    <w:name w:val="List Number 5"/>
    <w:basedOn w:val="a3"/>
    <w:rsid w:val="008E7C18"/>
    <w:pPr>
      <w:numPr>
        <w:numId w:val="1"/>
      </w:numPr>
      <w:tabs>
        <w:tab w:val="left" w:pos="1492"/>
      </w:tabs>
    </w:pPr>
  </w:style>
  <w:style w:type="paragraph" w:styleId="af2">
    <w:name w:val="Normal Indent"/>
    <w:basedOn w:val="a3"/>
    <w:rsid w:val="008E7C18"/>
    <w:pPr>
      <w:ind w:firstLine="720"/>
      <w:jc w:val="both"/>
    </w:pPr>
    <w:rPr>
      <w:sz w:val="28"/>
      <w:szCs w:val="20"/>
    </w:rPr>
  </w:style>
  <w:style w:type="paragraph" w:styleId="af3">
    <w:name w:val="Plain Text"/>
    <w:basedOn w:val="a3"/>
    <w:link w:val="af4"/>
    <w:rsid w:val="008E7C18"/>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8E7C18"/>
    <w:rPr>
      <w:rFonts w:ascii="Courier New" w:eastAsia="Times New Roman" w:hAnsi="Courier New" w:cs="Courier New"/>
      <w:sz w:val="20"/>
      <w:szCs w:val="20"/>
      <w:lang w:eastAsia="ru-RU"/>
    </w:rPr>
  </w:style>
  <w:style w:type="paragraph" w:styleId="34">
    <w:name w:val="Body Text Indent 3"/>
    <w:basedOn w:val="a3"/>
    <w:link w:val="330"/>
    <w:rsid w:val="008E7C18"/>
    <w:pPr>
      <w:spacing w:after="120"/>
      <w:ind w:left="283"/>
    </w:pPr>
    <w:rPr>
      <w:sz w:val="16"/>
      <w:szCs w:val="16"/>
    </w:rPr>
  </w:style>
  <w:style w:type="character" w:customStyle="1" w:styleId="35">
    <w:name w:val="Основной текст с отступом 3 Знак"/>
    <w:basedOn w:val="a4"/>
    <w:rsid w:val="008E7C1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8E7C18"/>
    <w:rPr>
      <w:rFonts w:ascii="Times New Roman" w:eastAsia="Times New Roman" w:hAnsi="Times New Roman" w:cs="Times New Roman"/>
      <w:sz w:val="16"/>
      <w:szCs w:val="16"/>
      <w:lang w:eastAsia="ru-RU"/>
    </w:rPr>
  </w:style>
  <w:style w:type="paragraph" w:styleId="af5">
    <w:name w:val="endnote text"/>
    <w:basedOn w:val="a3"/>
    <w:link w:val="af6"/>
    <w:unhideWhenUsed/>
    <w:rsid w:val="008E7C18"/>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8E7C18"/>
    <w:rPr>
      <w:rFonts w:ascii="Times New Roman" w:eastAsia="Times New Roman" w:hAnsi="Times New Roman" w:cs="Times New Roman"/>
      <w:color w:val="000000"/>
      <w:sz w:val="28"/>
      <w:szCs w:val="24"/>
    </w:rPr>
  </w:style>
  <w:style w:type="paragraph" w:styleId="af7">
    <w:name w:val="caption"/>
    <w:basedOn w:val="a3"/>
    <w:next w:val="a3"/>
    <w:qFormat/>
    <w:rsid w:val="008E7C18"/>
    <w:rPr>
      <w:b/>
      <w:bCs/>
      <w:sz w:val="20"/>
      <w:szCs w:val="20"/>
    </w:rPr>
  </w:style>
  <w:style w:type="paragraph" w:styleId="af8">
    <w:name w:val="annotation text"/>
    <w:basedOn w:val="a3"/>
    <w:link w:val="af9"/>
    <w:rsid w:val="008E7C18"/>
    <w:rPr>
      <w:sz w:val="20"/>
      <w:szCs w:val="20"/>
    </w:rPr>
  </w:style>
  <w:style w:type="character" w:customStyle="1" w:styleId="af9">
    <w:name w:val="Текст примечания Знак"/>
    <w:basedOn w:val="a4"/>
    <w:link w:val="af8"/>
    <w:rsid w:val="008E7C18"/>
    <w:rPr>
      <w:rFonts w:ascii="Times New Roman" w:eastAsia="Times New Roman" w:hAnsi="Times New Roman" w:cs="Times New Roman"/>
      <w:sz w:val="20"/>
      <w:szCs w:val="20"/>
      <w:lang w:eastAsia="ru-RU"/>
    </w:rPr>
  </w:style>
  <w:style w:type="paragraph" w:styleId="13">
    <w:name w:val="index 1"/>
    <w:basedOn w:val="a3"/>
    <w:next w:val="a3"/>
    <w:rsid w:val="008E7C18"/>
    <w:pPr>
      <w:suppressAutoHyphens/>
      <w:ind w:left="240" w:hanging="240"/>
    </w:pPr>
    <w:rPr>
      <w:lang w:eastAsia="ar-SA"/>
    </w:rPr>
  </w:style>
  <w:style w:type="paragraph" w:styleId="afa">
    <w:name w:val="annotation subject"/>
    <w:basedOn w:val="af8"/>
    <w:next w:val="af8"/>
    <w:link w:val="afb"/>
    <w:rsid w:val="008E7C18"/>
    <w:rPr>
      <w:b/>
      <w:bCs/>
    </w:rPr>
  </w:style>
  <w:style w:type="character" w:customStyle="1" w:styleId="afb">
    <w:name w:val="Тема примечания Знак"/>
    <w:basedOn w:val="af9"/>
    <w:link w:val="afa"/>
    <w:rsid w:val="008E7C18"/>
    <w:rPr>
      <w:rFonts w:ascii="Times New Roman" w:eastAsia="Times New Roman" w:hAnsi="Times New Roman" w:cs="Times New Roman"/>
      <w:b/>
      <w:bCs/>
      <w:sz w:val="20"/>
      <w:szCs w:val="20"/>
      <w:lang w:eastAsia="ru-RU"/>
    </w:rPr>
  </w:style>
  <w:style w:type="paragraph" w:styleId="afc">
    <w:name w:val="Document Map"/>
    <w:basedOn w:val="a3"/>
    <w:link w:val="afd"/>
    <w:rsid w:val="008E7C18"/>
    <w:pPr>
      <w:shd w:val="clear" w:color="auto" w:fill="000080"/>
    </w:pPr>
    <w:rPr>
      <w:rFonts w:ascii="Tahoma" w:hAnsi="Tahoma"/>
      <w:sz w:val="20"/>
      <w:szCs w:val="20"/>
    </w:rPr>
  </w:style>
  <w:style w:type="character" w:customStyle="1" w:styleId="afd">
    <w:name w:val="Схема документа Знак"/>
    <w:basedOn w:val="a4"/>
    <w:link w:val="afc"/>
    <w:rsid w:val="008E7C18"/>
    <w:rPr>
      <w:rFonts w:ascii="Tahoma" w:eastAsia="Times New Roman" w:hAnsi="Tahoma" w:cs="Times New Roman"/>
      <w:sz w:val="20"/>
      <w:szCs w:val="20"/>
      <w:shd w:val="clear" w:color="auto" w:fill="000080"/>
    </w:rPr>
  </w:style>
  <w:style w:type="paragraph" w:styleId="afe">
    <w:name w:val="footnote text"/>
    <w:basedOn w:val="a3"/>
    <w:link w:val="aff"/>
    <w:rsid w:val="008E7C18"/>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8E7C18"/>
    <w:rPr>
      <w:rFonts w:ascii="Courier New" w:eastAsia="Courier New" w:hAnsi="Courier New" w:cs="Courier New"/>
      <w:color w:val="000000"/>
      <w:sz w:val="28"/>
      <w:szCs w:val="24"/>
      <w:lang w:eastAsia="ru-RU"/>
    </w:rPr>
  </w:style>
  <w:style w:type="paragraph" w:styleId="8">
    <w:name w:val="toc 8"/>
    <w:basedOn w:val="a3"/>
    <w:next w:val="a3"/>
    <w:rsid w:val="008E7C18"/>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8E7C18"/>
    <w:pPr>
      <w:numPr>
        <w:numId w:val="3"/>
      </w:numPr>
      <w:tabs>
        <w:tab w:val="left" w:pos="926"/>
      </w:tabs>
    </w:pPr>
  </w:style>
  <w:style w:type="paragraph" w:styleId="HTML6">
    <w:name w:val="HTML Address"/>
    <w:basedOn w:val="a3"/>
    <w:link w:val="HTML7"/>
    <w:unhideWhenUsed/>
    <w:rsid w:val="008E7C18"/>
    <w:rPr>
      <w:sz w:val="16"/>
      <w:szCs w:val="16"/>
    </w:rPr>
  </w:style>
  <w:style w:type="character" w:customStyle="1" w:styleId="HTML7">
    <w:name w:val="Адрес HTML Знак"/>
    <w:basedOn w:val="a4"/>
    <w:link w:val="HTML6"/>
    <w:rsid w:val="008E7C18"/>
    <w:rPr>
      <w:rFonts w:ascii="Times New Roman" w:eastAsia="Times New Roman" w:hAnsi="Times New Roman" w:cs="Times New Roman"/>
      <w:sz w:val="16"/>
      <w:szCs w:val="16"/>
      <w:lang w:val="ru-RU" w:eastAsia="ru-RU"/>
    </w:rPr>
  </w:style>
  <w:style w:type="paragraph" w:styleId="aff0">
    <w:name w:val="header"/>
    <w:basedOn w:val="a3"/>
    <w:link w:val="aff1"/>
    <w:rsid w:val="008E7C18"/>
    <w:pPr>
      <w:tabs>
        <w:tab w:val="center" w:pos="4677"/>
        <w:tab w:val="right" w:pos="9355"/>
      </w:tabs>
    </w:pPr>
    <w:rPr>
      <w:b/>
      <w:caps/>
    </w:rPr>
  </w:style>
  <w:style w:type="character" w:customStyle="1" w:styleId="aff1">
    <w:name w:val="Верхний колонтитул Знак"/>
    <w:basedOn w:val="a4"/>
    <w:link w:val="aff0"/>
    <w:rsid w:val="008E7C18"/>
    <w:rPr>
      <w:rFonts w:ascii="Times New Roman" w:eastAsia="Times New Roman" w:hAnsi="Times New Roman" w:cs="Times New Roman"/>
      <w:b/>
      <w:caps/>
      <w:sz w:val="24"/>
      <w:szCs w:val="24"/>
      <w:lang w:eastAsia="ru-RU"/>
    </w:rPr>
  </w:style>
  <w:style w:type="paragraph" w:styleId="91">
    <w:name w:val="toc 9"/>
    <w:basedOn w:val="a3"/>
    <w:next w:val="a3"/>
    <w:rsid w:val="008E7C18"/>
    <w:pPr>
      <w:spacing w:after="100" w:line="276" w:lineRule="auto"/>
      <w:ind w:left="1760"/>
    </w:pPr>
    <w:rPr>
      <w:rFonts w:ascii="Calibri" w:hAnsi="Calibri"/>
      <w:sz w:val="22"/>
      <w:szCs w:val="22"/>
    </w:rPr>
  </w:style>
  <w:style w:type="paragraph" w:styleId="71">
    <w:name w:val="toc 7"/>
    <w:basedOn w:val="a3"/>
    <w:next w:val="a3"/>
    <w:rsid w:val="008E7C18"/>
    <w:pPr>
      <w:spacing w:after="100" w:line="276" w:lineRule="auto"/>
      <w:ind w:left="1320"/>
    </w:pPr>
    <w:rPr>
      <w:rFonts w:ascii="Calibri" w:hAnsi="Calibri"/>
      <w:sz w:val="22"/>
      <w:szCs w:val="22"/>
    </w:rPr>
  </w:style>
  <w:style w:type="paragraph" w:styleId="aff2">
    <w:name w:val="Body Text"/>
    <w:basedOn w:val="a3"/>
    <w:link w:val="43"/>
    <w:rsid w:val="008E7C18"/>
    <w:pPr>
      <w:spacing w:after="120"/>
    </w:pPr>
  </w:style>
  <w:style w:type="character" w:customStyle="1" w:styleId="aff3">
    <w:name w:val="Основной текст Знак"/>
    <w:basedOn w:val="a4"/>
    <w:rsid w:val="008E7C18"/>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8E7C18"/>
    <w:rPr>
      <w:rFonts w:ascii="Times New Roman" w:eastAsia="Times New Roman" w:hAnsi="Times New Roman" w:cs="Times New Roman"/>
      <w:sz w:val="24"/>
      <w:szCs w:val="24"/>
      <w:lang w:eastAsia="ru-RU"/>
    </w:rPr>
  </w:style>
  <w:style w:type="paragraph" w:styleId="aff4">
    <w:name w:val="index heading"/>
    <w:basedOn w:val="a3"/>
    <w:rsid w:val="008E7C18"/>
    <w:pPr>
      <w:suppressLineNumbers/>
      <w:suppressAutoHyphens/>
    </w:pPr>
    <w:rPr>
      <w:rFonts w:cs="Tahoma"/>
      <w:lang w:eastAsia="ar-SA"/>
    </w:rPr>
  </w:style>
  <w:style w:type="paragraph" w:styleId="15">
    <w:name w:val="toc 1"/>
    <w:basedOn w:val="a3"/>
    <w:next w:val="a3"/>
    <w:link w:val="16"/>
    <w:rsid w:val="008E7C18"/>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8E7C18"/>
    <w:rPr>
      <w:rFonts w:ascii="Times New Roman" w:eastAsia="Times New Roman" w:hAnsi="Times New Roman" w:cs="Times New Roman"/>
      <w:color w:val="000000"/>
      <w:sz w:val="24"/>
      <w:szCs w:val="24"/>
      <w:lang w:eastAsia="ru-RU"/>
    </w:rPr>
  </w:style>
  <w:style w:type="paragraph" w:styleId="aff5">
    <w:name w:val="macro"/>
    <w:link w:val="aff6"/>
    <w:rsid w:val="008E7C1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8E7C18"/>
    <w:rPr>
      <w:rFonts w:ascii="Courier New" w:eastAsia="Times New Roman" w:hAnsi="Courier New" w:cs="Times New Roman"/>
      <w:sz w:val="20"/>
      <w:szCs w:val="20"/>
      <w:lang w:val="en-US" w:eastAsia="ru-RU"/>
    </w:rPr>
  </w:style>
  <w:style w:type="paragraph" w:styleId="61">
    <w:name w:val="toc 6"/>
    <w:basedOn w:val="a3"/>
    <w:next w:val="a3"/>
    <w:rsid w:val="008E7C18"/>
    <w:pPr>
      <w:spacing w:after="100" w:line="276" w:lineRule="auto"/>
      <w:ind w:left="1100"/>
    </w:pPr>
    <w:rPr>
      <w:rFonts w:ascii="Calibri" w:hAnsi="Calibri"/>
      <w:sz w:val="22"/>
      <w:szCs w:val="22"/>
    </w:rPr>
  </w:style>
  <w:style w:type="paragraph" w:styleId="36">
    <w:name w:val="toc 3"/>
    <w:basedOn w:val="a3"/>
    <w:next w:val="a3"/>
    <w:rsid w:val="008E7C18"/>
    <w:pPr>
      <w:widowControl w:val="0"/>
      <w:tabs>
        <w:tab w:val="left" w:pos="360"/>
      </w:tabs>
      <w:autoSpaceDE w:val="0"/>
      <w:autoSpaceDN w:val="0"/>
      <w:adjustRightInd w:val="0"/>
      <w:ind w:left="400"/>
    </w:pPr>
    <w:rPr>
      <w:szCs w:val="20"/>
    </w:rPr>
  </w:style>
  <w:style w:type="paragraph" w:styleId="26">
    <w:name w:val="toc 2"/>
    <w:basedOn w:val="a3"/>
    <w:next w:val="a3"/>
    <w:rsid w:val="008E7C18"/>
    <w:pPr>
      <w:widowControl w:val="0"/>
      <w:tabs>
        <w:tab w:val="left" w:pos="360"/>
      </w:tabs>
      <w:autoSpaceDE w:val="0"/>
      <w:autoSpaceDN w:val="0"/>
      <w:adjustRightInd w:val="0"/>
      <w:ind w:left="200"/>
    </w:pPr>
    <w:rPr>
      <w:szCs w:val="20"/>
    </w:rPr>
  </w:style>
  <w:style w:type="paragraph" w:styleId="40">
    <w:name w:val="toc 4"/>
    <w:basedOn w:val="a3"/>
    <w:next w:val="a3"/>
    <w:rsid w:val="008E7C18"/>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8E7C18"/>
    <w:pPr>
      <w:spacing w:after="100" w:line="276" w:lineRule="auto"/>
      <w:ind w:left="880"/>
    </w:pPr>
    <w:rPr>
      <w:rFonts w:ascii="Calibri" w:hAnsi="Calibri"/>
      <w:sz w:val="22"/>
      <w:szCs w:val="22"/>
    </w:rPr>
  </w:style>
  <w:style w:type="paragraph" w:styleId="53">
    <w:name w:val="List Bullet 5"/>
    <w:basedOn w:val="a3"/>
    <w:rsid w:val="008E7C18"/>
    <w:pPr>
      <w:ind w:left="1132" w:hanging="283"/>
    </w:pPr>
    <w:rPr>
      <w:color w:val="00000A"/>
    </w:rPr>
  </w:style>
  <w:style w:type="paragraph" w:styleId="aff7">
    <w:name w:val="Body Text First Indent"/>
    <w:basedOn w:val="aff2"/>
    <w:link w:val="aff8"/>
    <w:rsid w:val="008E7C18"/>
    <w:pPr>
      <w:ind w:firstLine="210"/>
    </w:pPr>
    <w:rPr>
      <w:b/>
      <w:bCs/>
      <w:sz w:val="27"/>
      <w:szCs w:val="27"/>
    </w:rPr>
  </w:style>
  <w:style w:type="character" w:customStyle="1" w:styleId="aff8">
    <w:name w:val="Красная строка Знак"/>
    <w:basedOn w:val="aff3"/>
    <w:link w:val="aff7"/>
    <w:rsid w:val="008E7C18"/>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8E7C18"/>
    <w:pPr>
      <w:spacing w:after="120"/>
      <w:ind w:left="283"/>
    </w:pPr>
  </w:style>
  <w:style w:type="character" w:customStyle="1" w:styleId="affa">
    <w:name w:val="Основной текст с отступом Знак"/>
    <w:basedOn w:val="a4"/>
    <w:link w:val="aff9"/>
    <w:semiHidden/>
    <w:rsid w:val="008E7C18"/>
    <w:rPr>
      <w:rFonts w:ascii="Times New Roman" w:eastAsia="Times New Roman" w:hAnsi="Times New Roman" w:cs="Times New Roman"/>
      <w:sz w:val="24"/>
      <w:szCs w:val="24"/>
      <w:lang w:eastAsia="ru-RU"/>
    </w:rPr>
  </w:style>
  <w:style w:type="paragraph" w:styleId="27">
    <w:name w:val="Body Text First Indent 2"/>
    <w:basedOn w:val="aff9"/>
    <w:link w:val="28"/>
    <w:rsid w:val="008E7C18"/>
    <w:pPr>
      <w:ind w:firstLine="210"/>
    </w:pPr>
  </w:style>
  <w:style w:type="character" w:customStyle="1" w:styleId="28">
    <w:name w:val="Красная строка 2 Знак"/>
    <w:basedOn w:val="affa"/>
    <w:link w:val="27"/>
    <w:rsid w:val="008E7C18"/>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8E7C18"/>
    <w:rPr>
      <w:sz w:val="24"/>
      <w:szCs w:val="24"/>
      <w:lang w:val="ru-RU" w:eastAsia="ru-RU" w:bidi="ar-SA"/>
    </w:rPr>
  </w:style>
  <w:style w:type="paragraph" w:styleId="44">
    <w:name w:val="List Bullet 4"/>
    <w:basedOn w:val="a3"/>
    <w:rsid w:val="008E7C18"/>
    <w:pPr>
      <w:ind w:left="849" w:hanging="283"/>
    </w:pPr>
    <w:rPr>
      <w:color w:val="00000A"/>
    </w:rPr>
  </w:style>
  <w:style w:type="paragraph" w:styleId="affb">
    <w:name w:val="List Bullet"/>
    <w:basedOn w:val="a3"/>
    <w:rsid w:val="008E7C18"/>
    <w:pPr>
      <w:tabs>
        <w:tab w:val="left" w:pos="643"/>
      </w:tabs>
      <w:ind w:left="643" w:hanging="360"/>
      <w:contextualSpacing/>
    </w:pPr>
  </w:style>
  <w:style w:type="paragraph" w:styleId="2">
    <w:name w:val="List Bullet 2"/>
    <w:basedOn w:val="a3"/>
    <w:rsid w:val="008E7C18"/>
    <w:pPr>
      <w:numPr>
        <w:numId w:val="5"/>
      </w:numPr>
      <w:tabs>
        <w:tab w:val="left" w:pos="643"/>
      </w:tabs>
    </w:pPr>
  </w:style>
  <w:style w:type="paragraph" w:styleId="37">
    <w:name w:val="List Bullet 3"/>
    <w:basedOn w:val="a3"/>
    <w:rsid w:val="008E7C18"/>
    <w:pPr>
      <w:tabs>
        <w:tab w:val="left" w:pos="926"/>
      </w:tabs>
      <w:ind w:left="926" w:hanging="360"/>
    </w:pPr>
  </w:style>
  <w:style w:type="paragraph" w:customStyle="1" w:styleId="affc">
    <w:basedOn w:val="a3"/>
    <w:next w:val="affd"/>
    <w:qFormat/>
    <w:rsid w:val="008E7C18"/>
    <w:pPr>
      <w:suppressAutoHyphens/>
      <w:jc w:val="center"/>
    </w:pPr>
    <w:rPr>
      <w:sz w:val="28"/>
      <w:lang w:val="en-US" w:eastAsia="ar-SA"/>
    </w:rPr>
  </w:style>
  <w:style w:type="character" w:customStyle="1" w:styleId="54">
    <w:name w:val="Заголовок Знак5"/>
    <w:link w:val="affe"/>
    <w:rsid w:val="008E7C18"/>
    <w:rPr>
      <w:sz w:val="28"/>
      <w:szCs w:val="24"/>
      <w:lang w:val="en-US" w:eastAsia="ar-SA" w:bidi="ar-SA"/>
    </w:rPr>
  </w:style>
  <w:style w:type="paragraph" w:styleId="affd">
    <w:name w:val="Subtitle"/>
    <w:basedOn w:val="a3"/>
    <w:link w:val="afff"/>
    <w:qFormat/>
    <w:rsid w:val="008E7C18"/>
    <w:pPr>
      <w:jc w:val="center"/>
    </w:pPr>
    <w:rPr>
      <w:b/>
    </w:rPr>
  </w:style>
  <w:style w:type="character" w:customStyle="1" w:styleId="afff">
    <w:name w:val="Подзаголовок Знак"/>
    <w:basedOn w:val="a4"/>
    <w:link w:val="affd"/>
    <w:rsid w:val="008E7C18"/>
    <w:rPr>
      <w:rFonts w:ascii="Times New Roman" w:eastAsia="Times New Roman" w:hAnsi="Times New Roman" w:cs="Times New Roman"/>
      <w:b/>
      <w:sz w:val="24"/>
      <w:szCs w:val="24"/>
    </w:rPr>
  </w:style>
  <w:style w:type="paragraph" w:styleId="afff0">
    <w:name w:val="footer"/>
    <w:basedOn w:val="a3"/>
    <w:link w:val="afff1"/>
    <w:rsid w:val="008E7C18"/>
    <w:pPr>
      <w:tabs>
        <w:tab w:val="center" w:pos="4677"/>
        <w:tab w:val="right" w:pos="9355"/>
      </w:tabs>
    </w:pPr>
  </w:style>
  <w:style w:type="character" w:customStyle="1" w:styleId="afff1">
    <w:name w:val="Нижний колонтитул Знак"/>
    <w:basedOn w:val="a4"/>
    <w:link w:val="afff0"/>
    <w:rsid w:val="008E7C18"/>
    <w:rPr>
      <w:rFonts w:ascii="Times New Roman" w:eastAsia="Times New Roman" w:hAnsi="Times New Roman" w:cs="Times New Roman"/>
      <w:sz w:val="24"/>
      <w:szCs w:val="24"/>
      <w:lang w:eastAsia="ru-RU"/>
    </w:rPr>
  </w:style>
  <w:style w:type="paragraph" w:styleId="a2">
    <w:name w:val="List Number"/>
    <w:basedOn w:val="a3"/>
    <w:rsid w:val="008E7C18"/>
    <w:pPr>
      <w:numPr>
        <w:numId w:val="6"/>
      </w:numPr>
      <w:tabs>
        <w:tab w:val="left" w:pos="1354"/>
      </w:tabs>
      <w:contextualSpacing/>
    </w:pPr>
    <w:rPr>
      <w:sz w:val="20"/>
      <w:szCs w:val="20"/>
      <w:lang w:eastAsia="en-US"/>
    </w:rPr>
  </w:style>
  <w:style w:type="paragraph" w:styleId="2a">
    <w:name w:val="List Number 2"/>
    <w:basedOn w:val="a3"/>
    <w:rsid w:val="008E7C18"/>
    <w:pPr>
      <w:widowControl w:val="0"/>
      <w:tabs>
        <w:tab w:val="left" w:pos="641"/>
      </w:tabs>
      <w:ind w:left="641" w:hanging="358"/>
    </w:pPr>
    <w:rPr>
      <w:rFonts w:ascii="Courier New" w:hAnsi="Courier New"/>
      <w:szCs w:val="20"/>
    </w:rPr>
  </w:style>
  <w:style w:type="paragraph" w:styleId="afff2">
    <w:name w:val="List"/>
    <w:basedOn w:val="a3"/>
    <w:rsid w:val="008E7C18"/>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8E7C18"/>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8E7C18"/>
    <w:rPr>
      <w:rFonts w:ascii="Times New Roman" w:eastAsia="Times New Roman" w:hAnsi="Times New Roman" w:cs="Times New Roman"/>
      <w:sz w:val="24"/>
      <w:szCs w:val="24"/>
      <w:lang w:eastAsia="ru-RU" w:bidi="hi-IN"/>
    </w:rPr>
  </w:style>
  <w:style w:type="paragraph" w:styleId="30">
    <w:name w:val="Body Text 3"/>
    <w:basedOn w:val="a3"/>
    <w:link w:val="321"/>
    <w:rsid w:val="008E7C18"/>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8E7C18"/>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8E7C18"/>
    <w:rPr>
      <w:rFonts w:ascii="Times New Roman" w:eastAsia="Times New Roman" w:hAnsi="Times New Roman" w:cs="Times New Roman"/>
      <w:sz w:val="16"/>
      <w:szCs w:val="16"/>
    </w:rPr>
  </w:style>
  <w:style w:type="paragraph" w:styleId="2b">
    <w:name w:val="Body Text Indent 2"/>
    <w:basedOn w:val="a3"/>
    <w:link w:val="220"/>
    <w:rsid w:val="008E7C18"/>
    <w:pPr>
      <w:spacing w:after="120" w:line="480" w:lineRule="auto"/>
      <w:ind w:left="283"/>
    </w:pPr>
  </w:style>
  <w:style w:type="character" w:customStyle="1" w:styleId="2c">
    <w:name w:val="Основной текст с отступом 2 Знак"/>
    <w:basedOn w:val="a4"/>
    <w:rsid w:val="008E7C1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8E7C18"/>
    <w:rPr>
      <w:rFonts w:ascii="Times New Roman" w:eastAsia="Times New Roman" w:hAnsi="Times New Roman" w:cs="Times New Roman"/>
      <w:sz w:val="24"/>
      <w:szCs w:val="24"/>
      <w:lang w:eastAsia="ru-RU"/>
    </w:rPr>
  </w:style>
  <w:style w:type="paragraph" w:styleId="2d">
    <w:name w:val="List Continue 2"/>
    <w:basedOn w:val="a3"/>
    <w:rsid w:val="008E7C18"/>
    <w:pPr>
      <w:spacing w:after="120"/>
      <w:ind w:left="566"/>
      <w:jc w:val="both"/>
    </w:pPr>
    <w:rPr>
      <w:sz w:val="20"/>
      <w:szCs w:val="20"/>
    </w:rPr>
  </w:style>
  <w:style w:type="paragraph" w:styleId="2e">
    <w:name w:val="List 2"/>
    <w:basedOn w:val="a3"/>
    <w:rsid w:val="008E7C18"/>
    <w:pPr>
      <w:ind w:left="566" w:hanging="283"/>
      <w:contextualSpacing/>
    </w:pPr>
  </w:style>
  <w:style w:type="paragraph" w:styleId="39">
    <w:name w:val="List 3"/>
    <w:basedOn w:val="a3"/>
    <w:rsid w:val="008E7C18"/>
    <w:pPr>
      <w:ind w:left="849" w:hanging="283"/>
    </w:pPr>
  </w:style>
  <w:style w:type="paragraph" w:styleId="45">
    <w:name w:val="List 4"/>
    <w:basedOn w:val="a3"/>
    <w:rsid w:val="008E7C18"/>
    <w:pPr>
      <w:ind w:left="1132" w:hanging="283"/>
      <w:contextualSpacing/>
    </w:pPr>
  </w:style>
  <w:style w:type="paragraph" w:styleId="HTML8">
    <w:name w:val="HTML Preformatted"/>
    <w:basedOn w:val="a3"/>
    <w:link w:val="HTML30"/>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8E7C18"/>
    <w:rPr>
      <w:rFonts w:ascii="Consolas" w:eastAsia="Times New Roman" w:hAnsi="Consolas" w:cs="Times New Roman"/>
      <w:sz w:val="20"/>
      <w:szCs w:val="20"/>
      <w:lang w:eastAsia="ru-RU"/>
    </w:rPr>
  </w:style>
  <w:style w:type="character" w:customStyle="1" w:styleId="HTML30">
    <w:name w:val="Стандартный HTML Знак3"/>
    <w:link w:val="HTML8"/>
    <w:rsid w:val="008E7C18"/>
    <w:rPr>
      <w:rFonts w:ascii="Courier New" w:eastAsia="Times New Roman" w:hAnsi="Courier New" w:cs="Times New Roman"/>
      <w:sz w:val="20"/>
      <w:szCs w:val="20"/>
    </w:rPr>
  </w:style>
  <w:style w:type="paragraph" w:styleId="afff4">
    <w:name w:val="Block Text"/>
    <w:basedOn w:val="a3"/>
    <w:rsid w:val="008E7C18"/>
    <w:pPr>
      <w:ind w:left="709" w:right="-908"/>
    </w:pPr>
    <w:rPr>
      <w:szCs w:val="20"/>
    </w:rPr>
  </w:style>
  <w:style w:type="table" w:styleId="18">
    <w:name w:val="Table Simple 1"/>
    <w:basedOn w:val="a5"/>
    <w:rsid w:val="008E7C18"/>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8E7C1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8E7C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8E7C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8E7C18"/>
    <w:rPr>
      <w:rFonts w:ascii="Times New Roman" w:hAnsi="Times New Roman" w:cs="Times New Roman"/>
      <w:b/>
      <w:bCs/>
      <w:sz w:val="26"/>
      <w:szCs w:val="26"/>
    </w:rPr>
  </w:style>
  <w:style w:type="paragraph" w:customStyle="1" w:styleId="afff7">
    <w:name w:val="Для таблиц"/>
    <w:basedOn w:val="a3"/>
    <w:uiPriority w:val="99"/>
    <w:rsid w:val="008E7C18"/>
  </w:style>
  <w:style w:type="paragraph" w:customStyle="1" w:styleId="afff8">
    <w:name w:val="список с точками"/>
    <w:basedOn w:val="a3"/>
    <w:rsid w:val="008E7C18"/>
    <w:pPr>
      <w:tabs>
        <w:tab w:val="left" w:pos="3330"/>
      </w:tabs>
      <w:spacing w:line="312" w:lineRule="auto"/>
      <w:ind w:left="3330" w:hanging="720"/>
      <w:jc w:val="both"/>
    </w:pPr>
  </w:style>
  <w:style w:type="paragraph" w:customStyle="1" w:styleId="Default">
    <w:name w:val="Default"/>
    <w:rsid w:val="008E7C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8E7C18"/>
    <w:rPr>
      <w:rFonts w:ascii="Times New Roman" w:hAnsi="Times New Roman" w:cs="Times New Roman"/>
      <w:b/>
      <w:bCs/>
      <w:sz w:val="24"/>
      <w:szCs w:val="24"/>
    </w:rPr>
  </w:style>
  <w:style w:type="character" w:customStyle="1" w:styleId="FontStyle12">
    <w:name w:val="Font Style12"/>
    <w:rsid w:val="008E7C18"/>
    <w:rPr>
      <w:rFonts w:ascii="Times New Roman" w:hAnsi="Times New Roman" w:cs="Times New Roman"/>
      <w:sz w:val="24"/>
      <w:szCs w:val="24"/>
    </w:rPr>
  </w:style>
  <w:style w:type="paragraph" w:customStyle="1" w:styleId="Style2">
    <w:name w:val="Style2"/>
    <w:basedOn w:val="a3"/>
    <w:rsid w:val="008E7C18"/>
    <w:pPr>
      <w:widowControl w:val="0"/>
      <w:autoSpaceDE w:val="0"/>
      <w:autoSpaceDN w:val="0"/>
      <w:adjustRightInd w:val="0"/>
    </w:pPr>
  </w:style>
  <w:style w:type="paragraph" w:customStyle="1" w:styleId="Style1">
    <w:name w:val="Style1"/>
    <w:basedOn w:val="a3"/>
    <w:rsid w:val="008E7C18"/>
    <w:pPr>
      <w:widowControl w:val="0"/>
      <w:autoSpaceDE w:val="0"/>
      <w:autoSpaceDN w:val="0"/>
      <w:adjustRightInd w:val="0"/>
      <w:spacing w:line="309" w:lineRule="exact"/>
      <w:ind w:firstLine="686"/>
      <w:jc w:val="both"/>
    </w:pPr>
  </w:style>
  <w:style w:type="paragraph" w:customStyle="1" w:styleId="Style16">
    <w:name w:val="Style16"/>
    <w:basedOn w:val="a3"/>
    <w:rsid w:val="008E7C18"/>
    <w:pPr>
      <w:widowControl w:val="0"/>
      <w:autoSpaceDE w:val="0"/>
      <w:autoSpaceDN w:val="0"/>
      <w:adjustRightInd w:val="0"/>
      <w:spacing w:line="480" w:lineRule="exact"/>
      <w:ind w:firstLine="715"/>
      <w:jc w:val="both"/>
    </w:pPr>
  </w:style>
  <w:style w:type="character" w:customStyle="1" w:styleId="FontStyle36">
    <w:name w:val="Font Style36"/>
    <w:rsid w:val="008E7C18"/>
    <w:rPr>
      <w:rFonts w:ascii="Times New Roman" w:hAnsi="Times New Roman" w:cs="Times New Roman" w:hint="default"/>
      <w:sz w:val="26"/>
      <w:szCs w:val="26"/>
    </w:rPr>
  </w:style>
  <w:style w:type="character" w:customStyle="1" w:styleId="FontStyle51">
    <w:name w:val="Font Style51"/>
    <w:rsid w:val="008E7C18"/>
    <w:rPr>
      <w:rFonts w:ascii="Times New Roman" w:hAnsi="Times New Roman" w:cs="Times New Roman"/>
      <w:sz w:val="24"/>
      <w:szCs w:val="24"/>
    </w:rPr>
  </w:style>
  <w:style w:type="character" w:customStyle="1" w:styleId="afffa">
    <w:name w:val="Тело ИАК Знак"/>
    <w:link w:val="afffb"/>
    <w:rsid w:val="008E7C18"/>
    <w:rPr>
      <w:sz w:val="28"/>
      <w:szCs w:val="28"/>
    </w:rPr>
  </w:style>
  <w:style w:type="paragraph" w:customStyle="1" w:styleId="afffb">
    <w:name w:val="Тело ИАК"/>
    <w:basedOn w:val="a3"/>
    <w:link w:val="afffa"/>
    <w:rsid w:val="008E7C18"/>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8E7C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8E7C18"/>
  </w:style>
  <w:style w:type="character" w:customStyle="1" w:styleId="150">
    <w:name w:val="Знак Знак15"/>
    <w:locked/>
    <w:rsid w:val="008E7C18"/>
    <w:rPr>
      <w:b/>
      <w:caps/>
      <w:sz w:val="24"/>
      <w:szCs w:val="24"/>
      <w:lang w:val="ru-RU" w:eastAsia="ru-RU" w:bidi="ar-SA"/>
    </w:rPr>
  </w:style>
  <w:style w:type="character" w:customStyle="1" w:styleId="110">
    <w:name w:val="Знак Знак11"/>
    <w:locked/>
    <w:rsid w:val="008E7C18"/>
    <w:rPr>
      <w:sz w:val="16"/>
      <w:szCs w:val="16"/>
      <w:lang w:val="ru-RU" w:eastAsia="ru-RU" w:bidi="ar-SA"/>
    </w:rPr>
  </w:style>
  <w:style w:type="character" w:customStyle="1" w:styleId="100">
    <w:name w:val="Знак Знак10"/>
    <w:rsid w:val="008E7C18"/>
    <w:rPr>
      <w:sz w:val="16"/>
      <w:szCs w:val="16"/>
      <w:lang w:val="ru-RU" w:eastAsia="ru-RU" w:bidi="ar-SA"/>
    </w:rPr>
  </w:style>
  <w:style w:type="character" w:customStyle="1" w:styleId="140">
    <w:name w:val="Знак Знак14"/>
    <w:rsid w:val="008E7C18"/>
    <w:rPr>
      <w:rFonts w:ascii="Arial" w:hAnsi="Arial" w:cs="Arial"/>
      <w:b/>
      <w:bCs/>
      <w:i/>
      <w:iCs/>
      <w:sz w:val="28"/>
      <w:szCs w:val="28"/>
      <w:lang w:val="ru-RU" w:eastAsia="en-US" w:bidi="ar-SA"/>
    </w:rPr>
  </w:style>
  <w:style w:type="character" w:customStyle="1" w:styleId="120">
    <w:name w:val="Знак Знак12"/>
    <w:rsid w:val="008E7C18"/>
    <w:rPr>
      <w:rFonts w:ascii="Calibri" w:hAnsi="Calibri"/>
      <w:i/>
      <w:iCs/>
      <w:sz w:val="24"/>
      <w:szCs w:val="24"/>
      <w:lang w:val="ru-RU" w:eastAsia="en-US" w:bidi="ar-SA"/>
    </w:rPr>
  </w:style>
  <w:style w:type="character" w:customStyle="1" w:styleId="62">
    <w:name w:val="Знак Знак6"/>
    <w:rsid w:val="008E7C18"/>
    <w:rPr>
      <w:sz w:val="24"/>
      <w:szCs w:val="24"/>
    </w:rPr>
  </w:style>
  <w:style w:type="paragraph" w:customStyle="1" w:styleId="Style5">
    <w:name w:val="Style5"/>
    <w:basedOn w:val="a3"/>
    <w:rsid w:val="008E7C18"/>
    <w:pPr>
      <w:widowControl w:val="0"/>
      <w:autoSpaceDE w:val="0"/>
      <w:autoSpaceDN w:val="0"/>
      <w:adjustRightInd w:val="0"/>
      <w:spacing w:line="490" w:lineRule="exact"/>
      <w:jc w:val="center"/>
    </w:pPr>
  </w:style>
  <w:style w:type="paragraph" w:customStyle="1" w:styleId="FR3">
    <w:name w:val="FR3"/>
    <w:rsid w:val="008E7C1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8E7C18"/>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8E7C18"/>
    <w:rPr>
      <w:rFonts w:ascii="Times New Roman" w:hAnsi="Times New Roman" w:cs="Times New Roman" w:hint="default"/>
      <w:i/>
      <w:iCs/>
      <w:sz w:val="16"/>
      <w:szCs w:val="16"/>
    </w:rPr>
  </w:style>
  <w:style w:type="paragraph" w:customStyle="1" w:styleId="2f">
    <w:name w:val="Стиль2"/>
    <w:basedOn w:val="a3"/>
    <w:next w:val="a2"/>
    <w:rsid w:val="008E7C18"/>
    <w:rPr>
      <w:b/>
      <w:sz w:val="20"/>
    </w:rPr>
  </w:style>
  <w:style w:type="paragraph" w:customStyle="1" w:styleId="FR4">
    <w:name w:val="FR4"/>
    <w:rsid w:val="008E7C1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8E7C18"/>
    <w:pPr>
      <w:spacing w:line="360" w:lineRule="auto"/>
      <w:jc w:val="both"/>
    </w:pPr>
    <w:rPr>
      <w:szCs w:val="20"/>
    </w:rPr>
  </w:style>
  <w:style w:type="paragraph" w:customStyle="1" w:styleId="1b">
    <w:name w:val="Текст1"/>
    <w:basedOn w:val="a3"/>
    <w:rsid w:val="008E7C18"/>
    <w:rPr>
      <w:rFonts w:ascii="Courier New" w:hAnsi="Courier New"/>
      <w:sz w:val="20"/>
      <w:szCs w:val="20"/>
    </w:rPr>
  </w:style>
  <w:style w:type="paragraph" w:customStyle="1" w:styleId="1c">
    <w:name w:val="Абзац списка1"/>
    <w:basedOn w:val="a3"/>
    <w:link w:val="ListParagraphChar"/>
    <w:rsid w:val="008E7C18"/>
    <w:pPr>
      <w:ind w:left="708"/>
    </w:pPr>
  </w:style>
  <w:style w:type="character" w:customStyle="1" w:styleId="ListParagraphChar">
    <w:name w:val="List Paragraph Char"/>
    <w:link w:val="1c"/>
    <w:locked/>
    <w:rsid w:val="008E7C18"/>
    <w:rPr>
      <w:rFonts w:ascii="Times New Roman" w:eastAsia="Times New Roman" w:hAnsi="Times New Roman" w:cs="Times New Roman"/>
      <w:sz w:val="24"/>
      <w:szCs w:val="24"/>
      <w:lang w:eastAsia="ru-RU"/>
    </w:rPr>
  </w:style>
  <w:style w:type="character" w:customStyle="1" w:styleId="FontStyle600">
    <w:name w:val="Font Style600"/>
    <w:rsid w:val="008E7C18"/>
    <w:rPr>
      <w:rFonts w:ascii="Times New Roman" w:hAnsi="Times New Roman" w:cs="Times New Roman"/>
      <w:sz w:val="22"/>
      <w:szCs w:val="22"/>
    </w:rPr>
  </w:style>
  <w:style w:type="character" w:customStyle="1" w:styleId="FontStyle184">
    <w:name w:val="Font Style184"/>
    <w:rsid w:val="008E7C18"/>
    <w:rPr>
      <w:rFonts w:ascii="Times New Roman" w:hAnsi="Times New Roman" w:cs="Times New Roman"/>
      <w:sz w:val="20"/>
      <w:szCs w:val="20"/>
    </w:rPr>
  </w:style>
  <w:style w:type="character" w:customStyle="1" w:styleId="FontStyle624">
    <w:name w:val="Font Style624"/>
    <w:rsid w:val="008E7C18"/>
    <w:rPr>
      <w:rFonts w:ascii="Times New Roman" w:hAnsi="Times New Roman" w:cs="Times New Roman"/>
      <w:b/>
      <w:bCs/>
      <w:i/>
      <w:iCs/>
      <w:sz w:val="22"/>
      <w:szCs w:val="22"/>
    </w:rPr>
  </w:style>
  <w:style w:type="character" w:customStyle="1" w:styleId="FontStyle187">
    <w:name w:val="Font Style187"/>
    <w:rsid w:val="008E7C18"/>
    <w:rPr>
      <w:rFonts w:ascii="Times New Roman" w:hAnsi="Times New Roman" w:cs="Times New Roman"/>
      <w:i/>
      <w:iCs/>
      <w:sz w:val="20"/>
      <w:szCs w:val="20"/>
    </w:rPr>
  </w:style>
  <w:style w:type="character" w:customStyle="1" w:styleId="FontStyle572">
    <w:name w:val="Font Style572"/>
    <w:rsid w:val="008E7C18"/>
    <w:rPr>
      <w:rFonts w:ascii="Times New Roman" w:hAnsi="Times New Roman" w:cs="Times New Roman"/>
      <w:sz w:val="16"/>
      <w:szCs w:val="16"/>
    </w:rPr>
  </w:style>
  <w:style w:type="character" w:customStyle="1" w:styleId="FontStyle568">
    <w:name w:val="Font Style568"/>
    <w:rsid w:val="008E7C18"/>
    <w:rPr>
      <w:rFonts w:ascii="Times New Roman" w:hAnsi="Times New Roman" w:cs="Times New Roman"/>
      <w:i/>
      <w:iCs/>
      <w:sz w:val="16"/>
      <w:szCs w:val="16"/>
    </w:rPr>
  </w:style>
  <w:style w:type="paragraph" w:customStyle="1" w:styleId="Style241">
    <w:name w:val="Style241"/>
    <w:basedOn w:val="a3"/>
    <w:rsid w:val="008E7C18"/>
    <w:pPr>
      <w:widowControl w:val="0"/>
      <w:autoSpaceDE w:val="0"/>
      <w:autoSpaceDN w:val="0"/>
      <w:adjustRightInd w:val="0"/>
      <w:spacing w:line="194" w:lineRule="exact"/>
      <w:ind w:hanging="2021"/>
    </w:pPr>
  </w:style>
  <w:style w:type="character" w:customStyle="1" w:styleId="FontStyle152">
    <w:name w:val="Font Style152"/>
    <w:rsid w:val="008E7C18"/>
    <w:rPr>
      <w:rFonts w:ascii="Times New Roman" w:hAnsi="Times New Roman" w:cs="Times New Roman"/>
      <w:b/>
      <w:bCs/>
      <w:sz w:val="20"/>
      <w:szCs w:val="20"/>
    </w:rPr>
  </w:style>
  <w:style w:type="paragraph" w:customStyle="1" w:styleId="Style174">
    <w:name w:val="Style174"/>
    <w:basedOn w:val="a3"/>
    <w:rsid w:val="008E7C18"/>
    <w:pPr>
      <w:widowControl w:val="0"/>
      <w:autoSpaceDE w:val="0"/>
      <w:autoSpaceDN w:val="0"/>
      <w:adjustRightInd w:val="0"/>
      <w:spacing w:line="254" w:lineRule="exact"/>
      <w:jc w:val="center"/>
    </w:pPr>
  </w:style>
  <w:style w:type="paragraph" w:customStyle="1" w:styleId="Style222">
    <w:name w:val="Style222"/>
    <w:basedOn w:val="a3"/>
    <w:rsid w:val="008E7C18"/>
    <w:pPr>
      <w:widowControl w:val="0"/>
      <w:autoSpaceDE w:val="0"/>
      <w:autoSpaceDN w:val="0"/>
      <w:adjustRightInd w:val="0"/>
      <w:spacing w:line="174" w:lineRule="exact"/>
      <w:ind w:firstLine="374"/>
      <w:jc w:val="both"/>
    </w:pPr>
  </w:style>
  <w:style w:type="paragraph" w:customStyle="1" w:styleId="Style285">
    <w:name w:val="Style285"/>
    <w:basedOn w:val="a3"/>
    <w:rsid w:val="008E7C18"/>
    <w:pPr>
      <w:widowControl w:val="0"/>
      <w:autoSpaceDE w:val="0"/>
      <w:autoSpaceDN w:val="0"/>
      <w:adjustRightInd w:val="0"/>
      <w:spacing w:line="379" w:lineRule="exact"/>
      <w:ind w:hanging="787"/>
    </w:pPr>
  </w:style>
  <w:style w:type="paragraph" w:customStyle="1" w:styleId="Style204">
    <w:name w:val="Style204"/>
    <w:basedOn w:val="a3"/>
    <w:rsid w:val="008E7C18"/>
    <w:pPr>
      <w:widowControl w:val="0"/>
      <w:autoSpaceDE w:val="0"/>
      <w:autoSpaceDN w:val="0"/>
      <w:adjustRightInd w:val="0"/>
      <w:spacing w:line="229" w:lineRule="exact"/>
      <w:jc w:val="both"/>
    </w:pPr>
  </w:style>
  <w:style w:type="paragraph" w:customStyle="1" w:styleId="Style210">
    <w:name w:val="Style210"/>
    <w:basedOn w:val="a3"/>
    <w:rsid w:val="008E7C18"/>
    <w:pPr>
      <w:widowControl w:val="0"/>
      <w:autoSpaceDE w:val="0"/>
      <w:autoSpaceDN w:val="0"/>
      <w:adjustRightInd w:val="0"/>
      <w:spacing w:line="221" w:lineRule="exact"/>
    </w:pPr>
  </w:style>
  <w:style w:type="character" w:customStyle="1" w:styleId="FontStyle575">
    <w:name w:val="Font Style575"/>
    <w:rsid w:val="008E7C18"/>
    <w:rPr>
      <w:rFonts w:ascii="Courier New" w:hAnsi="Courier New" w:cs="Courier New"/>
      <w:b/>
      <w:bCs/>
      <w:sz w:val="24"/>
      <w:szCs w:val="24"/>
    </w:rPr>
  </w:style>
  <w:style w:type="character" w:customStyle="1" w:styleId="FontStyle668">
    <w:name w:val="Font Style668"/>
    <w:rsid w:val="008E7C18"/>
    <w:rPr>
      <w:rFonts w:ascii="Times New Roman" w:hAnsi="Times New Roman" w:cs="Times New Roman"/>
      <w:b/>
      <w:bCs/>
      <w:i/>
      <w:iCs/>
      <w:spacing w:val="30"/>
      <w:sz w:val="20"/>
      <w:szCs w:val="20"/>
    </w:rPr>
  </w:style>
  <w:style w:type="character" w:customStyle="1" w:styleId="toctext">
    <w:name w:val="toctext"/>
    <w:rsid w:val="008E7C18"/>
  </w:style>
  <w:style w:type="paragraph" w:customStyle="1" w:styleId="Style59">
    <w:name w:val="Style59"/>
    <w:basedOn w:val="a3"/>
    <w:rsid w:val="008E7C18"/>
    <w:pPr>
      <w:widowControl w:val="0"/>
      <w:autoSpaceDE w:val="0"/>
      <w:autoSpaceDN w:val="0"/>
      <w:adjustRightInd w:val="0"/>
      <w:spacing w:line="221" w:lineRule="exact"/>
      <w:ind w:firstLine="950"/>
      <w:jc w:val="both"/>
    </w:pPr>
  </w:style>
  <w:style w:type="paragraph" w:customStyle="1" w:styleId="Style269">
    <w:name w:val="Style269"/>
    <w:basedOn w:val="a3"/>
    <w:rsid w:val="008E7C18"/>
    <w:pPr>
      <w:widowControl w:val="0"/>
      <w:autoSpaceDE w:val="0"/>
      <w:autoSpaceDN w:val="0"/>
      <w:adjustRightInd w:val="0"/>
      <w:spacing w:line="331" w:lineRule="exact"/>
      <w:ind w:firstLine="2621"/>
    </w:pPr>
  </w:style>
  <w:style w:type="paragraph" w:customStyle="1" w:styleId="Style19">
    <w:name w:val="Style19"/>
    <w:basedOn w:val="a3"/>
    <w:rsid w:val="008E7C18"/>
    <w:pPr>
      <w:widowControl w:val="0"/>
      <w:autoSpaceDE w:val="0"/>
      <w:autoSpaceDN w:val="0"/>
      <w:adjustRightInd w:val="0"/>
      <w:spacing w:line="456" w:lineRule="exact"/>
      <w:ind w:firstLine="667"/>
      <w:jc w:val="both"/>
    </w:pPr>
  </w:style>
  <w:style w:type="character" w:customStyle="1" w:styleId="FontStyle580">
    <w:name w:val="Font Style580"/>
    <w:rsid w:val="008E7C18"/>
    <w:rPr>
      <w:rFonts w:ascii="Times New Roman" w:hAnsi="Times New Roman" w:cs="Times New Roman"/>
      <w:i/>
      <w:iCs/>
      <w:sz w:val="22"/>
      <w:szCs w:val="22"/>
    </w:rPr>
  </w:style>
  <w:style w:type="character" w:customStyle="1" w:styleId="FontStyle582">
    <w:name w:val="Font Style582"/>
    <w:rsid w:val="008E7C18"/>
    <w:rPr>
      <w:rFonts w:ascii="Times New Roman" w:hAnsi="Times New Roman" w:cs="Times New Roman"/>
      <w:b/>
      <w:bCs/>
      <w:i/>
      <w:iCs/>
      <w:sz w:val="22"/>
      <w:szCs w:val="22"/>
    </w:rPr>
  </w:style>
  <w:style w:type="paragraph" w:customStyle="1" w:styleId="Style192">
    <w:name w:val="Style192"/>
    <w:basedOn w:val="a3"/>
    <w:rsid w:val="008E7C18"/>
    <w:pPr>
      <w:widowControl w:val="0"/>
      <w:autoSpaceDE w:val="0"/>
      <w:autoSpaceDN w:val="0"/>
      <w:adjustRightInd w:val="0"/>
      <w:spacing w:line="226" w:lineRule="exact"/>
      <w:ind w:firstLine="346"/>
      <w:jc w:val="both"/>
    </w:pPr>
  </w:style>
  <w:style w:type="character" w:customStyle="1" w:styleId="FontStyle592">
    <w:name w:val="Font Style592"/>
    <w:rsid w:val="008E7C18"/>
    <w:rPr>
      <w:rFonts w:ascii="Times New Roman" w:hAnsi="Times New Roman" w:cs="Times New Roman"/>
      <w:b/>
      <w:bCs/>
      <w:sz w:val="20"/>
      <w:szCs w:val="20"/>
    </w:rPr>
  </w:style>
  <w:style w:type="character" w:customStyle="1" w:styleId="FontStyle577">
    <w:name w:val="Font Style577"/>
    <w:rsid w:val="008E7C18"/>
    <w:rPr>
      <w:rFonts w:ascii="Times New Roman" w:hAnsi="Times New Roman" w:cs="Times New Roman"/>
      <w:sz w:val="20"/>
      <w:szCs w:val="20"/>
    </w:rPr>
  </w:style>
  <w:style w:type="character" w:customStyle="1" w:styleId="FontStyle594">
    <w:name w:val="Font Style594"/>
    <w:rsid w:val="008E7C18"/>
    <w:rPr>
      <w:rFonts w:ascii="Times New Roman" w:hAnsi="Times New Roman" w:cs="Times New Roman"/>
      <w:i/>
      <w:iCs/>
      <w:sz w:val="20"/>
      <w:szCs w:val="20"/>
    </w:rPr>
  </w:style>
  <w:style w:type="character" w:customStyle="1" w:styleId="FontStyle148">
    <w:name w:val="Font Style148"/>
    <w:rsid w:val="008E7C18"/>
    <w:rPr>
      <w:rFonts w:ascii="Times New Roman" w:hAnsi="Times New Roman" w:cs="Times New Roman"/>
      <w:i/>
      <w:iCs/>
      <w:sz w:val="20"/>
      <w:szCs w:val="20"/>
    </w:rPr>
  </w:style>
  <w:style w:type="paragraph" w:customStyle="1" w:styleId="Style139">
    <w:name w:val="Style139"/>
    <w:basedOn w:val="a3"/>
    <w:rsid w:val="008E7C18"/>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8E7C18"/>
    <w:rPr>
      <w:rFonts w:ascii="Times New Roman" w:hAnsi="Times New Roman" w:cs="Times New Roman"/>
      <w:b/>
      <w:bCs/>
      <w:i/>
      <w:iCs/>
      <w:spacing w:val="30"/>
      <w:sz w:val="22"/>
      <w:szCs w:val="22"/>
    </w:rPr>
  </w:style>
  <w:style w:type="paragraph" w:customStyle="1" w:styleId="Style161">
    <w:name w:val="Style161"/>
    <w:basedOn w:val="a3"/>
    <w:rsid w:val="008E7C18"/>
    <w:pPr>
      <w:widowControl w:val="0"/>
      <w:autoSpaceDE w:val="0"/>
      <w:autoSpaceDN w:val="0"/>
      <w:adjustRightInd w:val="0"/>
      <w:spacing w:line="221" w:lineRule="exact"/>
      <w:ind w:firstLine="379"/>
      <w:jc w:val="both"/>
    </w:pPr>
  </w:style>
  <w:style w:type="character" w:customStyle="1" w:styleId="FontStyle562">
    <w:name w:val="Font Style562"/>
    <w:rsid w:val="008E7C18"/>
    <w:rPr>
      <w:rFonts w:ascii="Times New Roman" w:hAnsi="Times New Roman" w:cs="Times New Roman"/>
      <w:b/>
      <w:bCs/>
      <w:spacing w:val="-10"/>
      <w:sz w:val="28"/>
      <w:szCs w:val="28"/>
    </w:rPr>
  </w:style>
  <w:style w:type="paragraph" w:customStyle="1" w:styleId="Style135">
    <w:name w:val="Style135"/>
    <w:basedOn w:val="a3"/>
    <w:rsid w:val="008E7C18"/>
    <w:pPr>
      <w:widowControl w:val="0"/>
      <w:autoSpaceDE w:val="0"/>
      <w:autoSpaceDN w:val="0"/>
      <w:adjustRightInd w:val="0"/>
      <w:spacing w:line="302" w:lineRule="exact"/>
      <w:ind w:firstLine="355"/>
    </w:pPr>
  </w:style>
  <w:style w:type="character" w:customStyle="1" w:styleId="FontStyle188">
    <w:name w:val="Font Style188"/>
    <w:rsid w:val="008E7C18"/>
    <w:rPr>
      <w:rFonts w:ascii="Times New Roman" w:hAnsi="Times New Roman" w:cs="Times New Roman"/>
      <w:b/>
      <w:bCs/>
      <w:sz w:val="20"/>
      <w:szCs w:val="20"/>
    </w:rPr>
  </w:style>
  <w:style w:type="character" w:customStyle="1" w:styleId="FontStyle581">
    <w:name w:val="Font Style581"/>
    <w:rsid w:val="008E7C18"/>
    <w:rPr>
      <w:rFonts w:ascii="Courier New" w:hAnsi="Courier New" w:cs="Courier New"/>
      <w:b/>
      <w:bCs/>
      <w:sz w:val="26"/>
      <w:szCs w:val="26"/>
    </w:rPr>
  </w:style>
  <w:style w:type="character" w:customStyle="1" w:styleId="FontStyle653">
    <w:name w:val="Font Style653"/>
    <w:rsid w:val="008E7C18"/>
    <w:rPr>
      <w:rFonts w:ascii="Book Antiqua" w:hAnsi="Book Antiqua" w:cs="Book Antiqua"/>
      <w:b/>
      <w:bCs/>
      <w:sz w:val="18"/>
      <w:szCs w:val="18"/>
    </w:rPr>
  </w:style>
  <w:style w:type="character" w:customStyle="1" w:styleId="FontStyle631">
    <w:name w:val="Font Style631"/>
    <w:rsid w:val="008E7C18"/>
    <w:rPr>
      <w:rFonts w:ascii="Times New Roman" w:hAnsi="Times New Roman" w:cs="Times New Roman"/>
      <w:b/>
      <w:bCs/>
      <w:spacing w:val="20"/>
      <w:sz w:val="22"/>
      <w:szCs w:val="22"/>
    </w:rPr>
  </w:style>
  <w:style w:type="character" w:customStyle="1" w:styleId="FontStyle712">
    <w:name w:val="Font Style712"/>
    <w:rsid w:val="008E7C18"/>
    <w:rPr>
      <w:rFonts w:ascii="Times New Roman" w:hAnsi="Times New Roman" w:cs="Times New Roman"/>
      <w:b/>
      <w:bCs/>
      <w:sz w:val="20"/>
      <w:szCs w:val="20"/>
    </w:rPr>
  </w:style>
  <w:style w:type="character" w:customStyle="1" w:styleId="FontStyle820">
    <w:name w:val="Font Style820"/>
    <w:rsid w:val="008E7C18"/>
    <w:rPr>
      <w:rFonts w:ascii="Times New Roman" w:hAnsi="Times New Roman" w:cs="Times New Roman"/>
      <w:sz w:val="22"/>
      <w:szCs w:val="22"/>
    </w:rPr>
  </w:style>
  <w:style w:type="character" w:customStyle="1" w:styleId="FontStyle821">
    <w:name w:val="Font Style821"/>
    <w:rsid w:val="008E7C18"/>
    <w:rPr>
      <w:rFonts w:ascii="Times New Roman" w:hAnsi="Times New Roman" w:cs="Times New Roman"/>
      <w:i/>
      <w:iCs/>
      <w:sz w:val="22"/>
      <w:szCs w:val="22"/>
    </w:rPr>
  </w:style>
  <w:style w:type="paragraph" w:customStyle="1" w:styleId="Style450">
    <w:name w:val="Style450"/>
    <w:basedOn w:val="a3"/>
    <w:rsid w:val="008E7C18"/>
    <w:pPr>
      <w:widowControl w:val="0"/>
      <w:autoSpaceDE w:val="0"/>
      <w:autoSpaceDN w:val="0"/>
      <w:adjustRightInd w:val="0"/>
      <w:spacing w:line="336" w:lineRule="exact"/>
      <w:ind w:firstLine="331"/>
      <w:jc w:val="both"/>
    </w:pPr>
  </w:style>
  <w:style w:type="character" w:customStyle="1" w:styleId="z-">
    <w:name w:val="z-Начало формы Знак"/>
    <w:link w:val="z-0"/>
    <w:rsid w:val="008E7C18"/>
    <w:rPr>
      <w:rFonts w:ascii="Arial" w:hAnsi="Arial"/>
      <w:b/>
      <w:bCs/>
      <w:kern w:val="32"/>
      <w:sz w:val="32"/>
      <w:szCs w:val="32"/>
    </w:rPr>
  </w:style>
  <w:style w:type="paragraph" w:styleId="z-0">
    <w:name w:val="HTML Top of Form"/>
    <w:basedOn w:val="a3"/>
    <w:next w:val="a3"/>
    <w:link w:val="z-"/>
    <w:unhideWhenUsed/>
    <w:rsid w:val="008E7C18"/>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8E7C18"/>
    <w:rPr>
      <w:rFonts w:ascii="Arial" w:eastAsia="Times New Roman" w:hAnsi="Arial" w:cs="Arial"/>
      <w:vanish/>
      <w:sz w:val="16"/>
      <w:szCs w:val="16"/>
      <w:lang w:eastAsia="ru-RU"/>
    </w:rPr>
  </w:style>
  <w:style w:type="character" w:customStyle="1" w:styleId="Heading2Char">
    <w:name w:val="Heading 2 Char"/>
    <w:aliases w:val="Знак3 Знак Char"/>
    <w:locked/>
    <w:rsid w:val="008E7C18"/>
    <w:rPr>
      <w:rFonts w:ascii="Arial" w:hAnsi="Arial" w:cs="Arial"/>
      <w:b/>
      <w:bCs/>
      <w:i/>
      <w:iCs/>
      <w:sz w:val="28"/>
      <w:szCs w:val="28"/>
    </w:rPr>
  </w:style>
  <w:style w:type="paragraph" w:customStyle="1" w:styleId="1d">
    <w:name w:val="Без интервала1"/>
    <w:basedOn w:val="a3"/>
    <w:link w:val="NoSpacingChar"/>
    <w:rsid w:val="008E7C18"/>
  </w:style>
  <w:style w:type="character" w:customStyle="1" w:styleId="NoSpacingChar">
    <w:name w:val="No Spacing Char"/>
    <w:link w:val="1d"/>
    <w:locked/>
    <w:rsid w:val="008E7C18"/>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8E7C18"/>
    <w:pPr>
      <w:ind w:left="708"/>
    </w:pPr>
  </w:style>
  <w:style w:type="character" w:customStyle="1" w:styleId="ListParagraphChar4">
    <w:name w:val="List Paragraph Char4"/>
    <w:link w:val="2f0"/>
    <w:locked/>
    <w:rsid w:val="008E7C18"/>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8E7C18"/>
    <w:rPr>
      <w:i/>
      <w:iCs/>
      <w:color w:val="000000"/>
    </w:rPr>
  </w:style>
  <w:style w:type="character" w:customStyle="1" w:styleId="QuoteChar">
    <w:name w:val="Quote Char"/>
    <w:link w:val="210"/>
    <w:locked/>
    <w:rsid w:val="008E7C18"/>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8E7C18"/>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8E7C18"/>
    <w:rPr>
      <w:rFonts w:ascii="Times New Roman" w:eastAsia="Times New Roman" w:hAnsi="Times New Roman" w:cs="Times New Roman"/>
      <w:b/>
      <w:bCs/>
      <w:i/>
      <w:iCs/>
      <w:color w:val="4F81BD"/>
      <w:sz w:val="24"/>
      <w:szCs w:val="24"/>
    </w:rPr>
  </w:style>
  <w:style w:type="character" w:customStyle="1" w:styleId="1f">
    <w:name w:val="Слабое выделение1"/>
    <w:rsid w:val="008E7C18"/>
    <w:rPr>
      <w:rFonts w:cs="Times New Roman"/>
      <w:i/>
      <w:color w:val="808080"/>
    </w:rPr>
  </w:style>
  <w:style w:type="character" w:customStyle="1" w:styleId="1f0">
    <w:name w:val="Сильное выделение1"/>
    <w:rsid w:val="008E7C18"/>
    <w:rPr>
      <w:rFonts w:cs="Times New Roman"/>
      <w:b/>
      <w:i/>
      <w:color w:val="4F81BD"/>
    </w:rPr>
  </w:style>
  <w:style w:type="character" w:customStyle="1" w:styleId="1f1">
    <w:name w:val="Слабая ссылка1"/>
    <w:rsid w:val="008E7C18"/>
    <w:rPr>
      <w:rFonts w:cs="Times New Roman"/>
      <w:smallCaps/>
      <w:color w:val="C0504D"/>
      <w:u w:val="single"/>
    </w:rPr>
  </w:style>
  <w:style w:type="character" w:customStyle="1" w:styleId="1f2">
    <w:name w:val="Сильная ссылка1"/>
    <w:rsid w:val="008E7C18"/>
    <w:rPr>
      <w:rFonts w:cs="Times New Roman"/>
      <w:b/>
      <w:smallCaps/>
      <w:color w:val="C0504D"/>
      <w:spacing w:val="5"/>
      <w:u w:val="single"/>
    </w:rPr>
  </w:style>
  <w:style w:type="character" w:customStyle="1" w:styleId="1f3">
    <w:name w:val="Название книги1"/>
    <w:rsid w:val="008E7C18"/>
    <w:rPr>
      <w:rFonts w:cs="Times New Roman"/>
      <w:b/>
      <w:smallCaps/>
      <w:spacing w:val="5"/>
    </w:rPr>
  </w:style>
  <w:style w:type="paragraph" w:customStyle="1" w:styleId="1f4">
    <w:name w:val="Заголовок оглавления1"/>
    <w:basedOn w:val="11"/>
    <w:next w:val="a3"/>
    <w:rsid w:val="008E7C18"/>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8E7C18"/>
    <w:pPr>
      <w:widowControl w:val="0"/>
      <w:spacing w:before="200" w:after="60" w:line="204" w:lineRule="auto"/>
      <w:jc w:val="center"/>
    </w:pPr>
    <w:rPr>
      <w:rFonts w:ascii="SchoolDL" w:hAnsi="SchoolDL"/>
      <w:b/>
      <w:caps/>
      <w:sz w:val="20"/>
      <w:szCs w:val="20"/>
    </w:rPr>
  </w:style>
  <w:style w:type="paragraph" w:customStyle="1" w:styleId="p">
    <w:name w:val="p"/>
    <w:basedOn w:val="a3"/>
    <w:rsid w:val="008E7C18"/>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8E7C18"/>
    <w:rPr>
      <w:rFonts w:cs="Times New Roman"/>
    </w:rPr>
  </w:style>
  <w:style w:type="paragraph" w:customStyle="1" w:styleId="1f6">
    <w:name w:val="ЗАГОЛОВОК 1"/>
    <w:link w:val="1f7"/>
    <w:rsid w:val="008E7C18"/>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8E7C18"/>
    <w:rPr>
      <w:rFonts w:ascii="Times New Roman" w:eastAsia="Times New Roman" w:hAnsi="Times New Roman" w:cs="Times New Roman"/>
      <w:b/>
      <w:caps/>
      <w:sz w:val="24"/>
      <w:szCs w:val="24"/>
      <w:lang w:eastAsia="ru-RU"/>
    </w:rPr>
  </w:style>
  <w:style w:type="paragraph" w:customStyle="1" w:styleId="1f8">
    <w:name w:val="Стиль1"/>
    <w:basedOn w:val="11"/>
    <w:link w:val="1f9"/>
    <w:rsid w:val="008E7C18"/>
    <w:pPr>
      <w:keepNext/>
      <w:spacing w:line="312" w:lineRule="auto"/>
      <w:ind w:firstLine="0"/>
      <w:jc w:val="center"/>
    </w:pPr>
    <w:rPr>
      <w:bCs/>
      <w:kern w:val="32"/>
    </w:rPr>
  </w:style>
  <w:style w:type="character" w:customStyle="1" w:styleId="1f9">
    <w:name w:val="Стиль1 Знак"/>
    <w:link w:val="1f8"/>
    <w:locked/>
    <w:rsid w:val="008E7C18"/>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8E7C18"/>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8E7C18"/>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8E7C18"/>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8E7C18"/>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8E7C18"/>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8E7C18"/>
    <w:pPr>
      <w:keepNext/>
      <w:numPr>
        <w:numId w:val="8"/>
      </w:numPr>
      <w:tabs>
        <w:tab w:val="left" w:pos="0"/>
      </w:tabs>
      <w:spacing w:before="240" w:after="60"/>
      <w:outlineLvl w:val="3"/>
    </w:pPr>
    <w:rPr>
      <w:bCs/>
      <w:i/>
      <w:sz w:val="28"/>
      <w:szCs w:val="28"/>
    </w:rPr>
  </w:style>
  <w:style w:type="paragraph" w:customStyle="1" w:styleId="1ff">
    <w:name w:val="Обычный1"/>
    <w:rsid w:val="008E7C18"/>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8E7C18"/>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8E7C18"/>
    <w:rPr>
      <w:rFonts w:ascii="Cambria" w:hAnsi="Cambria" w:cs="Times New Roman"/>
      <w:b/>
      <w:bCs/>
      <w:color w:val="365F91"/>
      <w:sz w:val="28"/>
      <w:szCs w:val="28"/>
    </w:rPr>
  </w:style>
  <w:style w:type="character" w:customStyle="1" w:styleId="apple-converted-space">
    <w:name w:val="apple-converted-space"/>
    <w:rsid w:val="008E7C18"/>
  </w:style>
  <w:style w:type="paragraph" w:styleId="afffc">
    <w:name w:val="List Paragraph"/>
    <w:basedOn w:val="a3"/>
    <w:link w:val="afffd"/>
    <w:uiPriority w:val="99"/>
    <w:qFormat/>
    <w:rsid w:val="008E7C18"/>
    <w:pPr>
      <w:ind w:left="708"/>
    </w:pPr>
  </w:style>
  <w:style w:type="character" w:customStyle="1" w:styleId="afffd">
    <w:name w:val="Абзац списка Знак"/>
    <w:link w:val="afffc"/>
    <w:uiPriority w:val="99"/>
    <w:rsid w:val="008E7C18"/>
    <w:rPr>
      <w:rFonts w:ascii="Times New Roman" w:eastAsia="Times New Roman" w:hAnsi="Times New Roman" w:cs="Times New Roman"/>
      <w:sz w:val="24"/>
      <w:szCs w:val="24"/>
    </w:rPr>
  </w:style>
  <w:style w:type="character" w:customStyle="1" w:styleId="211">
    <w:name w:val="Заголовок 2 Знак1"/>
    <w:uiPriority w:val="99"/>
    <w:rsid w:val="008E7C18"/>
    <w:rPr>
      <w:rFonts w:ascii="Arial" w:hAnsi="Arial" w:cs="Arial"/>
      <w:b/>
      <w:bCs/>
      <w:i/>
      <w:iCs/>
      <w:sz w:val="28"/>
      <w:szCs w:val="28"/>
      <w:lang w:val="ru-RU" w:eastAsia="en-US" w:bidi="ar-SA"/>
    </w:rPr>
  </w:style>
  <w:style w:type="character" w:customStyle="1" w:styleId="apple-style-span">
    <w:name w:val="apple-style-span"/>
    <w:uiPriority w:val="99"/>
    <w:rsid w:val="008E7C18"/>
  </w:style>
  <w:style w:type="paragraph" w:customStyle="1" w:styleId="1ff0">
    <w:name w:val="абзац1"/>
    <w:basedOn w:val="a3"/>
    <w:rsid w:val="008E7C18"/>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8E7C18"/>
    <w:pPr>
      <w:jc w:val="both"/>
    </w:pPr>
    <w:rPr>
      <w:sz w:val="28"/>
      <w:szCs w:val="20"/>
    </w:rPr>
  </w:style>
  <w:style w:type="paragraph" w:customStyle="1" w:styleId="text">
    <w:name w:val="text"/>
    <w:basedOn w:val="a3"/>
    <w:rsid w:val="008E7C18"/>
    <w:pPr>
      <w:spacing w:before="100" w:beforeAutospacing="1" w:after="100" w:afterAutospacing="1"/>
    </w:pPr>
  </w:style>
  <w:style w:type="character" w:customStyle="1" w:styleId="112">
    <w:name w:val="1 Заголовок 1 Знак"/>
    <w:link w:val="113"/>
    <w:locked/>
    <w:rsid w:val="008E7C18"/>
    <w:rPr>
      <w:rFonts w:ascii="Arial" w:hAnsi="Arial"/>
      <w:b/>
      <w:sz w:val="32"/>
      <w:szCs w:val="32"/>
    </w:rPr>
  </w:style>
  <w:style w:type="paragraph" w:customStyle="1" w:styleId="113">
    <w:name w:val="1 Заголовок 1"/>
    <w:basedOn w:val="a3"/>
    <w:link w:val="112"/>
    <w:rsid w:val="008E7C18"/>
    <w:pPr>
      <w:spacing w:before="240" w:after="60"/>
    </w:pPr>
    <w:rPr>
      <w:rFonts w:ascii="Arial" w:eastAsiaTheme="minorHAnsi" w:hAnsi="Arial" w:cstheme="minorBidi"/>
      <w:b/>
      <w:sz w:val="32"/>
      <w:szCs w:val="32"/>
      <w:lang w:eastAsia="en-US"/>
    </w:rPr>
  </w:style>
  <w:style w:type="paragraph" w:customStyle="1" w:styleId="Style14">
    <w:name w:val="Style14"/>
    <w:basedOn w:val="a3"/>
    <w:rsid w:val="008E7C18"/>
    <w:pPr>
      <w:widowControl w:val="0"/>
      <w:autoSpaceDE w:val="0"/>
      <w:autoSpaceDN w:val="0"/>
      <w:adjustRightInd w:val="0"/>
    </w:pPr>
  </w:style>
  <w:style w:type="paragraph" w:customStyle="1" w:styleId="Style11">
    <w:name w:val="Style11"/>
    <w:basedOn w:val="a3"/>
    <w:rsid w:val="008E7C18"/>
    <w:pPr>
      <w:widowControl w:val="0"/>
      <w:autoSpaceDE w:val="0"/>
      <w:autoSpaceDN w:val="0"/>
      <w:adjustRightInd w:val="0"/>
    </w:pPr>
  </w:style>
  <w:style w:type="paragraph" w:customStyle="1" w:styleId="FR1">
    <w:name w:val="FR1"/>
    <w:rsid w:val="008E7C18"/>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8E7C18"/>
  </w:style>
  <w:style w:type="paragraph" w:customStyle="1" w:styleId="afffe">
    <w:name w:val="Обычный текст"/>
    <w:basedOn w:val="a3"/>
    <w:link w:val="affff"/>
    <w:rsid w:val="008E7C18"/>
    <w:pPr>
      <w:ind w:firstLine="454"/>
      <w:jc w:val="both"/>
    </w:pPr>
    <w:rPr>
      <w:szCs w:val="20"/>
    </w:rPr>
  </w:style>
  <w:style w:type="character" w:customStyle="1" w:styleId="affff">
    <w:name w:val="Обычный текст Знак"/>
    <w:link w:val="afffe"/>
    <w:rsid w:val="008E7C18"/>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8E7C18"/>
    <w:rPr>
      <w:bCs/>
      <w:kern w:val="32"/>
      <w:sz w:val="32"/>
      <w:lang w:val="ru-RU" w:eastAsia="en-US" w:bidi="ar-SA"/>
    </w:rPr>
  </w:style>
  <w:style w:type="character" w:customStyle="1" w:styleId="Heading3Char">
    <w:name w:val="Heading 3 Char"/>
    <w:aliases w:val="Знак2 Char"/>
    <w:locked/>
    <w:rsid w:val="008E7C18"/>
    <w:rPr>
      <w:rFonts w:ascii="Arial" w:hAnsi="Arial" w:cs="Arial"/>
      <w:b/>
      <w:bCs/>
      <w:sz w:val="26"/>
      <w:szCs w:val="26"/>
      <w:lang w:val="ru-RU" w:eastAsia="en-US" w:bidi="ar-SA"/>
    </w:rPr>
  </w:style>
  <w:style w:type="character" w:customStyle="1" w:styleId="TitleChar">
    <w:name w:val="Title Char"/>
    <w:locked/>
    <w:rsid w:val="008E7C18"/>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8E7C18"/>
    <w:rPr>
      <w:sz w:val="24"/>
      <w:lang w:val="en-US" w:eastAsia="en-US" w:bidi="ar-SA"/>
    </w:rPr>
  </w:style>
  <w:style w:type="paragraph" w:customStyle="1" w:styleId="l1">
    <w:name w:val="l1"/>
    <w:basedOn w:val="a3"/>
    <w:rsid w:val="008E7C18"/>
    <w:pPr>
      <w:spacing w:before="100" w:beforeAutospacing="1" w:after="100" w:afterAutospacing="1"/>
    </w:pPr>
  </w:style>
  <w:style w:type="paragraph" w:customStyle="1" w:styleId="l2">
    <w:name w:val="l2"/>
    <w:basedOn w:val="a3"/>
    <w:rsid w:val="008E7C18"/>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8E7C18"/>
    <w:rPr>
      <w:sz w:val="24"/>
      <w:szCs w:val="24"/>
      <w:lang w:val="ru-RU" w:eastAsia="ru-RU" w:bidi="ar-SA"/>
    </w:rPr>
  </w:style>
  <w:style w:type="character" w:customStyle="1" w:styleId="gapspan">
    <w:name w:val="gapspan"/>
    <w:rsid w:val="008E7C18"/>
    <w:rPr>
      <w:rFonts w:cs="Times New Roman"/>
    </w:rPr>
  </w:style>
  <w:style w:type="paragraph" w:customStyle="1" w:styleId="TablLeft">
    <w:name w:val="Tabl Left"/>
    <w:basedOn w:val="a3"/>
    <w:semiHidden/>
    <w:rsid w:val="008E7C18"/>
    <w:pPr>
      <w:overflowPunct w:val="0"/>
      <w:autoSpaceDE w:val="0"/>
      <w:autoSpaceDN w:val="0"/>
      <w:adjustRightInd w:val="0"/>
      <w:textAlignment w:val="baseline"/>
    </w:pPr>
    <w:rPr>
      <w:sz w:val="28"/>
      <w:szCs w:val="20"/>
    </w:rPr>
  </w:style>
  <w:style w:type="character" w:customStyle="1" w:styleId="citecrochet1">
    <w:name w:val="cite_crochet1"/>
    <w:rsid w:val="008E7C18"/>
    <w:rPr>
      <w:vanish/>
    </w:rPr>
  </w:style>
  <w:style w:type="character" w:customStyle="1" w:styleId="nowrap1">
    <w:name w:val="nowrap1"/>
    <w:rsid w:val="008E7C18"/>
  </w:style>
  <w:style w:type="paragraph" w:customStyle="1" w:styleId="style3">
    <w:name w:val="style3"/>
    <w:basedOn w:val="a3"/>
    <w:rsid w:val="008E7C18"/>
    <w:pPr>
      <w:spacing w:before="100" w:beforeAutospacing="1" w:after="100" w:afterAutospacing="1"/>
    </w:pPr>
    <w:rPr>
      <w:rFonts w:ascii="Verdana" w:hAnsi="Verdana"/>
      <w:sz w:val="18"/>
      <w:szCs w:val="18"/>
    </w:rPr>
  </w:style>
  <w:style w:type="character" w:customStyle="1" w:styleId="zagl">
    <w:name w:val="zagl"/>
    <w:rsid w:val="008E7C18"/>
  </w:style>
  <w:style w:type="character" w:customStyle="1" w:styleId="font4">
    <w:name w:val="font4"/>
    <w:rsid w:val="008E7C18"/>
  </w:style>
  <w:style w:type="paragraph" w:customStyle="1" w:styleId="tekstob">
    <w:name w:val="tekstob"/>
    <w:basedOn w:val="a3"/>
    <w:rsid w:val="008E7C18"/>
    <w:pPr>
      <w:spacing w:before="100" w:beforeAutospacing="1" w:after="100" w:afterAutospacing="1"/>
    </w:pPr>
  </w:style>
  <w:style w:type="character" w:customStyle="1" w:styleId="st1">
    <w:name w:val="st1"/>
    <w:rsid w:val="008E7C18"/>
  </w:style>
  <w:style w:type="character" w:customStyle="1" w:styleId="p1">
    <w:name w:val="p1"/>
    <w:rsid w:val="008E7C18"/>
    <w:rPr>
      <w:rFonts w:cs="Times New Roman"/>
    </w:rPr>
  </w:style>
  <w:style w:type="character" w:customStyle="1" w:styleId="accented">
    <w:name w:val="accented"/>
    <w:rsid w:val="008E7C18"/>
  </w:style>
  <w:style w:type="character" w:customStyle="1" w:styleId="editsection">
    <w:name w:val="editsection"/>
    <w:rsid w:val="008E7C18"/>
  </w:style>
  <w:style w:type="paragraph" w:customStyle="1" w:styleId="-1">
    <w:name w:val="Обычный-1"/>
    <w:basedOn w:val="a3"/>
    <w:rsid w:val="008E7C18"/>
    <w:pPr>
      <w:widowControl w:val="0"/>
      <w:spacing w:line="360" w:lineRule="auto"/>
      <w:ind w:firstLine="720"/>
      <w:jc w:val="both"/>
    </w:pPr>
    <w:rPr>
      <w:szCs w:val="20"/>
    </w:rPr>
  </w:style>
  <w:style w:type="paragraph" w:customStyle="1" w:styleId="text-v">
    <w:name w:val="text-v"/>
    <w:basedOn w:val="a3"/>
    <w:rsid w:val="008E7C18"/>
    <w:pPr>
      <w:spacing w:before="100" w:beforeAutospacing="1" w:after="100" w:afterAutospacing="1"/>
    </w:pPr>
  </w:style>
  <w:style w:type="paragraph" w:customStyle="1" w:styleId="normal5">
    <w:name w:val="normal5"/>
    <w:basedOn w:val="a3"/>
    <w:rsid w:val="008E7C18"/>
    <w:pPr>
      <w:spacing w:before="100" w:beforeAutospacing="1" w:after="100" w:afterAutospacing="1"/>
    </w:pPr>
  </w:style>
  <w:style w:type="paragraph" w:styleId="affff0">
    <w:name w:val="No Spacing"/>
    <w:link w:val="affff1"/>
    <w:qFormat/>
    <w:rsid w:val="008E7C18"/>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8E7C18"/>
    <w:rPr>
      <w:rFonts w:ascii="Times New Roman" w:eastAsia="Times New Roman" w:hAnsi="Times New Roman" w:cs="Times New Roman"/>
      <w:sz w:val="24"/>
      <w:szCs w:val="24"/>
      <w:lang w:eastAsia="ru-RU"/>
    </w:rPr>
  </w:style>
  <w:style w:type="paragraph" w:customStyle="1" w:styleId="1ff1">
    <w:name w:val="Основной текст1"/>
    <w:basedOn w:val="1a"/>
    <w:rsid w:val="008E7C18"/>
    <w:pPr>
      <w:widowControl/>
      <w:spacing w:after="120"/>
      <w:ind w:firstLine="0"/>
      <w:jc w:val="left"/>
    </w:pPr>
    <w:rPr>
      <w:rFonts w:ascii="Times New Roman" w:hAnsi="Times New Roman"/>
      <w:sz w:val="24"/>
    </w:rPr>
  </w:style>
  <w:style w:type="character" w:customStyle="1" w:styleId="FontStyle571">
    <w:name w:val="Font Style571"/>
    <w:rsid w:val="008E7C18"/>
    <w:rPr>
      <w:rFonts w:ascii="Times New Roman" w:hAnsi="Times New Roman" w:cs="Times New Roman"/>
      <w:b/>
      <w:bCs/>
      <w:i/>
      <w:iCs/>
      <w:spacing w:val="30"/>
      <w:sz w:val="20"/>
      <w:szCs w:val="20"/>
    </w:rPr>
  </w:style>
  <w:style w:type="character" w:customStyle="1" w:styleId="FontStyle658">
    <w:name w:val="Font Style658"/>
    <w:rsid w:val="008E7C18"/>
    <w:rPr>
      <w:rFonts w:ascii="Times New Roman" w:hAnsi="Times New Roman" w:cs="Times New Roman"/>
      <w:b/>
      <w:bCs/>
      <w:spacing w:val="-30"/>
      <w:sz w:val="32"/>
      <w:szCs w:val="32"/>
    </w:rPr>
  </w:style>
  <w:style w:type="character" w:customStyle="1" w:styleId="FontStyle596">
    <w:name w:val="Font Style596"/>
    <w:rsid w:val="008E7C18"/>
    <w:rPr>
      <w:rFonts w:ascii="Consolas" w:hAnsi="Consolas" w:cs="Consolas"/>
      <w:i/>
      <w:iCs/>
      <w:spacing w:val="10"/>
      <w:sz w:val="24"/>
      <w:szCs w:val="24"/>
    </w:rPr>
  </w:style>
  <w:style w:type="character" w:customStyle="1" w:styleId="FontStyle621">
    <w:name w:val="Font Style621"/>
    <w:rsid w:val="008E7C18"/>
    <w:rPr>
      <w:rFonts w:ascii="Times New Roman" w:hAnsi="Times New Roman" w:cs="Times New Roman" w:hint="default"/>
      <w:b/>
      <w:bCs/>
      <w:i/>
      <w:iCs/>
      <w:spacing w:val="30"/>
      <w:sz w:val="18"/>
      <w:szCs w:val="18"/>
    </w:rPr>
  </w:style>
  <w:style w:type="paragraph" w:customStyle="1" w:styleId="Style570">
    <w:name w:val="Style570"/>
    <w:basedOn w:val="a3"/>
    <w:rsid w:val="008E7C18"/>
    <w:pPr>
      <w:widowControl w:val="0"/>
      <w:autoSpaceDE w:val="0"/>
      <w:autoSpaceDN w:val="0"/>
      <w:adjustRightInd w:val="0"/>
    </w:pPr>
  </w:style>
  <w:style w:type="character" w:customStyle="1" w:styleId="FontStyle870">
    <w:name w:val="Font Style870"/>
    <w:rsid w:val="008E7C18"/>
    <w:rPr>
      <w:rFonts w:ascii="Times New Roman" w:hAnsi="Times New Roman" w:cs="Times New Roman" w:hint="default"/>
      <w:b/>
      <w:bCs/>
      <w:i/>
      <w:iCs/>
      <w:sz w:val="22"/>
      <w:szCs w:val="22"/>
    </w:rPr>
  </w:style>
  <w:style w:type="paragraph" w:customStyle="1" w:styleId="Style43">
    <w:name w:val="Style43"/>
    <w:basedOn w:val="a3"/>
    <w:rsid w:val="008E7C18"/>
    <w:pPr>
      <w:widowControl w:val="0"/>
      <w:autoSpaceDE w:val="0"/>
      <w:autoSpaceDN w:val="0"/>
      <w:adjustRightInd w:val="0"/>
      <w:spacing w:line="211" w:lineRule="exact"/>
      <w:ind w:hanging="756"/>
    </w:pPr>
  </w:style>
  <w:style w:type="paragraph" w:customStyle="1" w:styleId="Style318">
    <w:name w:val="Style318"/>
    <w:basedOn w:val="a3"/>
    <w:rsid w:val="008E7C18"/>
    <w:pPr>
      <w:widowControl w:val="0"/>
      <w:autoSpaceDE w:val="0"/>
      <w:autoSpaceDN w:val="0"/>
      <w:adjustRightInd w:val="0"/>
      <w:spacing w:line="223" w:lineRule="exact"/>
      <w:ind w:firstLine="374"/>
      <w:jc w:val="both"/>
    </w:pPr>
  </w:style>
  <w:style w:type="character" w:customStyle="1" w:styleId="FontStyle846">
    <w:name w:val="Font Style846"/>
    <w:rsid w:val="008E7C18"/>
    <w:rPr>
      <w:rFonts w:ascii="Times New Roman" w:hAnsi="Times New Roman" w:cs="Times New Roman"/>
      <w:b/>
      <w:bCs/>
      <w:sz w:val="22"/>
      <w:szCs w:val="22"/>
    </w:rPr>
  </w:style>
  <w:style w:type="character" w:customStyle="1" w:styleId="FontStyle811">
    <w:name w:val="Font Style811"/>
    <w:rsid w:val="008E7C18"/>
    <w:rPr>
      <w:rFonts w:ascii="Times New Roman" w:hAnsi="Times New Roman" w:cs="Times New Roman"/>
      <w:b/>
      <w:bCs/>
      <w:i/>
      <w:iCs/>
      <w:sz w:val="22"/>
      <w:szCs w:val="22"/>
    </w:rPr>
  </w:style>
  <w:style w:type="paragraph" w:customStyle="1" w:styleId="bodytext">
    <w:name w:val="bodytext"/>
    <w:basedOn w:val="a3"/>
    <w:rsid w:val="008E7C18"/>
    <w:pPr>
      <w:spacing w:after="100" w:afterAutospacing="1" w:line="300" w:lineRule="atLeast"/>
    </w:pPr>
    <w:rPr>
      <w:rFonts w:ascii="Arial" w:hAnsi="Arial" w:cs="Arial"/>
      <w:color w:val="666666"/>
      <w:sz w:val="21"/>
      <w:szCs w:val="21"/>
    </w:rPr>
  </w:style>
  <w:style w:type="paragraph" w:customStyle="1" w:styleId="subheader">
    <w:name w:val="subheader"/>
    <w:basedOn w:val="a3"/>
    <w:rsid w:val="008E7C18"/>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8E7C18"/>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8E7C18"/>
  </w:style>
  <w:style w:type="character" w:customStyle="1" w:styleId="mymarkfind">
    <w:name w:val="my_mark_find"/>
    <w:rsid w:val="008E7C18"/>
  </w:style>
  <w:style w:type="paragraph" w:customStyle="1" w:styleId="3a">
    <w:name w:val="Знак3"/>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8E7C18"/>
    <w:pPr>
      <w:spacing w:before="48" w:after="48"/>
      <w:jc w:val="both"/>
    </w:pPr>
  </w:style>
  <w:style w:type="character" w:customStyle="1" w:styleId="b-serp-url">
    <w:name w:val="b-serp-url"/>
    <w:rsid w:val="008E7C18"/>
  </w:style>
  <w:style w:type="paragraph" w:styleId="z-2">
    <w:name w:val="HTML Bottom of Form"/>
    <w:basedOn w:val="a3"/>
    <w:next w:val="a3"/>
    <w:link w:val="z-3"/>
    <w:rsid w:val="008E7C18"/>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8E7C18"/>
    <w:rPr>
      <w:rFonts w:ascii="Arial" w:eastAsia="Times New Roman" w:hAnsi="Arial" w:cs="Times New Roman"/>
      <w:vanish/>
      <w:sz w:val="16"/>
      <w:szCs w:val="16"/>
    </w:rPr>
  </w:style>
  <w:style w:type="paragraph" w:customStyle="1" w:styleId="3b">
    <w:name w:val="Стиль3"/>
    <w:basedOn w:val="a3"/>
    <w:link w:val="3c"/>
    <w:rsid w:val="008E7C18"/>
    <w:pPr>
      <w:widowControl w:val="0"/>
      <w:autoSpaceDE w:val="0"/>
      <w:autoSpaceDN w:val="0"/>
      <w:adjustRightInd w:val="0"/>
      <w:ind w:firstLine="567"/>
      <w:jc w:val="both"/>
    </w:pPr>
    <w:rPr>
      <w:b/>
      <w:sz w:val="28"/>
      <w:szCs w:val="20"/>
    </w:rPr>
  </w:style>
  <w:style w:type="character" w:customStyle="1" w:styleId="3c">
    <w:name w:val="Стиль3 Знак"/>
    <w:link w:val="3b"/>
    <w:locked/>
    <w:rsid w:val="008E7C18"/>
    <w:rPr>
      <w:rFonts w:ascii="Times New Roman" w:eastAsia="Times New Roman" w:hAnsi="Times New Roman" w:cs="Times New Roman"/>
      <w:b/>
      <w:sz w:val="28"/>
      <w:szCs w:val="20"/>
      <w:lang w:eastAsia="ru-RU"/>
    </w:rPr>
  </w:style>
  <w:style w:type="paragraph" w:customStyle="1" w:styleId="biblio">
    <w:name w:val="biblio"/>
    <w:basedOn w:val="a3"/>
    <w:rsid w:val="008E7C18"/>
    <w:pPr>
      <w:spacing w:before="48" w:after="48"/>
      <w:ind w:firstLine="360"/>
      <w:jc w:val="both"/>
    </w:pPr>
    <w:rPr>
      <w:sz w:val="19"/>
      <w:szCs w:val="19"/>
    </w:rPr>
  </w:style>
  <w:style w:type="paragraph" w:customStyle="1" w:styleId="biblio0">
    <w:name w:val="biblio0"/>
    <w:basedOn w:val="a3"/>
    <w:rsid w:val="008E7C18"/>
    <w:pPr>
      <w:spacing w:before="48" w:after="48"/>
      <w:jc w:val="both"/>
    </w:pPr>
    <w:rPr>
      <w:sz w:val="19"/>
      <w:szCs w:val="19"/>
    </w:rPr>
  </w:style>
  <w:style w:type="paragraph" w:customStyle="1" w:styleId="podpis">
    <w:name w:val="podpis"/>
    <w:basedOn w:val="a3"/>
    <w:rsid w:val="008E7C18"/>
    <w:pPr>
      <w:spacing w:before="48" w:after="48"/>
      <w:jc w:val="right"/>
    </w:pPr>
    <w:rPr>
      <w:i/>
      <w:iCs/>
      <w:sz w:val="19"/>
      <w:szCs w:val="19"/>
    </w:rPr>
  </w:style>
  <w:style w:type="paragraph" w:customStyle="1" w:styleId="ris">
    <w:name w:val="ris"/>
    <w:basedOn w:val="a3"/>
    <w:rsid w:val="008E7C18"/>
    <w:pPr>
      <w:spacing w:before="48" w:after="48"/>
      <w:jc w:val="center"/>
    </w:pPr>
    <w:rPr>
      <w:i/>
      <w:iCs/>
      <w:sz w:val="19"/>
      <w:szCs w:val="19"/>
    </w:rPr>
  </w:style>
  <w:style w:type="paragraph" w:customStyle="1" w:styleId="small">
    <w:name w:val="small"/>
    <w:basedOn w:val="a3"/>
    <w:rsid w:val="008E7C18"/>
    <w:pPr>
      <w:spacing w:before="48" w:after="48"/>
      <w:ind w:firstLine="360"/>
      <w:jc w:val="both"/>
    </w:pPr>
    <w:rPr>
      <w:sz w:val="19"/>
      <w:szCs w:val="19"/>
    </w:rPr>
  </w:style>
  <w:style w:type="paragraph" w:customStyle="1" w:styleId="small0">
    <w:name w:val="small0"/>
    <w:basedOn w:val="a3"/>
    <w:rsid w:val="008E7C18"/>
    <w:pPr>
      <w:spacing w:before="48" w:after="48"/>
      <w:jc w:val="both"/>
    </w:pPr>
    <w:rPr>
      <w:sz w:val="19"/>
      <w:szCs w:val="19"/>
    </w:rPr>
  </w:style>
  <w:style w:type="paragraph" w:customStyle="1" w:styleId="stih4">
    <w:name w:val="stih4"/>
    <w:basedOn w:val="a3"/>
    <w:rsid w:val="008E7C18"/>
    <w:pPr>
      <w:spacing w:before="120" w:after="120"/>
      <w:ind w:left="3240"/>
    </w:pPr>
    <w:rPr>
      <w:sz w:val="19"/>
      <w:szCs w:val="19"/>
    </w:rPr>
  </w:style>
  <w:style w:type="paragraph" w:customStyle="1" w:styleId="zag8">
    <w:name w:val="zag8"/>
    <w:basedOn w:val="a3"/>
    <w:rsid w:val="008E7C18"/>
    <w:pPr>
      <w:spacing w:before="240" w:after="48"/>
      <w:jc w:val="center"/>
    </w:pPr>
    <w:rPr>
      <w:sz w:val="19"/>
      <w:szCs w:val="19"/>
    </w:rPr>
  </w:style>
  <w:style w:type="character" w:customStyle="1" w:styleId="page">
    <w:name w:val="page"/>
    <w:rsid w:val="008E7C18"/>
    <w:rPr>
      <w:i/>
      <w:iCs/>
      <w:vanish/>
      <w:color w:val="00008B"/>
      <w:sz w:val="19"/>
      <w:szCs w:val="19"/>
      <w:bdr w:val="single" w:sz="4" w:space="0" w:color="C1C1C1"/>
    </w:rPr>
  </w:style>
  <w:style w:type="paragraph" w:customStyle="1" w:styleId="hook">
    <w:name w:val="hook"/>
    <w:basedOn w:val="a3"/>
    <w:rsid w:val="008E7C18"/>
    <w:pPr>
      <w:spacing w:before="100" w:beforeAutospacing="1" w:after="100" w:afterAutospacing="1"/>
    </w:pPr>
    <w:rPr>
      <w:rFonts w:ascii="Comic Sans MS" w:hAnsi="Comic Sans MS"/>
      <w:b/>
      <w:bCs/>
    </w:rPr>
  </w:style>
  <w:style w:type="character" w:customStyle="1" w:styleId="current">
    <w:name w:val="current"/>
    <w:rsid w:val="008E7C18"/>
  </w:style>
  <w:style w:type="paragraph" w:customStyle="1" w:styleId="affff3">
    <w:name w:val="Цитаты"/>
    <w:basedOn w:val="1a"/>
    <w:rsid w:val="008E7C18"/>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8E7C18"/>
    <w:pPr>
      <w:spacing w:before="100" w:after="100"/>
      <w:jc w:val="both"/>
    </w:pPr>
    <w:rPr>
      <w:rFonts w:ascii="Arial" w:hAnsi="Arial"/>
      <w:color w:val="000000"/>
      <w:sz w:val="20"/>
      <w:szCs w:val="20"/>
    </w:rPr>
  </w:style>
  <w:style w:type="character" w:customStyle="1" w:styleId="udar">
    <w:name w:val="udar"/>
    <w:rsid w:val="008E7C18"/>
    <w:rPr>
      <w:rFonts w:cs="Times New Roman"/>
    </w:rPr>
  </w:style>
  <w:style w:type="paragraph" w:customStyle="1" w:styleId="CharCharCarCarCharCharCarCarCharCharCarCarCharChar">
    <w:name w:val="Char Char Car Car Char Char Car Car Char Char Car Car Char Char"/>
    <w:basedOn w:val="a3"/>
    <w:rsid w:val="008E7C18"/>
    <w:pPr>
      <w:spacing w:after="160" w:line="240" w:lineRule="exact"/>
    </w:pPr>
    <w:rPr>
      <w:sz w:val="20"/>
      <w:szCs w:val="20"/>
    </w:rPr>
  </w:style>
  <w:style w:type="paragraph" w:customStyle="1" w:styleId="310">
    <w:name w:val="Основной текст с отступом 31"/>
    <w:basedOn w:val="a3"/>
    <w:rsid w:val="008E7C18"/>
    <w:pPr>
      <w:ind w:firstLine="567"/>
      <w:jc w:val="both"/>
    </w:pPr>
    <w:rPr>
      <w:rFonts w:ascii="Arial" w:hAnsi="Arial"/>
      <w:sz w:val="20"/>
      <w:szCs w:val="20"/>
    </w:rPr>
  </w:style>
  <w:style w:type="character" w:customStyle="1" w:styleId="submenu-table">
    <w:name w:val="submenu-table"/>
    <w:rsid w:val="008E7C18"/>
  </w:style>
  <w:style w:type="paragraph" w:customStyle="1" w:styleId="book">
    <w:name w:val="book"/>
    <w:basedOn w:val="a3"/>
    <w:rsid w:val="008E7C18"/>
    <w:pPr>
      <w:ind w:firstLine="450"/>
      <w:jc w:val="both"/>
    </w:pPr>
  </w:style>
  <w:style w:type="character" w:customStyle="1" w:styleId="bday">
    <w:name w:val="bday"/>
    <w:rsid w:val="008E7C18"/>
  </w:style>
  <w:style w:type="paragraph" w:customStyle="1" w:styleId="212">
    <w:name w:val="Основной текст 21"/>
    <w:basedOn w:val="a3"/>
    <w:rsid w:val="008E7C18"/>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8E7C18"/>
    <w:rPr>
      <w:sz w:val="24"/>
      <w:szCs w:val="24"/>
    </w:rPr>
  </w:style>
  <w:style w:type="paragraph" w:customStyle="1" w:styleId="Style45">
    <w:name w:val="Style45"/>
    <w:basedOn w:val="a3"/>
    <w:rsid w:val="008E7C18"/>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8E7C18"/>
    <w:rPr>
      <w:b/>
      <w:caps/>
      <w:sz w:val="24"/>
      <w:szCs w:val="24"/>
      <w:lang w:val="ru-RU" w:eastAsia="ru-RU" w:bidi="ar-SA"/>
    </w:rPr>
  </w:style>
  <w:style w:type="character" w:customStyle="1" w:styleId="400">
    <w:name w:val="Знак Знак40"/>
    <w:locked/>
    <w:rsid w:val="008E7C18"/>
    <w:rPr>
      <w:rFonts w:ascii="Arial" w:hAnsi="Arial" w:cs="Arial"/>
      <w:b/>
      <w:bCs/>
      <w:i/>
      <w:iCs/>
      <w:sz w:val="28"/>
      <w:szCs w:val="28"/>
      <w:lang w:val="ru-RU" w:eastAsia="en-US" w:bidi="ar-SA"/>
    </w:rPr>
  </w:style>
  <w:style w:type="character" w:customStyle="1" w:styleId="390">
    <w:name w:val="Знак Знак39"/>
    <w:locked/>
    <w:rsid w:val="008E7C18"/>
    <w:rPr>
      <w:b/>
      <w:bCs/>
      <w:sz w:val="27"/>
      <w:szCs w:val="27"/>
      <w:lang w:val="ru-RU" w:eastAsia="ru-RU" w:bidi="ar-SA"/>
    </w:rPr>
  </w:style>
  <w:style w:type="character" w:customStyle="1" w:styleId="380">
    <w:name w:val="Знак Знак38"/>
    <w:locked/>
    <w:rsid w:val="008E7C18"/>
    <w:rPr>
      <w:b/>
      <w:bCs/>
      <w:sz w:val="28"/>
      <w:szCs w:val="28"/>
      <w:lang w:val="ru-RU" w:eastAsia="ru-RU" w:bidi="ar-SA"/>
    </w:rPr>
  </w:style>
  <w:style w:type="character" w:customStyle="1" w:styleId="370">
    <w:name w:val="Знак Знак37"/>
    <w:locked/>
    <w:rsid w:val="008E7C18"/>
    <w:rPr>
      <w:b/>
      <w:bCs/>
      <w:i/>
      <w:iCs/>
      <w:sz w:val="26"/>
      <w:szCs w:val="26"/>
      <w:lang w:val="ru-RU" w:eastAsia="ru-RU" w:bidi="ar-SA"/>
    </w:rPr>
  </w:style>
  <w:style w:type="character" w:customStyle="1" w:styleId="360">
    <w:name w:val="Знак Знак36"/>
    <w:locked/>
    <w:rsid w:val="008E7C18"/>
    <w:rPr>
      <w:sz w:val="24"/>
      <w:lang w:val="ru-RU" w:eastAsia="ru-RU" w:bidi="ar-SA"/>
    </w:rPr>
  </w:style>
  <w:style w:type="character" w:customStyle="1" w:styleId="350">
    <w:name w:val="Знак Знак35"/>
    <w:locked/>
    <w:rsid w:val="008E7C18"/>
    <w:rPr>
      <w:sz w:val="24"/>
      <w:szCs w:val="24"/>
      <w:lang w:val="ru-RU" w:eastAsia="ru-RU" w:bidi="ar-SA"/>
    </w:rPr>
  </w:style>
  <w:style w:type="character" w:customStyle="1" w:styleId="340">
    <w:name w:val="Знак Знак34"/>
    <w:locked/>
    <w:rsid w:val="008E7C18"/>
    <w:rPr>
      <w:i/>
      <w:iCs/>
      <w:sz w:val="24"/>
      <w:szCs w:val="24"/>
      <w:lang w:val="ru-RU" w:eastAsia="ru-RU" w:bidi="ar-SA"/>
    </w:rPr>
  </w:style>
  <w:style w:type="character" w:customStyle="1" w:styleId="affff5">
    <w:name w:val="Знак Знак Знак"/>
    <w:locked/>
    <w:rsid w:val="008E7C18"/>
    <w:rPr>
      <w:rFonts w:ascii="Courier New" w:hAnsi="Courier New" w:cs="Courier New"/>
      <w:lang w:val="ru-RU" w:eastAsia="ru-RU" w:bidi="ar-SA"/>
    </w:rPr>
  </w:style>
  <w:style w:type="paragraph" w:customStyle="1" w:styleId="affff6">
    <w:name w:val="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8E7C18"/>
    <w:pPr>
      <w:autoSpaceDE w:val="0"/>
      <w:autoSpaceDN w:val="0"/>
      <w:adjustRightInd w:val="0"/>
    </w:pPr>
  </w:style>
  <w:style w:type="paragraph" w:customStyle="1" w:styleId="affff8">
    <w:name w:val="Темы"/>
    <w:basedOn w:val="a3"/>
    <w:link w:val="affff9"/>
    <w:rsid w:val="008E7C18"/>
    <w:pPr>
      <w:keepNext/>
    </w:pPr>
  </w:style>
  <w:style w:type="character" w:customStyle="1" w:styleId="affff9">
    <w:name w:val="Темы Знак"/>
    <w:link w:val="affff8"/>
    <w:locked/>
    <w:rsid w:val="008E7C18"/>
    <w:rPr>
      <w:rFonts w:ascii="Times New Roman" w:eastAsia="Times New Roman" w:hAnsi="Times New Roman" w:cs="Times New Roman"/>
      <w:sz w:val="24"/>
      <w:szCs w:val="24"/>
      <w:lang w:eastAsia="ru-RU"/>
    </w:rPr>
  </w:style>
  <w:style w:type="paragraph" w:customStyle="1" w:styleId="affffa">
    <w:name w:val="a"/>
    <w:basedOn w:val="a3"/>
    <w:rsid w:val="008E7C18"/>
    <w:pPr>
      <w:spacing w:before="100" w:beforeAutospacing="1" w:after="100" w:afterAutospacing="1"/>
    </w:pPr>
  </w:style>
  <w:style w:type="paragraph" w:customStyle="1" w:styleId="acxspmiddle">
    <w:name w:val="acxspmiddle"/>
    <w:basedOn w:val="a3"/>
    <w:rsid w:val="008E7C18"/>
    <w:pPr>
      <w:spacing w:before="100" w:beforeAutospacing="1" w:after="100" w:afterAutospacing="1"/>
    </w:pPr>
  </w:style>
  <w:style w:type="character" w:customStyle="1" w:styleId="affffb">
    <w:name w:val="Основной текст_"/>
    <w:link w:val="1ff3"/>
    <w:locked/>
    <w:rsid w:val="008E7C18"/>
    <w:rPr>
      <w:rFonts w:ascii="Arial" w:hAnsi="Arial" w:cs="Arial"/>
      <w:sz w:val="19"/>
      <w:szCs w:val="19"/>
      <w:shd w:val="clear" w:color="auto" w:fill="FFFFFF"/>
    </w:rPr>
  </w:style>
  <w:style w:type="paragraph" w:customStyle="1" w:styleId="1ff3">
    <w:name w:val="Основной текст1"/>
    <w:basedOn w:val="a3"/>
    <w:link w:val="affffb"/>
    <w:rsid w:val="008E7C18"/>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8E7C18"/>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8E7C18"/>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8E7C18"/>
    <w:pPr>
      <w:spacing w:after="160" w:line="240" w:lineRule="exact"/>
    </w:pPr>
    <w:rPr>
      <w:rFonts w:ascii="Verdana" w:hAnsi="Verdana"/>
      <w:lang w:val="en-US" w:eastAsia="en-US"/>
    </w:rPr>
  </w:style>
  <w:style w:type="paragraph" w:customStyle="1" w:styleId="Style24">
    <w:name w:val="Style24"/>
    <w:basedOn w:val="a3"/>
    <w:rsid w:val="008E7C18"/>
    <w:pPr>
      <w:widowControl w:val="0"/>
      <w:autoSpaceDE w:val="0"/>
      <w:autoSpaceDN w:val="0"/>
      <w:adjustRightInd w:val="0"/>
      <w:spacing w:line="482" w:lineRule="exact"/>
      <w:ind w:firstLine="720"/>
      <w:jc w:val="both"/>
    </w:pPr>
  </w:style>
  <w:style w:type="paragraph" w:customStyle="1" w:styleId="ConsPlusTitle">
    <w:name w:val="ConsPlusTitle"/>
    <w:rsid w:val="008E7C1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8E7C18"/>
    <w:rPr>
      <w:rFonts w:ascii="Courier New" w:hAnsi="Courier New"/>
      <w:sz w:val="20"/>
      <w:szCs w:val="20"/>
    </w:rPr>
  </w:style>
  <w:style w:type="paragraph" w:customStyle="1" w:styleId="ConsPlusNormal">
    <w:name w:val="ConsPlusNormal"/>
    <w:link w:val="ConsPlusNormal0"/>
    <w:rsid w:val="008E7C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E7C18"/>
    <w:rPr>
      <w:rFonts w:ascii="Arial" w:eastAsia="Times New Roman" w:hAnsi="Arial" w:cs="Arial"/>
      <w:sz w:val="20"/>
      <w:szCs w:val="20"/>
      <w:lang w:eastAsia="ru-RU"/>
    </w:rPr>
  </w:style>
  <w:style w:type="paragraph" w:customStyle="1" w:styleId="213">
    <w:name w:val="Заголовок 21"/>
    <w:basedOn w:val="a3"/>
    <w:next w:val="a3"/>
    <w:rsid w:val="008E7C18"/>
    <w:pPr>
      <w:keepNext/>
      <w:widowControl w:val="0"/>
      <w:jc w:val="center"/>
    </w:pPr>
    <w:rPr>
      <w:b/>
      <w:sz w:val="26"/>
      <w:szCs w:val="20"/>
    </w:rPr>
  </w:style>
  <w:style w:type="paragraph" w:customStyle="1" w:styleId="2f1">
    <w:name w:val="Обычный2"/>
    <w:basedOn w:val="a3"/>
    <w:rsid w:val="008E7C18"/>
    <w:pPr>
      <w:spacing w:before="100" w:beforeAutospacing="1" w:after="100" w:afterAutospacing="1"/>
    </w:pPr>
  </w:style>
  <w:style w:type="paragraph" w:customStyle="1" w:styleId="2f2">
    <w:name w:val="заголовок 2"/>
    <w:basedOn w:val="a3"/>
    <w:next w:val="a3"/>
    <w:rsid w:val="008E7C18"/>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8E7C18"/>
    <w:pPr>
      <w:spacing w:before="24" w:after="16"/>
      <w:ind w:firstLine="454"/>
      <w:jc w:val="center"/>
    </w:pPr>
    <w:rPr>
      <w:rFonts w:ascii="Times New Roman" w:hAnsi="Times New Roman" w:cs="Times New Roman"/>
      <w:b/>
      <w:bCs/>
    </w:rPr>
  </w:style>
  <w:style w:type="paragraph" w:customStyle="1" w:styleId="46">
    <w:name w:val="Стиль4"/>
    <w:basedOn w:val="21"/>
    <w:rsid w:val="008E7C18"/>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8E7C18"/>
    <w:pPr>
      <w:keepNext/>
      <w:spacing w:before="0" w:beforeAutospacing="0" w:after="0" w:afterAutospacing="0" w:line="312" w:lineRule="auto"/>
      <w:ind w:firstLine="454"/>
    </w:pPr>
    <w:rPr>
      <w:sz w:val="22"/>
      <w:szCs w:val="22"/>
    </w:rPr>
  </w:style>
  <w:style w:type="paragraph" w:customStyle="1" w:styleId="63">
    <w:name w:val="Стиль6"/>
    <w:basedOn w:val="a3"/>
    <w:rsid w:val="008E7C18"/>
    <w:pPr>
      <w:spacing w:line="312" w:lineRule="auto"/>
      <w:ind w:firstLine="454"/>
      <w:jc w:val="both"/>
    </w:pPr>
  </w:style>
  <w:style w:type="paragraph" w:customStyle="1" w:styleId="affffd">
    <w:name w:val="Стиль По ширине"/>
    <w:basedOn w:val="a3"/>
    <w:rsid w:val="008E7C18"/>
    <w:pPr>
      <w:spacing w:line="312" w:lineRule="auto"/>
      <w:ind w:firstLine="454"/>
      <w:jc w:val="both"/>
    </w:pPr>
  </w:style>
  <w:style w:type="paragraph" w:customStyle="1" w:styleId="Style8">
    <w:name w:val="Style8"/>
    <w:basedOn w:val="a3"/>
    <w:rsid w:val="008E7C18"/>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8E7C18"/>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8E7C18"/>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8E7C18"/>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8E7C18"/>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8E7C18"/>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8E7C18"/>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8E7C18"/>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8E7C18"/>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8E7C18"/>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8E7C18"/>
    <w:rPr>
      <w:rFonts w:ascii="Arial" w:eastAsia="Times New Roman" w:hAnsi="Arial" w:cs="Times New Roman"/>
      <w:sz w:val="20"/>
      <w:szCs w:val="20"/>
      <w:lang w:eastAsia="ru-RU"/>
    </w:rPr>
  </w:style>
  <w:style w:type="paragraph" w:customStyle="1" w:styleId="western">
    <w:name w:val="western"/>
    <w:basedOn w:val="a3"/>
    <w:rsid w:val="008E7C18"/>
    <w:pPr>
      <w:shd w:val="clear" w:color="auto" w:fill="FFFFFF"/>
      <w:spacing w:before="778" w:line="475" w:lineRule="atLeast"/>
    </w:pPr>
    <w:rPr>
      <w:color w:val="000000"/>
    </w:rPr>
  </w:style>
  <w:style w:type="character" w:customStyle="1" w:styleId="small11">
    <w:name w:val="small11"/>
    <w:rsid w:val="008E7C18"/>
    <w:rPr>
      <w:rFonts w:ascii="Times New Roman" w:hAnsi="Times New Roman" w:cs="Times New Roman" w:hint="default"/>
      <w:sz w:val="16"/>
      <w:szCs w:val="16"/>
    </w:rPr>
  </w:style>
  <w:style w:type="character" w:customStyle="1" w:styleId="b-serp-urlitem1">
    <w:name w:val="b-serp-url__item1"/>
    <w:rsid w:val="008E7C18"/>
    <w:rPr>
      <w:rFonts w:ascii="Times New Roman" w:hAnsi="Times New Roman" w:cs="Times New Roman" w:hint="default"/>
    </w:rPr>
  </w:style>
  <w:style w:type="character" w:customStyle="1" w:styleId="121">
    <w:name w:val="Знак Знак12"/>
    <w:locked/>
    <w:rsid w:val="008E7C18"/>
    <w:rPr>
      <w:b/>
      <w:bCs w:val="0"/>
      <w:caps/>
      <w:sz w:val="24"/>
      <w:szCs w:val="24"/>
      <w:lang w:val="ru-RU" w:eastAsia="ru-RU" w:bidi="ar-SA"/>
    </w:rPr>
  </w:style>
  <w:style w:type="character" w:customStyle="1" w:styleId="tbln121">
    <w:name w:val="tbln121"/>
    <w:rsid w:val="008E7C18"/>
    <w:rPr>
      <w:rFonts w:ascii="Arial" w:hAnsi="Arial" w:cs="Arial" w:hint="default"/>
      <w:b w:val="0"/>
      <w:bCs w:val="0"/>
      <w:i/>
      <w:iCs/>
      <w:strike w:val="0"/>
      <w:dstrike w:val="0"/>
      <w:color w:val="000000"/>
      <w:sz w:val="18"/>
      <w:szCs w:val="18"/>
      <w:u w:val="none"/>
    </w:rPr>
  </w:style>
  <w:style w:type="character" w:customStyle="1" w:styleId="mistake">
    <w:name w:val="mistake"/>
    <w:rsid w:val="008E7C18"/>
    <w:rPr>
      <w:sz w:val="24"/>
      <w:szCs w:val="24"/>
    </w:rPr>
  </w:style>
  <w:style w:type="character" w:customStyle="1" w:styleId="trb12">
    <w:name w:val="trb12"/>
    <w:rsid w:val="008E7C18"/>
  </w:style>
  <w:style w:type="character" w:customStyle="1" w:styleId="tbln12">
    <w:name w:val="tbln12"/>
    <w:rsid w:val="008E7C18"/>
  </w:style>
  <w:style w:type="character" w:customStyle="1" w:styleId="tbb12">
    <w:name w:val="tbb12"/>
    <w:rsid w:val="008E7C18"/>
  </w:style>
  <w:style w:type="character" w:customStyle="1" w:styleId="hpsatn">
    <w:name w:val="hps atn"/>
    <w:rsid w:val="008E7C18"/>
  </w:style>
  <w:style w:type="character" w:customStyle="1" w:styleId="64">
    <w:name w:val="Знак Знак6"/>
    <w:rsid w:val="008E7C18"/>
    <w:rPr>
      <w:rFonts w:ascii="Arial" w:hAnsi="Arial" w:cs="Arial" w:hint="default"/>
      <w:b/>
      <w:bCs/>
      <w:kern w:val="32"/>
      <w:sz w:val="32"/>
      <w:szCs w:val="32"/>
    </w:rPr>
  </w:style>
  <w:style w:type="character" w:customStyle="1" w:styleId="FontStyle42">
    <w:name w:val="Font Style42"/>
    <w:rsid w:val="008E7C18"/>
    <w:rPr>
      <w:rFonts w:ascii="Times New Roman" w:hAnsi="Times New Roman" w:cs="Times New Roman" w:hint="default"/>
      <w:sz w:val="26"/>
      <w:szCs w:val="26"/>
    </w:rPr>
  </w:style>
  <w:style w:type="character" w:customStyle="1" w:styleId="FontStyle41">
    <w:name w:val="Font Style41"/>
    <w:rsid w:val="008E7C18"/>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8E7C18"/>
    <w:rPr>
      <w:sz w:val="24"/>
      <w:szCs w:val="24"/>
      <w:lang w:val="ru-RU" w:eastAsia="ru-RU" w:bidi="ar-SA"/>
    </w:rPr>
  </w:style>
  <w:style w:type="character" w:customStyle="1" w:styleId="FontStyle139">
    <w:name w:val="Font Style139"/>
    <w:rsid w:val="008E7C18"/>
    <w:rPr>
      <w:rFonts w:ascii="Palatino Linotype" w:hAnsi="Palatino Linotype" w:cs="Palatino Linotype" w:hint="default"/>
      <w:sz w:val="18"/>
      <w:szCs w:val="18"/>
    </w:rPr>
  </w:style>
  <w:style w:type="character" w:customStyle="1" w:styleId="FontStyle157">
    <w:name w:val="Font Style157"/>
    <w:rsid w:val="008E7C18"/>
    <w:rPr>
      <w:rFonts w:ascii="Palatino Linotype" w:hAnsi="Palatino Linotype" w:cs="Palatino Linotype" w:hint="default"/>
      <w:sz w:val="18"/>
      <w:szCs w:val="18"/>
    </w:rPr>
  </w:style>
  <w:style w:type="character" w:customStyle="1" w:styleId="FontStyle138">
    <w:name w:val="Font Style138"/>
    <w:rsid w:val="008E7C18"/>
    <w:rPr>
      <w:rFonts w:ascii="Palatino Linotype" w:hAnsi="Palatino Linotype" w:cs="Palatino Linotype" w:hint="default"/>
      <w:b/>
      <w:bCs/>
      <w:sz w:val="18"/>
      <w:szCs w:val="18"/>
    </w:rPr>
  </w:style>
  <w:style w:type="character" w:customStyle="1" w:styleId="FontStyle146">
    <w:name w:val="Font Style146"/>
    <w:rsid w:val="008E7C18"/>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8E7C18"/>
    <w:rPr>
      <w:sz w:val="24"/>
      <w:szCs w:val="24"/>
      <w:lang w:val="ru-RU" w:eastAsia="ru-RU" w:bidi="ar-SA"/>
    </w:rPr>
  </w:style>
  <w:style w:type="character" w:customStyle="1" w:styleId="1ff7">
    <w:name w:val="Знак1"/>
    <w:rsid w:val="008E7C18"/>
    <w:rPr>
      <w:rFonts w:ascii="Arial" w:hAnsi="Arial" w:cs="Arial" w:hint="default"/>
      <w:b/>
      <w:bCs/>
      <w:kern w:val="32"/>
      <w:sz w:val="32"/>
      <w:szCs w:val="32"/>
      <w:lang w:val="ru-RU" w:eastAsia="ru-RU" w:bidi="ar-SA"/>
    </w:rPr>
  </w:style>
  <w:style w:type="character" w:customStyle="1" w:styleId="2f3">
    <w:name w:val="Знак2"/>
    <w:rsid w:val="008E7C18"/>
    <w:rPr>
      <w:sz w:val="24"/>
      <w:lang w:val="ru-RU" w:eastAsia="en-US" w:bidi="ar-SA"/>
    </w:rPr>
  </w:style>
  <w:style w:type="character" w:customStyle="1" w:styleId="311">
    <w:name w:val="Заголовок 3 Знак1"/>
    <w:aliases w:val="Знак2 Знак3"/>
    <w:locked/>
    <w:rsid w:val="008E7C18"/>
    <w:rPr>
      <w:b/>
      <w:bCs/>
      <w:sz w:val="27"/>
      <w:szCs w:val="27"/>
      <w:lang w:val="ru-RU" w:eastAsia="ru-RU" w:bidi="ar-SA"/>
    </w:rPr>
  </w:style>
  <w:style w:type="paragraph" w:customStyle="1" w:styleId="mane">
    <w:name w:val="mane"/>
    <w:rsid w:val="008E7C1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8E7C18"/>
    <w:rPr>
      <w:rFonts w:ascii="Sylfaen" w:hAnsi="Sylfaen" w:cs="Sylfaen"/>
      <w:sz w:val="18"/>
      <w:szCs w:val="18"/>
    </w:rPr>
  </w:style>
  <w:style w:type="character" w:customStyle="1" w:styleId="keyword1">
    <w:name w:val="keyword1"/>
    <w:rsid w:val="008E7C18"/>
    <w:rPr>
      <w:i/>
      <w:iCs/>
    </w:rPr>
  </w:style>
  <w:style w:type="character" w:customStyle="1" w:styleId="keyworddef1">
    <w:name w:val="keyword_def1"/>
    <w:rsid w:val="008E7C18"/>
    <w:rPr>
      <w:b/>
      <w:bCs/>
      <w:i/>
      <w:iCs/>
    </w:rPr>
  </w:style>
  <w:style w:type="character" w:customStyle="1" w:styleId="afffff">
    <w:name w:val="Выделение в тексте документа"/>
    <w:rsid w:val="008E7C18"/>
    <w:rPr>
      <w:rFonts w:cs="Times New Roman"/>
      <w:b/>
    </w:rPr>
  </w:style>
  <w:style w:type="paragraph" w:customStyle="1" w:styleId="afffff0">
    <w:name w:val="Текст документа"/>
    <w:basedOn w:val="a3"/>
    <w:rsid w:val="008E7C18"/>
    <w:pPr>
      <w:ind w:firstLine="709"/>
      <w:jc w:val="both"/>
    </w:pPr>
  </w:style>
  <w:style w:type="character" w:customStyle="1" w:styleId="xmlemitalic1">
    <w:name w:val="xml_em_italic1"/>
    <w:rsid w:val="008E7C18"/>
    <w:rPr>
      <w:i/>
      <w:iCs/>
    </w:rPr>
  </w:style>
  <w:style w:type="paragraph" w:customStyle="1" w:styleId="afffff1">
    <w:name w:val="Модуль"/>
    <w:basedOn w:val="a3"/>
    <w:rsid w:val="008E7C18"/>
    <w:pPr>
      <w:keepNext/>
      <w:jc w:val="both"/>
    </w:pPr>
  </w:style>
  <w:style w:type="character" w:customStyle="1" w:styleId="WW8Num4z3">
    <w:name w:val="WW8Num4z3"/>
    <w:rsid w:val="008E7C18"/>
    <w:rPr>
      <w:rFonts w:ascii="Symbol" w:hAnsi="Symbol"/>
    </w:rPr>
  </w:style>
  <w:style w:type="paragraph" w:customStyle="1" w:styleId="114">
    <w:name w:val="Название11"/>
    <w:basedOn w:val="a3"/>
    <w:next w:val="aff2"/>
    <w:qFormat/>
    <w:rsid w:val="008E7C18"/>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8E7C18"/>
    <w:pPr>
      <w:suppressLineNumbers/>
      <w:suppressAutoHyphens/>
    </w:pPr>
    <w:rPr>
      <w:lang w:eastAsia="ar-SA"/>
    </w:rPr>
  </w:style>
  <w:style w:type="paragraph" w:customStyle="1" w:styleId="afffff3">
    <w:name w:val="Заголовок таблицы"/>
    <w:basedOn w:val="afffff2"/>
    <w:rsid w:val="008E7C18"/>
    <w:pPr>
      <w:jc w:val="center"/>
    </w:pPr>
    <w:rPr>
      <w:b/>
      <w:bCs/>
    </w:rPr>
  </w:style>
  <w:style w:type="paragraph" w:customStyle="1" w:styleId="Style46">
    <w:name w:val="Style46"/>
    <w:basedOn w:val="a3"/>
    <w:rsid w:val="008E7C18"/>
    <w:pPr>
      <w:widowControl w:val="0"/>
      <w:autoSpaceDE w:val="0"/>
      <w:autoSpaceDN w:val="0"/>
      <w:adjustRightInd w:val="0"/>
      <w:spacing w:line="240" w:lineRule="exact"/>
      <w:ind w:hanging="106"/>
    </w:pPr>
  </w:style>
  <w:style w:type="paragraph" w:customStyle="1" w:styleId="Style61">
    <w:name w:val="Style61"/>
    <w:basedOn w:val="a3"/>
    <w:rsid w:val="008E7C18"/>
    <w:pPr>
      <w:widowControl w:val="0"/>
      <w:autoSpaceDE w:val="0"/>
      <w:autoSpaceDN w:val="0"/>
      <w:adjustRightInd w:val="0"/>
      <w:spacing w:line="242" w:lineRule="exact"/>
      <w:ind w:hanging="446"/>
    </w:pPr>
  </w:style>
  <w:style w:type="paragraph" w:customStyle="1" w:styleId="Style164">
    <w:name w:val="Style164"/>
    <w:basedOn w:val="a3"/>
    <w:rsid w:val="008E7C18"/>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8E7C18"/>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8E7C18"/>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8E7C18"/>
    <w:pPr>
      <w:spacing w:before="100" w:beforeAutospacing="1" w:after="100" w:afterAutospacing="1"/>
      <w:ind w:firstLine="360"/>
      <w:jc w:val="both"/>
    </w:pPr>
  </w:style>
  <w:style w:type="character" w:customStyle="1" w:styleId="c1">
    <w:name w:val="c1"/>
    <w:rsid w:val="008E7C18"/>
  </w:style>
  <w:style w:type="character" w:customStyle="1" w:styleId="afffff4">
    <w:name w:val="Текст.Акцентированный"/>
    <w:rsid w:val="008E7C18"/>
    <w:rPr>
      <w:rFonts w:cs="Times New Roman"/>
      <w:i/>
    </w:rPr>
  </w:style>
  <w:style w:type="paragraph" w:customStyle="1" w:styleId="65">
    <w:name w:val="Обычный (веб)6"/>
    <w:basedOn w:val="a3"/>
    <w:rsid w:val="008E7C18"/>
  </w:style>
  <w:style w:type="paragraph" w:customStyle="1" w:styleId="afffff5">
    <w:name w:val="слайд"/>
    <w:basedOn w:val="a3"/>
    <w:rsid w:val="008E7C18"/>
    <w:pPr>
      <w:jc w:val="both"/>
    </w:pPr>
    <w:rPr>
      <w:sz w:val="36"/>
      <w:lang w:eastAsia="en-US"/>
    </w:rPr>
  </w:style>
  <w:style w:type="character" w:customStyle="1" w:styleId="st">
    <w:name w:val="st"/>
    <w:rsid w:val="008E7C18"/>
  </w:style>
  <w:style w:type="character" w:customStyle="1" w:styleId="keyworddef">
    <w:name w:val="keyword_def"/>
    <w:rsid w:val="008E7C18"/>
  </w:style>
  <w:style w:type="character" w:customStyle="1" w:styleId="grame">
    <w:name w:val="grame"/>
    <w:rsid w:val="008E7C18"/>
  </w:style>
  <w:style w:type="paragraph" w:customStyle="1" w:styleId="115">
    <w:name w:val="Обычный + 11 пт"/>
    <w:basedOn w:val="a3"/>
    <w:rsid w:val="008E7C18"/>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8E7C18"/>
  </w:style>
  <w:style w:type="paragraph" w:customStyle="1" w:styleId="afffff6">
    <w:name w:val="Знак Знак Знак Знак Знак Знак Знак Знак Знак Знак Знак Знак Знак"/>
    <w:basedOn w:val="a3"/>
    <w:rsid w:val="008E7C18"/>
    <w:pPr>
      <w:spacing w:after="160" w:line="240" w:lineRule="exact"/>
    </w:pPr>
    <w:rPr>
      <w:rFonts w:ascii="Verdana" w:hAnsi="Verdana"/>
      <w:lang w:val="en-US" w:eastAsia="en-US"/>
    </w:rPr>
  </w:style>
  <w:style w:type="character" w:customStyle="1" w:styleId="pav31">
    <w:name w:val="pav31"/>
    <w:rsid w:val="008E7C18"/>
    <w:rPr>
      <w:rFonts w:ascii="Comic Sans MS" w:hAnsi="Comic Sans MS" w:hint="default"/>
      <w:color w:val="272652"/>
      <w:sz w:val="12"/>
      <w:szCs w:val="12"/>
    </w:rPr>
  </w:style>
  <w:style w:type="paragraph" w:customStyle="1" w:styleId="pri">
    <w:name w:val="pri"/>
    <w:basedOn w:val="a3"/>
    <w:rsid w:val="008E7C18"/>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8E7C18"/>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8E7C18"/>
    <w:rPr>
      <w:rFonts w:ascii="Times New Roman" w:eastAsia="Times New Roman" w:hAnsi="Times New Roman" w:cs="Times New Roman"/>
      <w:i/>
      <w:snapToGrid w:val="0"/>
      <w:sz w:val="12"/>
      <w:szCs w:val="20"/>
      <w:lang w:eastAsia="ru-RU"/>
    </w:rPr>
  </w:style>
  <w:style w:type="character" w:customStyle="1" w:styleId="WW8Num3z1">
    <w:name w:val="WW8Num3z1"/>
    <w:rsid w:val="008E7C18"/>
    <w:rPr>
      <w:rFonts w:ascii="Times New Roman" w:eastAsia="Times New Roman" w:hAnsi="Times New Roman" w:cs="Times New Roman"/>
    </w:rPr>
  </w:style>
  <w:style w:type="character" w:customStyle="1" w:styleId="WW8Num4z0">
    <w:name w:val="WW8Num4z0"/>
    <w:rsid w:val="008E7C18"/>
    <w:rPr>
      <w:rFonts w:ascii="Wingdings" w:hAnsi="Wingdings"/>
    </w:rPr>
  </w:style>
  <w:style w:type="character" w:customStyle="1" w:styleId="WW8Num4z1">
    <w:name w:val="WW8Num4z1"/>
    <w:rsid w:val="008E7C18"/>
    <w:rPr>
      <w:rFonts w:ascii="Courier New" w:hAnsi="Courier New" w:cs="Courier New"/>
    </w:rPr>
  </w:style>
  <w:style w:type="character" w:customStyle="1" w:styleId="WW8Num6z1">
    <w:name w:val="WW8Num6z1"/>
    <w:rsid w:val="008E7C18"/>
    <w:rPr>
      <w:rFonts w:ascii="Times New Roman" w:eastAsia="Times New Roman" w:hAnsi="Times New Roman" w:cs="Times New Roman"/>
    </w:rPr>
  </w:style>
  <w:style w:type="character" w:customStyle="1" w:styleId="WW8Num7z1">
    <w:name w:val="WW8Num7z1"/>
    <w:rsid w:val="008E7C18"/>
    <w:rPr>
      <w:rFonts w:ascii="Times New Roman" w:eastAsia="Times New Roman" w:hAnsi="Times New Roman" w:cs="Times New Roman"/>
    </w:rPr>
  </w:style>
  <w:style w:type="character" w:customStyle="1" w:styleId="WW8Num8z0">
    <w:name w:val="WW8Num8z0"/>
    <w:rsid w:val="008E7C18"/>
    <w:rPr>
      <w:color w:val="auto"/>
    </w:rPr>
  </w:style>
  <w:style w:type="character" w:customStyle="1" w:styleId="WW8Num14z0">
    <w:name w:val="WW8Num14z0"/>
    <w:rsid w:val="008E7C18"/>
    <w:rPr>
      <w:rFonts w:ascii="Wingdings" w:hAnsi="Wingdings"/>
    </w:rPr>
  </w:style>
  <w:style w:type="character" w:customStyle="1" w:styleId="WW8Num14z1">
    <w:name w:val="WW8Num14z1"/>
    <w:rsid w:val="008E7C18"/>
    <w:rPr>
      <w:rFonts w:ascii="Courier New" w:hAnsi="Courier New" w:cs="Courier New"/>
    </w:rPr>
  </w:style>
  <w:style w:type="character" w:customStyle="1" w:styleId="WW8Num14z3">
    <w:name w:val="WW8Num14z3"/>
    <w:rsid w:val="008E7C18"/>
    <w:rPr>
      <w:rFonts w:ascii="Symbol" w:hAnsi="Symbol"/>
    </w:rPr>
  </w:style>
  <w:style w:type="character" w:customStyle="1" w:styleId="WW8Num15z1">
    <w:name w:val="WW8Num15z1"/>
    <w:rsid w:val="008E7C18"/>
    <w:rPr>
      <w:rFonts w:ascii="Times New Roman" w:eastAsia="Times New Roman" w:hAnsi="Times New Roman" w:cs="Times New Roman"/>
    </w:rPr>
  </w:style>
  <w:style w:type="character" w:customStyle="1" w:styleId="WW8Num17z1">
    <w:name w:val="WW8Num17z1"/>
    <w:rsid w:val="008E7C18"/>
    <w:rPr>
      <w:rFonts w:ascii="Times New Roman" w:eastAsia="Times New Roman" w:hAnsi="Times New Roman" w:cs="Times New Roman"/>
    </w:rPr>
  </w:style>
  <w:style w:type="character" w:customStyle="1" w:styleId="WW8Num18z0">
    <w:name w:val="WW8Num18z0"/>
    <w:rsid w:val="008E7C18"/>
    <w:rPr>
      <w:rFonts w:ascii="Wingdings" w:hAnsi="Wingdings"/>
      <w:sz w:val="20"/>
    </w:rPr>
  </w:style>
  <w:style w:type="character" w:customStyle="1" w:styleId="FontStyle514">
    <w:name w:val="Font Style514"/>
    <w:rsid w:val="008E7C18"/>
    <w:rPr>
      <w:rFonts w:ascii="Times New Roman" w:hAnsi="Times New Roman" w:cs="Times New Roman" w:hint="default"/>
      <w:sz w:val="20"/>
      <w:szCs w:val="20"/>
    </w:rPr>
  </w:style>
  <w:style w:type="character" w:customStyle="1" w:styleId="FontStyle528">
    <w:name w:val="Font Style528"/>
    <w:rsid w:val="008E7C18"/>
    <w:rPr>
      <w:rFonts w:ascii="Times New Roman" w:hAnsi="Times New Roman" w:cs="Times New Roman"/>
      <w:b/>
      <w:bCs/>
      <w:i/>
      <w:iCs/>
      <w:sz w:val="16"/>
      <w:szCs w:val="16"/>
    </w:rPr>
  </w:style>
  <w:style w:type="character" w:customStyle="1" w:styleId="MTEquationSection">
    <w:name w:val="MTEquationSection"/>
    <w:rsid w:val="008E7C18"/>
    <w:rPr>
      <w:vanish/>
      <w:color w:val="FF0000"/>
      <w:lang w:val="en-US"/>
    </w:rPr>
  </w:style>
  <w:style w:type="character" w:customStyle="1" w:styleId="texample1">
    <w:name w:val="texample1"/>
    <w:rsid w:val="008E7C18"/>
    <w:rPr>
      <w:rFonts w:ascii="Courier New" w:hAnsi="Courier New" w:cs="Courier New" w:hint="default"/>
      <w:color w:val="8B0000"/>
    </w:rPr>
  </w:style>
  <w:style w:type="character" w:customStyle="1" w:styleId="FontStyle28">
    <w:name w:val="Font Style28"/>
    <w:rsid w:val="008E7C18"/>
    <w:rPr>
      <w:rFonts w:ascii="Times New Roman" w:hAnsi="Times New Roman" w:cs="Times New Roman"/>
      <w:i/>
      <w:iCs/>
      <w:sz w:val="18"/>
      <w:szCs w:val="18"/>
    </w:rPr>
  </w:style>
  <w:style w:type="character" w:customStyle="1" w:styleId="FontStyle33">
    <w:name w:val="Font Style33"/>
    <w:rsid w:val="008E7C18"/>
    <w:rPr>
      <w:rFonts w:ascii="Arial" w:hAnsi="Arial" w:cs="Arial"/>
      <w:sz w:val="16"/>
      <w:szCs w:val="16"/>
    </w:rPr>
  </w:style>
  <w:style w:type="character" w:customStyle="1" w:styleId="FontStyle20">
    <w:name w:val="Font Style20"/>
    <w:rsid w:val="008E7C18"/>
    <w:rPr>
      <w:rFonts w:ascii="Book Antiqua" w:hAnsi="Book Antiqua" w:cs="Book Antiqua"/>
      <w:sz w:val="18"/>
      <w:szCs w:val="18"/>
    </w:rPr>
  </w:style>
  <w:style w:type="paragraph" w:customStyle="1" w:styleId="Style6">
    <w:name w:val="Style6"/>
    <w:basedOn w:val="a3"/>
    <w:rsid w:val="008E7C18"/>
    <w:pPr>
      <w:widowControl w:val="0"/>
      <w:autoSpaceDE w:val="0"/>
      <w:autoSpaceDN w:val="0"/>
      <w:adjustRightInd w:val="0"/>
    </w:pPr>
    <w:rPr>
      <w:rFonts w:ascii="Arial Narrow" w:hAnsi="Arial Narrow"/>
    </w:rPr>
  </w:style>
  <w:style w:type="character" w:customStyle="1" w:styleId="FontStyle14">
    <w:name w:val="Font Style14"/>
    <w:rsid w:val="008E7C18"/>
    <w:rPr>
      <w:rFonts w:ascii="Franklin Gothic Book" w:hAnsi="Franklin Gothic Book" w:cs="Franklin Gothic Book"/>
      <w:b/>
      <w:bCs/>
      <w:sz w:val="30"/>
      <w:szCs w:val="30"/>
    </w:rPr>
  </w:style>
  <w:style w:type="character" w:customStyle="1" w:styleId="FontStyle13">
    <w:name w:val="Font Style13"/>
    <w:rsid w:val="008E7C18"/>
    <w:rPr>
      <w:rFonts w:ascii="Arial" w:hAnsi="Arial" w:cs="Arial"/>
      <w:b/>
      <w:bCs/>
      <w:sz w:val="14"/>
      <w:szCs w:val="14"/>
    </w:rPr>
  </w:style>
  <w:style w:type="paragraph" w:customStyle="1" w:styleId="Style18">
    <w:name w:val="Style18"/>
    <w:basedOn w:val="a3"/>
    <w:rsid w:val="008E7C18"/>
    <w:pPr>
      <w:widowControl w:val="0"/>
      <w:autoSpaceDE w:val="0"/>
      <w:autoSpaceDN w:val="0"/>
      <w:adjustRightInd w:val="0"/>
      <w:spacing w:line="483" w:lineRule="exact"/>
      <w:ind w:firstLine="566"/>
      <w:jc w:val="both"/>
    </w:pPr>
  </w:style>
  <w:style w:type="paragraph" w:customStyle="1" w:styleId="2f4">
    <w:name w:val="Загол. 2 ур."/>
    <w:basedOn w:val="a3"/>
    <w:rsid w:val="008E7C18"/>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8E7C1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8E7C18"/>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8E7C1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8E7C18"/>
  </w:style>
  <w:style w:type="character" w:customStyle="1" w:styleId="fontstyle15">
    <w:name w:val="fontstyle15"/>
    <w:rsid w:val="008E7C18"/>
  </w:style>
  <w:style w:type="character" w:customStyle="1" w:styleId="fontstyle140">
    <w:name w:val="fontstyle14"/>
    <w:rsid w:val="008E7C18"/>
  </w:style>
  <w:style w:type="character" w:customStyle="1" w:styleId="fontstyle16">
    <w:name w:val="fontstyle16"/>
    <w:rsid w:val="008E7C18"/>
  </w:style>
  <w:style w:type="character" w:customStyle="1" w:styleId="noprint">
    <w:name w:val="noprint"/>
    <w:rsid w:val="008E7C18"/>
  </w:style>
  <w:style w:type="paragraph" w:customStyle="1" w:styleId="center">
    <w:name w:val="center"/>
    <w:basedOn w:val="a3"/>
    <w:rsid w:val="008E7C18"/>
    <w:pPr>
      <w:spacing w:before="100" w:beforeAutospacing="1" w:after="100" w:afterAutospacing="1"/>
    </w:pPr>
  </w:style>
  <w:style w:type="paragraph" w:customStyle="1" w:styleId="p12left">
    <w:name w:val="p12_left"/>
    <w:basedOn w:val="a3"/>
    <w:rsid w:val="008E7C18"/>
    <w:pPr>
      <w:spacing w:before="100" w:beforeAutospacing="1" w:after="100" w:afterAutospacing="1"/>
    </w:pPr>
  </w:style>
  <w:style w:type="character" w:customStyle="1" w:styleId="spelle">
    <w:name w:val="spelle"/>
    <w:rsid w:val="008E7C18"/>
  </w:style>
  <w:style w:type="character" w:customStyle="1" w:styleId="a00">
    <w:name w:val="a0"/>
    <w:rsid w:val="008E7C18"/>
  </w:style>
  <w:style w:type="character" w:customStyle="1" w:styleId="style10">
    <w:name w:val="style1"/>
    <w:rsid w:val="008E7C18"/>
  </w:style>
  <w:style w:type="character" w:customStyle="1" w:styleId="Typewriter">
    <w:name w:val="Typewriter"/>
    <w:rsid w:val="008E7C18"/>
    <w:rPr>
      <w:rFonts w:ascii="Courier New" w:hAnsi="Courier New"/>
      <w:sz w:val="20"/>
    </w:rPr>
  </w:style>
  <w:style w:type="paragraph" w:customStyle="1" w:styleId="ConsNonformat">
    <w:name w:val="ConsNonformat"/>
    <w:rsid w:val="008E7C1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8E7C18"/>
    <w:pPr>
      <w:tabs>
        <w:tab w:val="center" w:pos="4153"/>
        <w:tab w:val="right" w:pos="8306"/>
      </w:tabs>
    </w:pPr>
    <w:rPr>
      <w:rFonts w:ascii="Arial" w:hAnsi="Arial"/>
      <w:szCs w:val="20"/>
    </w:rPr>
  </w:style>
  <w:style w:type="character" w:customStyle="1" w:styleId="keyword">
    <w:name w:val="keyword"/>
    <w:rsid w:val="008E7C18"/>
  </w:style>
  <w:style w:type="character" w:customStyle="1" w:styleId="texample">
    <w:name w:val="texample"/>
    <w:rsid w:val="008E7C18"/>
  </w:style>
  <w:style w:type="character" w:customStyle="1" w:styleId="sentence">
    <w:name w:val="sentence"/>
    <w:rsid w:val="008E7C18"/>
  </w:style>
  <w:style w:type="character" w:customStyle="1" w:styleId="input">
    <w:name w:val="input"/>
    <w:rsid w:val="008E7C18"/>
  </w:style>
  <w:style w:type="character" w:customStyle="1" w:styleId="xmlemitalic">
    <w:name w:val="xml_em_italic"/>
    <w:rsid w:val="008E7C18"/>
  </w:style>
  <w:style w:type="character" w:customStyle="1" w:styleId="WW8Num16z0">
    <w:name w:val="WW8Num16z0"/>
    <w:rsid w:val="008E7C18"/>
    <w:rPr>
      <w:rFonts w:ascii="Wingdings 2" w:hAnsi="Wingdings 2" w:cs="OpenSymbol"/>
    </w:rPr>
  </w:style>
  <w:style w:type="paragraph" w:customStyle="1" w:styleId="afffff8">
    <w:name w:val="Абзац"/>
    <w:basedOn w:val="a3"/>
    <w:rsid w:val="008E7C18"/>
    <w:pPr>
      <w:spacing w:line="312" w:lineRule="auto"/>
      <w:ind w:firstLine="567"/>
      <w:jc w:val="both"/>
    </w:pPr>
    <w:rPr>
      <w:spacing w:val="-4"/>
      <w:szCs w:val="20"/>
    </w:rPr>
  </w:style>
  <w:style w:type="character" w:customStyle="1" w:styleId="BodyTextIndent3Char">
    <w:name w:val="Body Text Indent 3 Char"/>
    <w:semiHidden/>
    <w:locked/>
    <w:rsid w:val="008E7C18"/>
    <w:rPr>
      <w:sz w:val="16"/>
      <w:szCs w:val="16"/>
      <w:lang w:val="ru-RU" w:eastAsia="ru-RU" w:bidi="ar-SA"/>
    </w:rPr>
  </w:style>
  <w:style w:type="character" w:customStyle="1" w:styleId="FontStyle54">
    <w:name w:val="Font Style54"/>
    <w:rsid w:val="008E7C18"/>
    <w:rPr>
      <w:rFonts w:ascii="Times New Roman" w:hAnsi="Times New Roman" w:cs="Times New Roman"/>
      <w:sz w:val="24"/>
      <w:szCs w:val="24"/>
    </w:rPr>
  </w:style>
  <w:style w:type="character" w:customStyle="1" w:styleId="HTML10">
    <w:name w:val="Стандартный HTML Знак1"/>
    <w:semiHidden/>
    <w:rsid w:val="008E7C18"/>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E7C18"/>
    <w:rPr>
      <w:sz w:val="24"/>
      <w:szCs w:val="24"/>
    </w:rPr>
  </w:style>
  <w:style w:type="character" w:customStyle="1" w:styleId="1ffb">
    <w:name w:val="Текст примечания Знак1"/>
    <w:semiHidden/>
    <w:rsid w:val="008E7C18"/>
  </w:style>
  <w:style w:type="character" w:customStyle="1" w:styleId="1ffc">
    <w:name w:val="Нижний колонтитул Знак1"/>
    <w:semiHidden/>
    <w:rsid w:val="008E7C18"/>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8E7C18"/>
    <w:rPr>
      <w:sz w:val="16"/>
      <w:szCs w:val="16"/>
    </w:rPr>
  </w:style>
  <w:style w:type="character" w:customStyle="1" w:styleId="313">
    <w:name w:val="Основной текст с отступом 3 Знак1"/>
    <w:semiHidden/>
    <w:rsid w:val="008E7C18"/>
    <w:rPr>
      <w:sz w:val="16"/>
      <w:szCs w:val="16"/>
    </w:rPr>
  </w:style>
  <w:style w:type="character" w:customStyle="1" w:styleId="214">
    <w:name w:val="Основной текст с отступом 2 Знак1"/>
    <w:semiHidden/>
    <w:rsid w:val="008E7C18"/>
    <w:rPr>
      <w:sz w:val="24"/>
      <w:szCs w:val="24"/>
    </w:rPr>
  </w:style>
  <w:style w:type="character" w:customStyle="1" w:styleId="215">
    <w:name w:val="Основной текст 2 Знак1"/>
    <w:semiHidden/>
    <w:rsid w:val="008E7C18"/>
    <w:rPr>
      <w:sz w:val="24"/>
      <w:szCs w:val="24"/>
    </w:rPr>
  </w:style>
  <w:style w:type="character" w:customStyle="1" w:styleId="1ffd">
    <w:name w:val="Схема документа Знак1"/>
    <w:semiHidden/>
    <w:rsid w:val="008E7C18"/>
    <w:rPr>
      <w:rFonts w:ascii="Tahoma" w:hAnsi="Tahoma" w:cs="Tahoma"/>
      <w:sz w:val="16"/>
      <w:szCs w:val="16"/>
    </w:rPr>
  </w:style>
  <w:style w:type="character" w:customStyle="1" w:styleId="1ffe">
    <w:name w:val="Текст выноски Знак1"/>
    <w:semiHidden/>
    <w:rsid w:val="008E7C18"/>
    <w:rPr>
      <w:rFonts w:ascii="Tahoma" w:hAnsi="Tahoma" w:cs="Tahoma"/>
      <w:sz w:val="16"/>
      <w:szCs w:val="16"/>
    </w:rPr>
  </w:style>
  <w:style w:type="character" w:customStyle="1" w:styleId="1fff">
    <w:name w:val="Название Знак1"/>
    <w:rsid w:val="008E7C18"/>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8E7C18"/>
    <w:rPr>
      <w:b/>
      <w:bCs/>
    </w:rPr>
  </w:style>
  <w:style w:type="character" w:customStyle="1" w:styleId="serp-urlitem">
    <w:name w:val="serp-url__item"/>
    <w:rsid w:val="008E7C18"/>
  </w:style>
  <w:style w:type="character" w:customStyle="1" w:styleId="1fff1">
    <w:name w:val="Гиперссылка1"/>
    <w:rsid w:val="008E7C18"/>
    <w:rPr>
      <w:strike w:val="0"/>
      <w:dstrike w:val="0"/>
      <w:color w:val="006890"/>
      <w:u w:val="none"/>
    </w:rPr>
  </w:style>
  <w:style w:type="character" w:customStyle="1" w:styleId="221">
    <w:name w:val="Заголовок 2 Знак2"/>
    <w:rsid w:val="008E7C18"/>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8E7C18"/>
    <w:rPr>
      <w:sz w:val="24"/>
      <w:szCs w:val="24"/>
    </w:rPr>
  </w:style>
  <w:style w:type="paragraph" w:customStyle="1" w:styleId="paragraf2">
    <w:name w:val="paragraf2"/>
    <w:basedOn w:val="a3"/>
    <w:rsid w:val="008E7C18"/>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8E7C18"/>
    <w:pPr>
      <w:tabs>
        <w:tab w:val="center" w:pos="4680"/>
        <w:tab w:val="right" w:pos="9360"/>
      </w:tabs>
      <w:ind w:right="850"/>
    </w:pPr>
    <w:rPr>
      <w:lang w:eastAsia="en-US"/>
    </w:rPr>
  </w:style>
  <w:style w:type="paragraph" w:customStyle="1" w:styleId="Mycell">
    <w:name w:val="My cell"/>
    <w:basedOn w:val="a3"/>
    <w:rsid w:val="008E7C18"/>
    <w:pPr>
      <w:widowControl w:val="0"/>
      <w:jc w:val="both"/>
    </w:pPr>
    <w:rPr>
      <w:rFonts w:ascii="Antiqua" w:hAnsi="Antiqua"/>
      <w:szCs w:val="20"/>
      <w:lang w:val="en-GB"/>
    </w:rPr>
  </w:style>
  <w:style w:type="character" w:customStyle="1" w:styleId="FontStyle55">
    <w:name w:val="Font Style55"/>
    <w:rsid w:val="008E7C18"/>
    <w:rPr>
      <w:rFonts w:ascii="Times New Roman" w:hAnsi="Times New Roman" w:cs="Times New Roman"/>
      <w:sz w:val="28"/>
      <w:szCs w:val="28"/>
    </w:rPr>
  </w:style>
  <w:style w:type="paragraph" w:customStyle="1" w:styleId="Style49">
    <w:name w:val="Style49"/>
    <w:basedOn w:val="a3"/>
    <w:rsid w:val="008E7C18"/>
    <w:pPr>
      <w:widowControl w:val="0"/>
      <w:autoSpaceDE w:val="0"/>
      <w:autoSpaceDN w:val="0"/>
      <w:adjustRightInd w:val="0"/>
      <w:spacing w:line="480" w:lineRule="exact"/>
      <w:ind w:firstLine="240"/>
      <w:jc w:val="both"/>
    </w:pPr>
  </w:style>
  <w:style w:type="character" w:customStyle="1" w:styleId="gogofoundword">
    <w:name w:val="gogofoundword"/>
    <w:rsid w:val="008E7C18"/>
  </w:style>
  <w:style w:type="paragraph" w:customStyle="1" w:styleId="20">
    <w:name w:val="Обычный 2"/>
    <w:basedOn w:val="a3"/>
    <w:rsid w:val="008E7C18"/>
    <w:pPr>
      <w:numPr>
        <w:ilvl w:val="1"/>
        <w:numId w:val="9"/>
      </w:numPr>
      <w:tabs>
        <w:tab w:val="left" w:pos="1211"/>
      </w:tabs>
      <w:jc w:val="both"/>
    </w:pPr>
    <w:rPr>
      <w:sz w:val="20"/>
      <w:szCs w:val="20"/>
    </w:rPr>
  </w:style>
  <w:style w:type="paragraph" w:customStyle="1" w:styleId="2f5">
    <w:name w:val="Стиль Заголовок 2 + полужирный"/>
    <w:basedOn w:val="21"/>
    <w:rsid w:val="008E7C18"/>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8E7C18"/>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8E7C18"/>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8E7C18"/>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8E7C18"/>
    <w:pPr>
      <w:keepNext/>
      <w:pageBreakBefore/>
      <w:autoSpaceDE w:val="0"/>
      <w:autoSpaceDN w:val="0"/>
      <w:adjustRightInd w:val="0"/>
      <w:spacing w:line="312" w:lineRule="auto"/>
    </w:pPr>
    <w:rPr>
      <w:bCs/>
      <w:szCs w:val="20"/>
    </w:rPr>
  </w:style>
  <w:style w:type="paragraph" w:customStyle="1" w:styleId="314">
    <w:name w:val="Заголовок 3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8E7C18"/>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8E7C18"/>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8E7C18"/>
    <w:rPr>
      <w:color w:val="auto"/>
    </w:rPr>
  </w:style>
  <w:style w:type="paragraph" w:customStyle="1" w:styleId="Caaieiaie2">
    <w:name w:val="Caaieiaie 2"/>
    <w:basedOn w:val="Default"/>
    <w:next w:val="Default"/>
    <w:rsid w:val="008E7C18"/>
    <w:rPr>
      <w:color w:val="auto"/>
    </w:rPr>
  </w:style>
  <w:style w:type="paragraph" w:customStyle="1" w:styleId="afffffb">
    <w:name w:val="Нормальный"/>
    <w:rsid w:val="008E7C18"/>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8E7C18"/>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8E7C18"/>
    <w:rPr>
      <w:rFonts w:ascii="Times New Roman" w:hAnsi="Times New Roman" w:cs="Times New Roman"/>
      <w:i/>
      <w:iCs/>
      <w:sz w:val="20"/>
      <w:szCs w:val="20"/>
    </w:rPr>
  </w:style>
  <w:style w:type="character" w:customStyle="1" w:styleId="Heading4Char">
    <w:name w:val="Heading 4 Char"/>
    <w:semiHidden/>
    <w:locked/>
    <w:rsid w:val="008E7C18"/>
    <w:rPr>
      <w:b/>
      <w:bCs/>
      <w:sz w:val="28"/>
      <w:szCs w:val="28"/>
      <w:lang w:val="ru-RU" w:eastAsia="ru-RU" w:bidi="ar-SA"/>
    </w:rPr>
  </w:style>
  <w:style w:type="paragraph" w:customStyle="1" w:styleId="e">
    <w:name w:val="Основн*e"/>
    <w:basedOn w:val="a3"/>
    <w:rsid w:val="008E7C18"/>
    <w:pPr>
      <w:widowControl w:val="0"/>
      <w:autoSpaceDE w:val="0"/>
      <w:autoSpaceDN w:val="0"/>
      <w:adjustRightInd w:val="0"/>
      <w:spacing w:line="360" w:lineRule="auto"/>
      <w:ind w:firstLine="709"/>
      <w:jc w:val="both"/>
    </w:pPr>
    <w:rPr>
      <w:sz w:val="28"/>
      <w:szCs w:val="28"/>
    </w:rPr>
  </w:style>
  <w:style w:type="character" w:customStyle="1" w:styleId="font2">
    <w:name w:val="font2"/>
    <w:rsid w:val="008E7C18"/>
  </w:style>
  <w:style w:type="character" w:customStyle="1" w:styleId="FontStyle40">
    <w:name w:val="Font Style40"/>
    <w:rsid w:val="008E7C18"/>
    <w:rPr>
      <w:rFonts w:ascii="Times New Roman" w:hAnsi="Times New Roman" w:cs="Times New Roman"/>
      <w:sz w:val="26"/>
      <w:szCs w:val="26"/>
    </w:rPr>
  </w:style>
  <w:style w:type="paragraph" w:customStyle="1" w:styleId="Style23">
    <w:name w:val="Style23"/>
    <w:basedOn w:val="a3"/>
    <w:rsid w:val="008E7C18"/>
    <w:pPr>
      <w:widowControl w:val="0"/>
      <w:autoSpaceDE w:val="0"/>
      <w:autoSpaceDN w:val="0"/>
      <w:adjustRightInd w:val="0"/>
      <w:spacing w:line="482" w:lineRule="exact"/>
      <w:ind w:firstLine="720"/>
      <w:jc w:val="both"/>
    </w:pPr>
  </w:style>
  <w:style w:type="character" w:customStyle="1" w:styleId="FontStyle43">
    <w:name w:val="Font Style43"/>
    <w:rsid w:val="008E7C18"/>
    <w:rPr>
      <w:rFonts w:ascii="Times New Roman" w:hAnsi="Times New Roman" w:cs="Times New Roman"/>
      <w:b/>
      <w:bCs/>
      <w:sz w:val="26"/>
      <w:szCs w:val="26"/>
    </w:rPr>
  </w:style>
  <w:style w:type="character" w:customStyle="1" w:styleId="FontStyle59">
    <w:name w:val="Font Style59"/>
    <w:rsid w:val="008E7C18"/>
    <w:rPr>
      <w:rFonts w:ascii="Times New Roman" w:hAnsi="Times New Roman" w:cs="Times New Roman"/>
      <w:sz w:val="28"/>
      <w:szCs w:val="28"/>
    </w:rPr>
  </w:style>
  <w:style w:type="paragraph" w:customStyle="1" w:styleId="Style28">
    <w:name w:val="Style28"/>
    <w:basedOn w:val="a3"/>
    <w:rsid w:val="008E7C18"/>
    <w:pPr>
      <w:widowControl w:val="0"/>
      <w:autoSpaceDE w:val="0"/>
      <w:autoSpaceDN w:val="0"/>
      <w:adjustRightInd w:val="0"/>
      <w:spacing w:line="494" w:lineRule="exact"/>
      <w:ind w:firstLine="902"/>
    </w:pPr>
  </w:style>
  <w:style w:type="character" w:customStyle="1" w:styleId="blk">
    <w:name w:val="blk"/>
    <w:rsid w:val="008E7C18"/>
  </w:style>
  <w:style w:type="character" w:customStyle="1" w:styleId="FontStyle47">
    <w:name w:val="Font Style47"/>
    <w:rsid w:val="008E7C18"/>
    <w:rPr>
      <w:rFonts w:ascii="Times New Roman" w:hAnsi="Times New Roman" w:cs="Times New Roman"/>
      <w:b/>
      <w:bCs/>
      <w:sz w:val="22"/>
      <w:szCs w:val="22"/>
    </w:rPr>
  </w:style>
  <w:style w:type="character" w:customStyle="1" w:styleId="FontStyle44">
    <w:name w:val="Font Style44"/>
    <w:rsid w:val="008E7C18"/>
    <w:rPr>
      <w:rFonts w:ascii="Times New Roman" w:hAnsi="Times New Roman" w:cs="Times New Roman"/>
      <w:b/>
      <w:bCs/>
      <w:sz w:val="26"/>
      <w:szCs w:val="26"/>
    </w:rPr>
  </w:style>
  <w:style w:type="character" w:customStyle="1" w:styleId="FontStyle34">
    <w:name w:val="Font Style34"/>
    <w:rsid w:val="008E7C18"/>
    <w:rPr>
      <w:rFonts w:ascii="Times New Roman" w:hAnsi="Times New Roman" w:cs="Times New Roman"/>
      <w:sz w:val="26"/>
      <w:szCs w:val="26"/>
    </w:rPr>
  </w:style>
  <w:style w:type="paragraph" w:styleId="afffffd">
    <w:name w:val="Intense Quote"/>
    <w:basedOn w:val="a3"/>
    <w:next w:val="a3"/>
    <w:link w:val="afffffe"/>
    <w:qFormat/>
    <w:rsid w:val="008E7C18"/>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8E7C18"/>
    <w:rPr>
      <w:rFonts w:ascii="Times New Roman" w:eastAsia="Times New Roman" w:hAnsi="Times New Roman" w:cs="Times New Roman"/>
      <w:b/>
      <w:bCs/>
      <w:i/>
      <w:iCs/>
      <w:color w:val="4F81BD"/>
      <w:sz w:val="24"/>
      <w:szCs w:val="24"/>
    </w:rPr>
  </w:style>
  <w:style w:type="character" w:customStyle="1" w:styleId="FontStyle45">
    <w:name w:val="Font Style45"/>
    <w:rsid w:val="008E7C18"/>
    <w:rPr>
      <w:rFonts w:ascii="Times New Roman" w:hAnsi="Times New Roman" w:cs="Times New Roman"/>
      <w:i/>
      <w:iCs/>
      <w:sz w:val="26"/>
      <w:szCs w:val="26"/>
    </w:rPr>
  </w:style>
  <w:style w:type="paragraph" w:customStyle="1" w:styleId="Style36">
    <w:name w:val="Style36"/>
    <w:basedOn w:val="a3"/>
    <w:rsid w:val="008E7C18"/>
    <w:pPr>
      <w:widowControl w:val="0"/>
      <w:autoSpaceDE w:val="0"/>
      <w:autoSpaceDN w:val="0"/>
      <w:adjustRightInd w:val="0"/>
    </w:pPr>
  </w:style>
  <w:style w:type="paragraph" w:customStyle="1" w:styleId="47">
    <w:name w:val="Квадрат4"/>
    <w:basedOn w:val="a3"/>
    <w:rsid w:val="008E7C18"/>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8E7C18"/>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8E7C18"/>
    <w:rPr>
      <w:rFonts w:ascii="Century Schoolbook" w:hAnsi="Century Schoolbook"/>
      <w:sz w:val="21"/>
      <w:szCs w:val="21"/>
      <w:shd w:val="clear" w:color="auto" w:fill="FFFFFF"/>
    </w:rPr>
  </w:style>
  <w:style w:type="paragraph" w:customStyle="1" w:styleId="225">
    <w:name w:val="Основной текст (22)"/>
    <w:basedOn w:val="a3"/>
    <w:link w:val="223"/>
    <w:rsid w:val="008E7C18"/>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8E7C18"/>
    <w:rPr>
      <w:rFonts w:ascii="Arial" w:hAnsi="Arial" w:cs="Arial"/>
      <w:b/>
      <w:bCs/>
      <w:i/>
      <w:iCs/>
      <w:sz w:val="21"/>
      <w:szCs w:val="21"/>
      <w:shd w:val="clear" w:color="auto" w:fill="FFFFFF"/>
    </w:rPr>
  </w:style>
  <w:style w:type="paragraph" w:customStyle="1" w:styleId="341">
    <w:name w:val="Основной текст34"/>
    <w:basedOn w:val="a3"/>
    <w:rsid w:val="008E7C18"/>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8E7C18"/>
    <w:rPr>
      <w:rFonts w:ascii="Century Schoolbook" w:hAnsi="Century Schoolbook"/>
      <w:sz w:val="18"/>
      <w:szCs w:val="18"/>
      <w:shd w:val="clear" w:color="auto" w:fill="FFFFFF"/>
    </w:rPr>
  </w:style>
  <w:style w:type="paragraph" w:customStyle="1" w:styleId="132">
    <w:name w:val="Основной текст (13)"/>
    <w:basedOn w:val="a3"/>
    <w:link w:val="130"/>
    <w:rsid w:val="008E7C18"/>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8E7C18"/>
    <w:rPr>
      <w:rFonts w:ascii="Century Schoolbook" w:hAnsi="Century Schoolbook"/>
      <w:sz w:val="18"/>
      <w:szCs w:val="18"/>
      <w:shd w:val="clear" w:color="auto" w:fill="FFFFFF"/>
    </w:rPr>
  </w:style>
  <w:style w:type="paragraph" w:customStyle="1" w:styleId="93">
    <w:name w:val="Основной текст (9)"/>
    <w:basedOn w:val="a3"/>
    <w:link w:val="92"/>
    <w:rsid w:val="008E7C18"/>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8E7C18"/>
    <w:rPr>
      <w:rFonts w:ascii="Century Schoolbook" w:hAnsi="Century Schoolbook"/>
      <w:sz w:val="18"/>
      <w:szCs w:val="18"/>
      <w:shd w:val="clear" w:color="auto" w:fill="FFFFFF"/>
    </w:rPr>
  </w:style>
  <w:style w:type="paragraph" w:customStyle="1" w:styleId="3f">
    <w:name w:val="Основной текст (3)"/>
    <w:basedOn w:val="a3"/>
    <w:link w:val="3e"/>
    <w:rsid w:val="008E7C18"/>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8E7C18"/>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8E7C18"/>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8E7C18"/>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8E7C18"/>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8E7C18"/>
    <w:rPr>
      <w:sz w:val="24"/>
      <w:lang w:eastAsia="ru-RU"/>
    </w:rPr>
  </w:style>
  <w:style w:type="paragraph" w:customStyle="1" w:styleId="affffff0">
    <w:name w:val="Êðàòêèé îáðàòíûé àäðåñ"/>
    <w:basedOn w:val="a3"/>
    <w:rsid w:val="008E7C18"/>
    <w:rPr>
      <w:rFonts w:ascii="MS Sans Serif" w:hAnsi="MS Sans Serif"/>
      <w:sz w:val="20"/>
      <w:szCs w:val="20"/>
      <w:lang w:val="en-US"/>
    </w:rPr>
  </w:style>
  <w:style w:type="character" w:customStyle="1" w:styleId="530">
    <w:name w:val="Знак Знак53"/>
    <w:locked/>
    <w:rsid w:val="008E7C18"/>
    <w:rPr>
      <w:b/>
      <w:caps/>
      <w:sz w:val="24"/>
      <w:szCs w:val="24"/>
      <w:lang w:val="ru-RU" w:eastAsia="ru-RU" w:bidi="ar-SA"/>
    </w:rPr>
  </w:style>
  <w:style w:type="character" w:customStyle="1" w:styleId="ft250">
    <w:name w:val="ft250"/>
    <w:rsid w:val="008E7C18"/>
  </w:style>
  <w:style w:type="paragraph" w:customStyle="1" w:styleId="s16">
    <w:name w:val="s_16"/>
    <w:basedOn w:val="a3"/>
    <w:rsid w:val="008E7C18"/>
    <w:pPr>
      <w:spacing w:before="100" w:beforeAutospacing="1" w:after="100" w:afterAutospacing="1"/>
    </w:pPr>
  </w:style>
  <w:style w:type="character" w:customStyle="1" w:styleId="410">
    <w:name w:val="Знак Знак41"/>
    <w:locked/>
    <w:rsid w:val="008E7C18"/>
    <w:rPr>
      <w:sz w:val="16"/>
      <w:szCs w:val="16"/>
      <w:lang w:val="ru-RU" w:eastAsia="ru-RU" w:bidi="ar-SA"/>
    </w:rPr>
  </w:style>
  <w:style w:type="paragraph" w:customStyle="1" w:styleId="Iniiaiieoaenonionooiii3">
    <w:name w:val="Iniiaiie oaeno n ionooiii 3"/>
    <w:basedOn w:val="a3"/>
    <w:rsid w:val="008E7C18"/>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8E7C18"/>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8E7C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8E7C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8E7C18"/>
    <w:rPr>
      <w:rFonts w:ascii="Arial" w:eastAsia="Times New Roman" w:hAnsi="Arial" w:cs="Arial"/>
      <w:b/>
      <w:bCs/>
      <w:kern w:val="32"/>
      <w:sz w:val="32"/>
      <w:szCs w:val="32"/>
      <w:lang w:eastAsia="ru-RU"/>
    </w:rPr>
  </w:style>
  <w:style w:type="paragraph" w:customStyle="1" w:styleId="article">
    <w:name w:val="article"/>
    <w:basedOn w:val="a3"/>
    <w:rsid w:val="008E7C18"/>
    <w:pPr>
      <w:spacing w:before="100" w:beforeAutospacing="1" w:after="100" w:afterAutospacing="1"/>
    </w:pPr>
  </w:style>
  <w:style w:type="character" w:customStyle="1" w:styleId="HTML11">
    <w:name w:val="Адрес HTML Знак1"/>
    <w:rsid w:val="008E7C18"/>
    <w:rPr>
      <w:rFonts w:ascii="Times New Roman" w:eastAsia="Times New Roman" w:hAnsi="Times New Roman"/>
      <w:i/>
      <w:iCs/>
      <w:sz w:val="24"/>
      <w:szCs w:val="24"/>
    </w:rPr>
  </w:style>
  <w:style w:type="paragraph" w:customStyle="1" w:styleId="affffff1">
    <w:name w:val="ненормальный"/>
    <w:basedOn w:val="a3"/>
    <w:rsid w:val="008E7C18"/>
    <w:pPr>
      <w:spacing w:line="360" w:lineRule="auto"/>
      <w:ind w:firstLine="709"/>
      <w:jc w:val="both"/>
    </w:pPr>
    <w:rPr>
      <w:sz w:val="28"/>
      <w:szCs w:val="20"/>
    </w:rPr>
  </w:style>
  <w:style w:type="character" w:customStyle="1" w:styleId="FontStyle564">
    <w:name w:val="Font Style564"/>
    <w:rsid w:val="008E7C18"/>
    <w:rPr>
      <w:rFonts w:ascii="Times New Roman" w:hAnsi="Times New Roman" w:cs="Times New Roman"/>
      <w:sz w:val="20"/>
      <w:szCs w:val="20"/>
    </w:rPr>
  </w:style>
  <w:style w:type="character" w:customStyle="1" w:styleId="FontStyle115">
    <w:name w:val="Font Style115"/>
    <w:rsid w:val="008E7C18"/>
    <w:rPr>
      <w:rFonts w:ascii="Times New Roman" w:hAnsi="Times New Roman" w:cs="Times New Roman"/>
      <w:sz w:val="28"/>
      <w:szCs w:val="28"/>
    </w:rPr>
  </w:style>
  <w:style w:type="character" w:customStyle="1" w:styleId="FontStyle117">
    <w:name w:val="Font Style117"/>
    <w:rsid w:val="008E7C18"/>
    <w:rPr>
      <w:rFonts w:ascii="Times New Roman" w:hAnsi="Times New Roman" w:cs="Times New Roman"/>
      <w:i/>
      <w:iCs/>
      <w:sz w:val="28"/>
      <w:szCs w:val="28"/>
    </w:rPr>
  </w:style>
  <w:style w:type="character" w:customStyle="1" w:styleId="ft318">
    <w:name w:val="ft318"/>
    <w:rsid w:val="008E7C18"/>
  </w:style>
  <w:style w:type="character" w:customStyle="1" w:styleId="fieldname">
    <w:name w:val="fieldname"/>
    <w:rsid w:val="008E7C18"/>
  </w:style>
  <w:style w:type="character" w:customStyle="1" w:styleId="FontStyle448">
    <w:name w:val="Font Style448"/>
    <w:rsid w:val="008E7C18"/>
    <w:rPr>
      <w:rFonts w:ascii="Times New Roman" w:hAnsi="Times New Roman" w:cs="Times New Roman"/>
      <w:sz w:val="20"/>
      <w:szCs w:val="20"/>
    </w:rPr>
  </w:style>
  <w:style w:type="paragraph" w:customStyle="1" w:styleId="caaieiaie3">
    <w:name w:val="caaieiaie 3"/>
    <w:rsid w:val="008E7C18"/>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8E7C18"/>
    <w:rPr>
      <w:rFonts w:ascii="Garamond" w:hAnsi="Garamond" w:cs="Garamond"/>
      <w:sz w:val="24"/>
      <w:szCs w:val="24"/>
    </w:rPr>
  </w:style>
  <w:style w:type="character" w:customStyle="1" w:styleId="FooterChar">
    <w:name w:val="Footer Char"/>
    <w:locked/>
    <w:rsid w:val="008E7C18"/>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8E7C18"/>
    <w:rPr>
      <w:lang w:eastAsia="en-US"/>
    </w:rPr>
  </w:style>
  <w:style w:type="character" w:customStyle="1" w:styleId="316">
    <w:name w:val="Знак3 Знак Знак1"/>
    <w:aliases w:val=" Знак3 Знак Знак Знак1"/>
    <w:semiHidden/>
    <w:locked/>
    <w:rsid w:val="008E7C18"/>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8E7C18"/>
    <w:rPr>
      <w:rFonts w:ascii="Arial" w:hAnsi="Arial"/>
      <w:b/>
      <w:sz w:val="36"/>
      <w:lang w:val="ru-RU" w:eastAsia="en-US"/>
    </w:rPr>
  </w:style>
  <w:style w:type="character" w:customStyle="1" w:styleId="2f6">
    <w:name w:val="Знак Знак2"/>
    <w:rsid w:val="008E7C18"/>
    <w:rPr>
      <w:rFonts w:ascii="Arial" w:hAnsi="Arial"/>
      <w:b/>
      <w:sz w:val="36"/>
      <w:lang w:val="ru-RU" w:eastAsia="en-US"/>
    </w:rPr>
  </w:style>
  <w:style w:type="paragraph" w:customStyle="1" w:styleId="1fff5">
    <w:name w:val="Знак Знак Знак Знак Знак Знак1"/>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8E7C18"/>
    <w:rPr>
      <w:b/>
      <w:caps/>
      <w:sz w:val="24"/>
      <w:lang w:val="ru-RU" w:eastAsia="ru-RU"/>
    </w:rPr>
  </w:style>
  <w:style w:type="character" w:customStyle="1" w:styleId="143">
    <w:name w:val="Знак Знак14"/>
    <w:locked/>
    <w:rsid w:val="008E7C18"/>
    <w:rPr>
      <w:b/>
      <w:sz w:val="27"/>
      <w:lang w:val="ru-RU" w:eastAsia="ru-RU"/>
    </w:rPr>
  </w:style>
  <w:style w:type="character" w:customStyle="1" w:styleId="72">
    <w:name w:val="Знак Знак7"/>
    <w:rsid w:val="008E7C18"/>
    <w:rPr>
      <w:sz w:val="16"/>
      <w:lang w:val="ru-RU" w:eastAsia="ru-RU"/>
    </w:rPr>
  </w:style>
  <w:style w:type="character" w:customStyle="1" w:styleId="151">
    <w:name w:val="Знак Знак15"/>
    <w:rsid w:val="008E7C18"/>
    <w:rPr>
      <w:rFonts w:ascii="Arial" w:hAnsi="Arial"/>
      <w:b/>
      <w:i/>
      <w:sz w:val="28"/>
      <w:lang w:val="ru-RU" w:eastAsia="en-US"/>
    </w:rPr>
  </w:style>
  <w:style w:type="character" w:customStyle="1" w:styleId="101">
    <w:name w:val="Знак Знак10"/>
    <w:rsid w:val="008E7C18"/>
    <w:rPr>
      <w:rFonts w:ascii="Calibri" w:hAnsi="Calibri"/>
      <w:i/>
      <w:sz w:val="24"/>
      <w:lang w:val="ru-RU" w:eastAsia="en-US"/>
    </w:rPr>
  </w:style>
  <w:style w:type="character" w:customStyle="1" w:styleId="611">
    <w:name w:val="Знак Знак61"/>
    <w:locked/>
    <w:rsid w:val="008E7C18"/>
    <w:rPr>
      <w:sz w:val="24"/>
    </w:rPr>
  </w:style>
  <w:style w:type="character" w:customStyle="1" w:styleId="affffff2">
    <w:name w:val="Основной текст + Курсив"/>
    <w:aliases w:val="Интервал 1 pt144"/>
    <w:rsid w:val="008E7C18"/>
    <w:rPr>
      <w:i/>
      <w:spacing w:val="20"/>
      <w:sz w:val="22"/>
    </w:rPr>
  </w:style>
  <w:style w:type="character" w:customStyle="1" w:styleId="460">
    <w:name w:val="Знак Знак46"/>
    <w:locked/>
    <w:rsid w:val="008E7C18"/>
    <w:rPr>
      <w:rFonts w:ascii="Arial" w:hAnsi="Arial" w:cs="Arial"/>
      <w:b/>
      <w:bCs/>
      <w:i/>
      <w:iCs/>
      <w:sz w:val="28"/>
      <w:szCs w:val="28"/>
      <w:lang w:val="ru-RU" w:eastAsia="en-US" w:bidi="ar-SA"/>
    </w:rPr>
  </w:style>
  <w:style w:type="character" w:customStyle="1" w:styleId="56">
    <w:name w:val="Знак5 Знак Знак"/>
    <w:locked/>
    <w:rsid w:val="008E7C18"/>
    <w:rPr>
      <w:sz w:val="16"/>
      <w:szCs w:val="16"/>
      <w:lang w:val="ru-RU" w:eastAsia="ru-RU" w:bidi="ar-SA"/>
    </w:rPr>
  </w:style>
  <w:style w:type="paragraph" w:customStyle="1" w:styleId="affffff3">
    <w:name w:val="заг_пар"/>
    <w:basedOn w:val="32"/>
    <w:next w:val="1a"/>
    <w:rsid w:val="008E7C18"/>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8E7C18"/>
    <w:pPr>
      <w:widowControl w:val="0"/>
    </w:pPr>
    <w:rPr>
      <w:rFonts w:ascii="Calibri" w:hAnsi="Calibri"/>
      <w:sz w:val="22"/>
      <w:szCs w:val="22"/>
      <w:lang w:val="en-US" w:eastAsia="en-US"/>
    </w:rPr>
  </w:style>
  <w:style w:type="paragraph" w:customStyle="1" w:styleId="affffff4">
    <w:name w:val="параг_огл"/>
    <w:basedOn w:val="a3"/>
    <w:next w:val="aff0"/>
    <w:rsid w:val="008E7C18"/>
    <w:rPr>
      <w:sz w:val="20"/>
      <w:szCs w:val="20"/>
      <w:lang w:eastAsia="en-US"/>
    </w:rPr>
  </w:style>
  <w:style w:type="paragraph" w:customStyle="1" w:styleId="411">
    <w:name w:val="Заголовок 41"/>
    <w:basedOn w:val="1a"/>
    <w:next w:val="1a"/>
    <w:rsid w:val="008E7C18"/>
    <w:pPr>
      <w:keepNext/>
      <w:widowControl/>
      <w:ind w:firstLine="0"/>
      <w:jc w:val="left"/>
    </w:pPr>
    <w:rPr>
      <w:rFonts w:ascii="Times New Roman" w:hAnsi="Times New Roman"/>
      <w:snapToGrid/>
      <w:sz w:val="24"/>
    </w:rPr>
  </w:style>
  <w:style w:type="paragraph" w:customStyle="1" w:styleId="Style17">
    <w:name w:val="Style17"/>
    <w:basedOn w:val="a3"/>
    <w:rsid w:val="008E7C18"/>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8E7C18"/>
    <w:pPr>
      <w:keepNext/>
      <w:widowControl w:val="0"/>
      <w:jc w:val="center"/>
    </w:pPr>
    <w:rPr>
      <w:rFonts w:eastAsia="Calibri"/>
      <w:b/>
      <w:sz w:val="26"/>
      <w:szCs w:val="20"/>
    </w:rPr>
  </w:style>
  <w:style w:type="paragraph" w:customStyle="1" w:styleId="2f7">
    <w:name w:val="Обычный2"/>
    <w:basedOn w:val="a3"/>
    <w:rsid w:val="008E7C18"/>
    <w:pPr>
      <w:spacing w:before="100" w:beforeAutospacing="1" w:after="100" w:afterAutospacing="1"/>
    </w:pPr>
    <w:rPr>
      <w:rFonts w:eastAsia="Calibri"/>
    </w:rPr>
  </w:style>
  <w:style w:type="paragraph" w:customStyle="1" w:styleId="217">
    <w:name w:val="Основной текст 21"/>
    <w:basedOn w:val="a3"/>
    <w:rsid w:val="008E7C18"/>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8E7C18"/>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8E7C18"/>
    <w:pPr>
      <w:widowControl/>
      <w:spacing w:before="0" w:after="0"/>
    </w:pPr>
    <w:rPr>
      <w:rFonts w:ascii="Courier New" w:eastAsia="Calibri" w:hAnsi="Courier New"/>
      <w:sz w:val="20"/>
    </w:rPr>
  </w:style>
  <w:style w:type="paragraph" w:customStyle="1" w:styleId="412">
    <w:name w:val="Заголовок 41"/>
    <w:basedOn w:val="1ff"/>
    <w:next w:val="1ff"/>
    <w:rsid w:val="008E7C18"/>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8E7C18"/>
    <w:pPr>
      <w:spacing w:after="160" w:line="240" w:lineRule="exact"/>
    </w:pPr>
    <w:rPr>
      <w:rFonts w:ascii="Verdana" w:eastAsia="Calibri" w:hAnsi="Verdana"/>
      <w:lang w:val="en-US" w:eastAsia="en-US"/>
    </w:rPr>
  </w:style>
  <w:style w:type="paragraph" w:customStyle="1" w:styleId="affffff5">
    <w:name w:val="Мой стиль"/>
    <w:basedOn w:val="a3"/>
    <w:rsid w:val="008E7C18"/>
    <w:pPr>
      <w:ind w:left="284" w:right="567"/>
      <w:jc w:val="center"/>
    </w:pPr>
    <w:rPr>
      <w:rFonts w:ascii="Calibri" w:hAnsi="Calibri" w:cs="Calibri"/>
      <w:b/>
      <w:bCs/>
      <w:sz w:val="28"/>
      <w:szCs w:val="28"/>
    </w:rPr>
  </w:style>
  <w:style w:type="paragraph" w:customStyle="1" w:styleId="base">
    <w:name w:val="base"/>
    <w:basedOn w:val="a3"/>
    <w:rsid w:val="008E7C18"/>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8E7C18"/>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8E7C18"/>
    <w:rPr>
      <w:sz w:val="16"/>
      <w:szCs w:val="16"/>
      <w:lang w:bidi="ar-SA"/>
    </w:rPr>
  </w:style>
  <w:style w:type="character" w:customStyle="1" w:styleId="1fff8">
    <w:name w:val="Знак1 Знак Знак"/>
    <w:rsid w:val="008E7C18"/>
    <w:rPr>
      <w:sz w:val="24"/>
      <w:szCs w:val="24"/>
      <w:lang w:val="ru-RU" w:eastAsia="ru-RU" w:bidi="ar-SA"/>
    </w:rPr>
  </w:style>
  <w:style w:type="character" w:customStyle="1" w:styleId="1fff9">
    <w:name w:val="Знак Знак Знак1"/>
    <w:locked/>
    <w:rsid w:val="008E7C18"/>
    <w:rPr>
      <w:b/>
      <w:caps/>
      <w:sz w:val="24"/>
      <w:szCs w:val="24"/>
      <w:lang w:val="ru-RU" w:eastAsia="ru-RU" w:bidi="ar-SA"/>
    </w:rPr>
  </w:style>
  <w:style w:type="character" w:customStyle="1" w:styleId="sem">
    <w:name w:val="sem"/>
    <w:rsid w:val="008E7C18"/>
  </w:style>
  <w:style w:type="paragraph" w:customStyle="1" w:styleId="1">
    <w:name w:val="1"/>
    <w:basedOn w:val="a3"/>
    <w:rsid w:val="008E7C18"/>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8E7C18"/>
    <w:rPr>
      <w:rFonts w:ascii="Times New Roman" w:hAnsi="Times New Roman"/>
      <w:i w:val="0"/>
      <w:iCs w:val="0"/>
      <w:sz w:val="24"/>
      <w:lang w:eastAsia="ru-RU"/>
    </w:rPr>
  </w:style>
  <w:style w:type="paragraph" w:customStyle="1" w:styleId="main">
    <w:name w:val="main"/>
    <w:basedOn w:val="a3"/>
    <w:rsid w:val="008E7C18"/>
    <w:pPr>
      <w:ind w:firstLine="400"/>
      <w:jc w:val="both"/>
      <w:textAlignment w:val="center"/>
    </w:pPr>
    <w:rPr>
      <w:sz w:val="27"/>
      <w:szCs w:val="27"/>
    </w:rPr>
  </w:style>
  <w:style w:type="character" w:customStyle="1" w:styleId="affffff6">
    <w:name w:val="кадр"/>
    <w:rsid w:val="008E7C18"/>
  </w:style>
  <w:style w:type="character" w:customStyle="1" w:styleId="-">
    <w:name w:val="опред-е"/>
    <w:rsid w:val="008E7C18"/>
  </w:style>
  <w:style w:type="paragraph" w:customStyle="1" w:styleId="218">
    <w:name w:val="Основной текст с отступом 21"/>
    <w:basedOn w:val="a3"/>
    <w:rsid w:val="008E7C18"/>
    <w:pPr>
      <w:keepNext/>
      <w:ind w:right="-2" w:firstLine="709"/>
      <w:jc w:val="both"/>
    </w:pPr>
    <w:rPr>
      <w:sz w:val="28"/>
      <w:szCs w:val="20"/>
    </w:rPr>
  </w:style>
  <w:style w:type="character" w:customStyle="1" w:styleId="searchmatch">
    <w:name w:val="searchmatch"/>
    <w:rsid w:val="008E7C18"/>
  </w:style>
  <w:style w:type="character" w:customStyle="1" w:styleId="FontStyle160">
    <w:name w:val="Font Style16"/>
    <w:rsid w:val="008E7C18"/>
    <w:rPr>
      <w:rFonts w:ascii="Times New Roman" w:hAnsi="Times New Roman" w:cs="Times New Roman"/>
      <w:sz w:val="26"/>
      <w:szCs w:val="26"/>
    </w:rPr>
  </w:style>
  <w:style w:type="paragraph" w:customStyle="1" w:styleId="1KGK9">
    <w:name w:val="1KG=K9"/>
    <w:rsid w:val="008E7C1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8E7C18"/>
    <w:rPr>
      <w:rFonts w:ascii="Times New Roman" w:hAnsi="Times New Roman" w:cs="Times New Roman"/>
      <w:i/>
      <w:iCs/>
      <w:sz w:val="24"/>
      <w:szCs w:val="24"/>
    </w:rPr>
  </w:style>
  <w:style w:type="character" w:customStyle="1" w:styleId="1fffa">
    <w:name w:val="Основной шрифт абзаца1"/>
    <w:rsid w:val="008E7C18"/>
  </w:style>
  <w:style w:type="character" w:customStyle="1" w:styleId="affffff7">
    <w:name w:val="Символ сноски"/>
    <w:rsid w:val="008E7C18"/>
  </w:style>
  <w:style w:type="character" w:customStyle="1" w:styleId="mnemo">
    <w:name w:val="mnemo"/>
    <w:rsid w:val="008E7C18"/>
  </w:style>
  <w:style w:type="character" w:customStyle="1" w:styleId="texhtml">
    <w:name w:val="texhtml"/>
    <w:rsid w:val="008E7C18"/>
  </w:style>
  <w:style w:type="paragraph" w:customStyle="1" w:styleId="1fffb">
    <w:name w:val="Название1"/>
    <w:basedOn w:val="a3"/>
    <w:rsid w:val="008E7C18"/>
    <w:pPr>
      <w:suppressLineNumbers/>
      <w:suppressAutoHyphens/>
      <w:spacing w:before="120" w:after="120"/>
    </w:pPr>
    <w:rPr>
      <w:rFonts w:cs="Mangal"/>
      <w:i/>
      <w:iCs/>
      <w:lang w:eastAsia="ar-SA"/>
    </w:rPr>
  </w:style>
  <w:style w:type="paragraph" w:customStyle="1" w:styleId="1fffc">
    <w:name w:val="Указатель1"/>
    <w:basedOn w:val="a3"/>
    <w:rsid w:val="008E7C18"/>
    <w:pPr>
      <w:suppressLineNumbers/>
      <w:suppressAutoHyphens/>
    </w:pPr>
    <w:rPr>
      <w:rFonts w:cs="Mangal"/>
      <w:lang w:eastAsia="ar-SA"/>
    </w:rPr>
  </w:style>
  <w:style w:type="character" w:customStyle="1" w:styleId="butback">
    <w:name w:val="butback"/>
    <w:rsid w:val="008E7C18"/>
  </w:style>
  <w:style w:type="paragraph" w:customStyle="1" w:styleId="Style26">
    <w:name w:val="Style26"/>
    <w:basedOn w:val="a3"/>
    <w:rsid w:val="008E7C18"/>
    <w:pPr>
      <w:widowControl w:val="0"/>
      <w:autoSpaceDE w:val="0"/>
      <w:autoSpaceDN w:val="0"/>
      <w:adjustRightInd w:val="0"/>
      <w:spacing w:line="485" w:lineRule="exact"/>
      <w:ind w:firstLine="902"/>
      <w:jc w:val="both"/>
    </w:pPr>
  </w:style>
  <w:style w:type="paragraph" w:customStyle="1" w:styleId="Style7">
    <w:name w:val="Style7"/>
    <w:basedOn w:val="a3"/>
    <w:rsid w:val="008E7C18"/>
    <w:pPr>
      <w:widowControl w:val="0"/>
      <w:autoSpaceDE w:val="0"/>
      <w:autoSpaceDN w:val="0"/>
      <w:adjustRightInd w:val="0"/>
    </w:pPr>
  </w:style>
  <w:style w:type="paragraph" w:customStyle="1" w:styleId="Style32">
    <w:name w:val="Style32"/>
    <w:basedOn w:val="a3"/>
    <w:rsid w:val="008E7C18"/>
    <w:pPr>
      <w:widowControl w:val="0"/>
      <w:autoSpaceDE w:val="0"/>
      <w:autoSpaceDN w:val="0"/>
      <w:adjustRightInd w:val="0"/>
    </w:pPr>
  </w:style>
  <w:style w:type="paragraph" w:customStyle="1" w:styleId="Style34">
    <w:name w:val="Style34"/>
    <w:basedOn w:val="a3"/>
    <w:rsid w:val="008E7C18"/>
    <w:pPr>
      <w:widowControl w:val="0"/>
      <w:autoSpaceDE w:val="0"/>
      <w:autoSpaceDN w:val="0"/>
      <w:adjustRightInd w:val="0"/>
      <w:spacing w:line="485" w:lineRule="exact"/>
      <w:ind w:firstLine="691"/>
    </w:pPr>
  </w:style>
  <w:style w:type="paragraph" w:customStyle="1" w:styleId="Style4">
    <w:name w:val="Style4"/>
    <w:basedOn w:val="a3"/>
    <w:rsid w:val="008E7C18"/>
    <w:pPr>
      <w:widowControl w:val="0"/>
      <w:autoSpaceDE w:val="0"/>
      <w:autoSpaceDN w:val="0"/>
      <w:adjustRightInd w:val="0"/>
      <w:spacing w:line="499" w:lineRule="exact"/>
      <w:ind w:firstLine="667"/>
      <w:jc w:val="both"/>
    </w:pPr>
  </w:style>
  <w:style w:type="paragraph" w:customStyle="1" w:styleId="Style40">
    <w:name w:val="Style40"/>
    <w:basedOn w:val="a3"/>
    <w:rsid w:val="008E7C18"/>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8E7C18"/>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8E7C18"/>
    <w:pPr>
      <w:widowControl w:val="0"/>
      <w:autoSpaceDE w:val="0"/>
      <w:autoSpaceDN w:val="0"/>
      <w:adjustRightInd w:val="0"/>
      <w:spacing w:line="446" w:lineRule="exact"/>
    </w:pPr>
  </w:style>
  <w:style w:type="paragraph" w:customStyle="1" w:styleId="Style20">
    <w:name w:val="Style20"/>
    <w:basedOn w:val="a3"/>
    <w:rsid w:val="008E7C18"/>
    <w:pPr>
      <w:widowControl w:val="0"/>
      <w:autoSpaceDE w:val="0"/>
      <w:autoSpaceDN w:val="0"/>
      <w:adjustRightInd w:val="0"/>
      <w:spacing w:line="485" w:lineRule="exact"/>
      <w:ind w:firstLine="854"/>
      <w:jc w:val="both"/>
    </w:pPr>
  </w:style>
  <w:style w:type="paragraph" w:customStyle="1" w:styleId="Style13">
    <w:name w:val="Style13"/>
    <w:basedOn w:val="a3"/>
    <w:rsid w:val="008E7C18"/>
    <w:pPr>
      <w:widowControl w:val="0"/>
      <w:autoSpaceDE w:val="0"/>
      <w:autoSpaceDN w:val="0"/>
      <w:adjustRightInd w:val="0"/>
      <w:spacing w:line="486" w:lineRule="exact"/>
      <w:ind w:firstLine="710"/>
      <w:jc w:val="both"/>
    </w:pPr>
  </w:style>
  <w:style w:type="paragraph" w:customStyle="1" w:styleId="urllink">
    <w:name w:val="urllink"/>
    <w:basedOn w:val="a3"/>
    <w:rsid w:val="008E7C18"/>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8E7C18"/>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8E7C18"/>
    <w:pPr>
      <w:tabs>
        <w:tab w:val="left" w:pos="454"/>
      </w:tabs>
      <w:ind w:left="454" w:hanging="454"/>
      <w:jc w:val="both"/>
    </w:pPr>
    <w:rPr>
      <w:b/>
    </w:rPr>
  </w:style>
  <w:style w:type="paragraph" w:customStyle="1" w:styleId="10pt">
    <w:name w:val="Стиль Основной текст с отступом + 10 pt по ширине"/>
    <w:basedOn w:val="aff9"/>
    <w:rsid w:val="008E7C18"/>
    <w:pPr>
      <w:spacing w:after="0"/>
      <w:ind w:left="0" w:firstLine="454"/>
      <w:jc w:val="both"/>
    </w:pPr>
    <w:rPr>
      <w:sz w:val="20"/>
      <w:szCs w:val="20"/>
    </w:rPr>
  </w:style>
  <w:style w:type="paragraph" w:customStyle="1" w:styleId="ConsPlusDocList">
    <w:name w:val="ConsPlusDocList"/>
    <w:rsid w:val="008E7C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8E7C18"/>
  </w:style>
  <w:style w:type="paragraph" w:customStyle="1" w:styleId="affffff8">
    <w:name w:val="Стиль"/>
    <w:link w:val="3f1"/>
    <w:rsid w:val="008E7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8E7C18"/>
    <w:rPr>
      <w:rFonts w:ascii="Times New Roman" w:eastAsia="Times New Roman" w:hAnsi="Times New Roman" w:cs="Times New Roman"/>
      <w:sz w:val="24"/>
      <w:szCs w:val="24"/>
      <w:lang w:eastAsia="ru-RU"/>
    </w:rPr>
  </w:style>
  <w:style w:type="paragraph" w:customStyle="1" w:styleId="affffff9">
    <w:name w:val="Литература"/>
    <w:basedOn w:val="a3"/>
    <w:rsid w:val="008E7C18"/>
    <w:pPr>
      <w:keepNext/>
      <w:jc w:val="center"/>
    </w:pPr>
    <w:rPr>
      <w:b/>
    </w:rPr>
  </w:style>
  <w:style w:type="paragraph" w:customStyle="1" w:styleId="affffffa">
    <w:name w:val="Знак Знак Знак Знак Знак Знак Знак"/>
    <w:basedOn w:val="a3"/>
    <w:rsid w:val="008E7C18"/>
    <w:pPr>
      <w:spacing w:after="160" w:line="240" w:lineRule="exact"/>
    </w:pPr>
    <w:rPr>
      <w:rFonts w:ascii="Verdana" w:hAnsi="Verdana"/>
      <w:sz w:val="20"/>
      <w:szCs w:val="20"/>
      <w:lang w:val="en-US" w:eastAsia="en-US"/>
    </w:rPr>
  </w:style>
  <w:style w:type="character" w:customStyle="1" w:styleId="highlighthighlightactive">
    <w:name w:val="highlight highlight_active"/>
    <w:rsid w:val="008E7C18"/>
  </w:style>
  <w:style w:type="paragraph" w:customStyle="1" w:styleId="osntext">
    <w:name w:val="osn_text"/>
    <w:basedOn w:val="a3"/>
    <w:rsid w:val="008E7C18"/>
    <w:pPr>
      <w:widowControl w:val="0"/>
      <w:ind w:firstLine="567"/>
      <w:jc w:val="both"/>
    </w:pPr>
    <w:rPr>
      <w:sz w:val="20"/>
      <w:szCs w:val="20"/>
    </w:rPr>
  </w:style>
  <w:style w:type="paragraph" w:customStyle="1" w:styleId="copyrights">
    <w:name w:val="copyrights"/>
    <w:basedOn w:val="a3"/>
    <w:rsid w:val="008E7C18"/>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8E7C18"/>
    <w:pPr>
      <w:widowControl w:val="0"/>
      <w:autoSpaceDE w:val="0"/>
      <w:autoSpaceDN w:val="0"/>
      <w:adjustRightInd w:val="0"/>
    </w:pPr>
  </w:style>
  <w:style w:type="paragraph" w:customStyle="1" w:styleId="Style30">
    <w:name w:val="Style30"/>
    <w:basedOn w:val="a3"/>
    <w:rsid w:val="008E7C18"/>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8E7C18"/>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8E7C18"/>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8E7C18"/>
    <w:pPr>
      <w:numPr>
        <w:ilvl w:val="1"/>
      </w:numPr>
      <w:tabs>
        <w:tab w:val="left" w:pos="792"/>
      </w:tabs>
    </w:pPr>
    <w:rPr>
      <w:i w:val="0"/>
      <w:iCs w:val="0"/>
      <w:kern w:val="32"/>
      <w:sz w:val="24"/>
      <w:szCs w:val="32"/>
      <w:lang w:eastAsia="ru-RU"/>
    </w:rPr>
  </w:style>
  <w:style w:type="character" w:styleId="affffffb">
    <w:name w:val="Subtle Emphasis"/>
    <w:qFormat/>
    <w:rsid w:val="008E7C18"/>
    <w:rPr>
      <w:i/>
      <w:iCs/>
      <w:color w:val="808080"/>
    </w:rPr>
  </w:style>
  <w:style w:type="character" w:styleId="affffffc">
    <w:name w:val="Placeholder Text"/>
    <w:semiHidden/>
    <w:rsid w:val="008E7C18"/>
    <w:rPr>
      <w:color w:val="808080"/>
    </w:rPr>
  </w:style>
  <w:style w:type="character" w:customStyle="1" w:styleId="textcopy">
    <w:name w:val="textcopy"/>
    <w:rsid w:val="008E7C18"/>
  </w:style>
  <w:style w:type="character" w:customStyle="1" w:styleId="affffffd">
    <w:name w:val="Выделенный"/>
    <w:rsid w:val="008E7C18"/>
    <w:rPr>
      <w:b/>
      <w:lang w:val="ru-RU" w:eastAsia="ru-RU"/>
    </w:rPr>
  </w:style>
  <w:style w:type="character" w:customStyle="1" w:styleId="ft224">
    <w:name w:val="ft224"/>
    <w:rsid w:val="008E7C18"/>
  </w:style>
  <w:style w:type="paragraph" w:customStyle="1" w:styleId="1ffff">
    <w:name w:val="стиль1"/>
    <w:basedOn w:val="a3"/>
    <w:rsid w:val="008E7C18"/>
    <w:pPr>
      <w:spacing w:before="100" w:beforeAutospacing="1" w:after="100" w:afterAutospacing="1"/>
    </w:pPr>
  </w:style>
  <w:style w:type="character" w:customStyle="1" w:styleId="PlainTextChar">
    <w:name w:val="Plain Text Char"/>
    <w:aliases w:val="Heading 12 Char,Знак8 Char"/>
    <w:semiHidden/>
    <w:locked/>
    <w:rsid w:val="008E7C18"/>
    <w:rPr>
      <w:rFonts w:ascii="Courier New" w:hAnsi="Courier New"/>
      <w:lang w:val="ru-RU" w:eastAsia="ru-RU" w:bidi="ar-SA"/>
    </w:rPr>
  </w:style>
  <w:style w:type="paragraph" w:customStyle="1" w:styleId="Times">
    <w:name w:val="Times"/>
    <w:basedOn w:val="TableParagraph"/>
    <w:rsid w:val="008E7C1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8E7C18"/>
  </w:style>
  <w:style w:type="paragraph" w:customStyle="1" w:styleId="2f9">
    <w:name w:val="Основной текст2"/>
    <w:basedOn w:val="a3"/>
    <w:rsid w:val="008E7C18"/>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8E7C18"/>
    <w:rPr>
      <w:rFonts w:cs="Times New Roman"/>
      <w:color w:val="666666"/>
    </w:rPr>
  </w:style>
  <w:style w:type="paragraph" w:customStyle="1" w:styleId="12pt025">
    <w:name w:val="Стиль 12 pt полужирный Черный уплотненный на  025 пт"/>
    <w:basedOn w:val="11"/>
    <w:rsid w:val="008E7C18"/>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8E7C18"/>
    <w:pPr>
      <w:numPr>
        <w:numId w:val="13"/>
      </w:numPr>
      <w:tabs>
        <w:tab w:val="left" w:pos="0"/>
      </w:tabs>
      <w:jc w:val="both"/>
    </w:pPr>
    <w:rPr>
      <w:b/>
    </w:rPr>
  </w:style>
  <w:style w:type="character" w:customStyle="1" w:styleId="FontStyle111">
    <w:name w:val="Font Style111"/>
    <w:rsid w:val="008E7C18"/>
    <w:rPr>
      <w:rFonts w:ascii="Century Schoolbook" w:hAnsi="Century Schoolbook" w:cs="Century Schoolbook" w:hint="default"/>
      <w:sz w:val="18"/>
      <w:szCs w:val="18"/>
    </w:rPr>
  </w:style>
  <w:style w:type="character" w:customStyle="1" w:styleId="FontStyle136">
    <w:name w:val="Font Style136"/>
    <w:rsid w:val="008E7C18"/>
    <w:rPr>
      <w:rFonts w:ascii="Century Schoolbook" w:hAnsi="Century Schoolbook" w:cs="Century Schoolbook"/>
      <w:b/>
      <w:bCs/>
      <w:sz w:val="18"/>
      <w:szCs w:val="18"/>
    </w:rPr>
  </w:style>
  <w:style w:type="paragraph" w:customStyle="1" w:styleId="Style67">
    <w:name w:val="Style67"/>
    <w:basedOn w:val="a3"/>
    <w:rsid w:val="008E7C18"/>
    <w:pPr>
      <w:widowControl w:val="0"/>
      <w:autoSpaceDE w:val="0"/>
      <w:autoSpaceDN w:val="0"/>
      <w:adjustRightInd w:val="0"/>
    </w:pPr>
    <w:rPr>
      <w:rFonts w:ascii="Arial Black" w:hAnsi="Arial Black"/>
    </w:rPr>
  </w:style>
  <w:style w:type="character" w:customStyle="1" w:styleId="r">
    <w:name w:val="r"/>
    <w:rsid w:val="008E7C18"/>
  </w:style>
  <w:style w:type="character" w:customStyle="1" w:styleId="rl">
    <w:name w:val="rl"/>
    <w:rsid w:val="008E7C18"/>
  </w:style>
  <w:style w:type="character" w:customStyle="1" w:styleId="ep">
    <w:name w:val="ep"/>
    <w:rsid w:val="008E7C18"/>
  </w:style>
  <w:style w:type="character" w:customStyle="1" w:styleId="f">
    <w:name w:val="f"/>
    <w:rsid w:val="008E7C18"/>
  </w:style>
  <w:style w:type="paragraph" w:customStyle="1" w:styleId="affffffe">
    <w:name w:val="Диссер"/>
    <w:basedOn w:val="a3"/>
    <w:rsid w:val="008E7C18"/>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8E7C18"/>
    <w:rPr>
      <w:sz w:val="24"/>
      <w:szCs w:val="24"/>
      <w:lang w:val="ru-RU" w:eastAsia="ru-RU" w:bidi="ar-SA"/>
    </w:rPr>
  </w:style>
  <w:style w:type="character" w:customStyle="1" w:styleId="430">
    <w:name w:val="Знак Знак43"/>
    <w:locked/>
    <w:rsid w:val="008E7C18"/>
    <w:rPr>
      <w:color w:val="000000"/>
      <w:sz w:val="28"/>
      <w:szCs w:val="24"/>
      <w:lang w:eastAsia="ru-RU"/>
    </w:rPr>
  </w:style>
  <w:style w:type="paragraph" w:customStyle="1" w:styleId="afffffff">
    <w:name w:val="Знак Знак Знак 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8E7C18"/>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8E7C18"/>
    <w:rPr>
      <w:sz w:val="24"/>
      <w:szCs w:val="24"/>
      <w:lang w:val="ru-RU" w:eastAsia="ru-RU" w:bidi="ar-SA"/>
    </w:rPr>
  </w:style>
  <w:style w:type="paragraph" w:customStyle="1" w:styleId="a1">
    <w:name w:val="мой"/>
    <w:basedOn w:val="a3"/>
    <w:rsid w:val="008E7C18"/>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8E7C18"/>
    <w:pPr>
      <w:widowControl/>
      <w:ind w:firstLine="0"/>
      <w:jc w:val="left"/>
    </w:pPr>
    <w:rPr>
      <w:rFonts w:ascii="Times New Roman" w:hAnsi="Times New Roman"/>
      <w:snapToGrid/>
      <w:sz w:val="24"/>
    </w:rPr>
  </w:style>
  <w:style w:type="paragraph" w:customStyle="1" w:styleId="31">
    <w:name w:val="заголовок 3"/>
    <w:basedOn w:val="a3"/>
    <w:next w:val="a3"/>
    <w:rsid w:val="008E7C18"/>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8E7C18"/>
  </w:style>
  <w:style w:type="paragraph" w:customStyle="1" w:styleId="-0">
    <w:name w:val="абзац-Азар"/>
    <w:basedOn w:val="afe"/>
    <w:rsid w:val="008E7C18"/>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8E7C18"/>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E7C18"/>
    <w:rPr>
      <w:rFonts w:ascii="Arial" w:hAnsi="Arial"/>
      <w:sz w:val="24"/>
      <w:szCs w:val="24"/>
      <w:lang w:bidi="ar-SA"/>
    </w:rPr>
  </w:style>
  <w:style w:type="paragraph" w:customStyle="1" w:styleId="1ffff1">
    <w:name w:val="Знак Знак Знак Знак Знак Знак1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8E7C18"/>
    <w:pPr>
      <w:spacing w:before="100" w:beforeAutospacing="1" w:after="100" w:afterAutospacing="1"/>
      <w:jc w:val="both"/>
    </w:pPr>
    <w:rPr>
      <w:rFonts w:ascii="Georgia" w:hAnsi="Georgia"/>
      <w:color w:val="555555"/>
    </w:rPr>
  </w:style>
  <w:style w:type="paragraph" w:customStyle="1" w:styleId="bodytxt">
    <w:name w:val="bodytxt"/>
    <w:basedOn w:val="a3"/>
    <w:rsid w:val="008E7C18"/>
    <w:pPr>
      <w:spacing w:before="100" w:beforeAutospacing="1" w:after="100" w:afterAutospacing="1"/>
    </w:pPr>
    <w:rPr>
      <w:rFonts w:ascii="Tahoma" w:hAnsi="Tahoma" w:cs="Tahoma"/>
      <w:color w:val="111111"/>
      <w:sz w:val="33"/>
      <w:szCs w:val="33"/>
    </w:rPr>
  </w:style>
  <w:style w:type="character" w:customStyle="1" w:styleId="afffffff1">
    <w:name w:val="выделение"/>
    <w:rsid w:val="008E7C18"/>
    <w:rPr>
      <w:rFonts w:cs="Times New Roman"/>
    </w:rPr>
  </w:style>
  <w:style w:type="paragraph" w:customStyle="1" w:styleId="a">
    <w:name w:val="нумерованный содержание"/>
    <w:basedOn w:val="a3"/>
    <w:rsid w:val="008E7C18"/>
    <w:pPr>
      <w:numPr>
        <w:numId w:val="16"/>
      </w:numPr>
    </w:pPr>
    <w:rPr>
      <w:rFonts w:eastAsia="Calibri"/>
      <w:szCs w:val="22"/>
      <w:lang w:eastAsia="en-US"/>
    </w:rPr>
  </w:style>
  <w:style w:type="character" w:customStyle="1" w:styleId="440">
    <w:name w:val="Знак Знак44"/>
    <w:locked/>
    <w:rsid w:val="008E7C18"/>
    <w:rPr>
      <w:sz w:val="24"/>
      <w:szCs w:val="24"/>
    </w:rPr>
  </w:style>
  <w:style w:type="character" w:customStyle="1" w:styleId="FontStyle18">
    <w:name w:val="Font Style18"/>
    <w:rsid w:val="008E7C18"/>
    <w:rPr>
      <w:rFonts w:ascii="Times New Roman" w:hAnsi="Times New Roman" w:cs="Times New Roman"/>
      <w:b/>
      <w:bCs/>
      <w:sz w:val="18"/>
      <w:szCs w:val="18"/>
    </w:rPr>
  </w:style>
  <w:style w:type="character" w:customStyle="1" w:styleId="FontStyle19">
    <w:name w:val="Font Style19"/>
    <w:rsid w:val="008E7C18"/>
    <w:rPr>
      <w:rFonts w:ascii="Arial" w:hAnsi="Arial" w:cs="Arial"/>
      <w:sz w:val="16"/>
      <w:szCs w:val="16"/>
    </w:rPr>
  </w:style>
  <w:style w:type="character" w:customStyle="1" w:styleId="FontStyle150">
    <w:name w:val="Font Style15"/>
    <w:rsid w:val="008E7C18"/>
    <w:rPr>
      <w:rFonts w:ascii="Georgia" w:hAnsi="Georgia" w:cs="Georgia"/>
      <w:sz w:val="18"/>
      <w:szCs w:val="18"/>
    </w:rPr>
  </w:style>
  <w:style w:type="character" w:customStyle="1" w:styleId="FontStyle17">
    <w:name w:val="Font Style17"/>
    <w:rsid w:val="008E7C18"/>
    <w:rPr>
      <w:rFonts w:ascii="Times New Roman" w:hAnsi="Times New Roman" w:cs="Times New Roman"/>
      <w:sz w:val="20"/>
      <w:szCs w:val="20"/>
    </w:rPr>
  </w:style>
  <w:style w:type="character" w:customStyle="1" w:styleId="c0">
    <w:name w:val="c0"/>
    <w:rsid w:val="008E7C18"/>
  </w:style>
  <w:style w:type="character" w:customStyle="1" w:styleId="FontStyle48">
    <w:name w:val="Font Style48"/>
    <w:rsid w:val="008E7C18"/>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8E7C18"/>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8E7C18"/>
    <w:pPr>
      <w:spacing w:before="100" w:beforeAutospacing="1" w:after="100" w:afterAutospacing="1"/>
    </w:pPr>
  </w:style>
  <w:style w:type="character" w:customStyle="1" w:styleId="WW8Num1z0">
    <w:name w:val="WW8Num1z0"/>
    <w:rsid w:val="008E7C18"/>
  </w:style>
  <w:style w:type="character" w:customStyle="1" w:styleId="WW8Num1z1">
    <w:name w:val="WW8Num1z1"/>
    <w:rsid w:val="008E7C18"/>
  </w:style>
  <w:style w:type="character" w:customStyle="1" w:styleId="WW8Num1z2">
    <w:name w:val="WW8Num1z2"/>
    <w:rsid w:val="008E7C18"/>
  </w:style>
  <w:style w:type="character" w:customStyle="1" w:styleId="WW8Num1z3">
    <w:name w:val="WW8Num1z3"/>
    <w:rsid w:val="008E7C18"/>
  </w:style>
  <w:style w:type="character" w:customStyle="1" w:styleId="WW8Num1z4">
    <w:name w:val="WW8Num1z4"/>
    <w:rsid w:val="008E7C18"/>
  </w:style>
  <w:style w:type="character" w:customStyle="1" w:styleId="WW8Num1z5">
    <w:name w:val="WW8Num1z5"/>
    <w:rsid w:val="008E7C18"/>
  </w:style>
  <w:style w:type="character" w:customStyle="1" w:styleId="WW8Num1z6">
    <w:name w:val="WW8Num1z6"/>
    <w:rsid w:val="008E7C18"/>
  </w:style>
  <w:style w:type="character" w:customStyle="1" w:styleId="WW8Num1z7">
    <w:name w:val="WW8Num1z7"/>
    <w:rsid w:val="008E7C18"/>
  </w:style>
  <w:style w:type="character" w:customStyle="1" w:styleId="WW8Num1z8">
    <w:name w:val="WW8Num1z8"/>
    <w:rsid w:val="008E7C18"/>
  </w:style>
  <w:style w:type="character" w:customStyle="1" w:styleId="WW8Num2z0">
    <w:name w:val="WW8Num2z0"/>
    <w:rsid w:val="008E7C18"/>
    <w:rPr>
      <w:rFonts w:ascii="Symbol" w:hAnsi="Symbol" w:cs="Symbol"/>
    </w:rPr>
  </w:style>
  <w:style w:type="character" w:customStyle="1" w:styleId="WW8Num2z1">
    <w:name w:val="WW8Num2z1"/>
    <w:rsid w:val="008E7C18"/>
    <w:rPr>
      <w:rFonts w:ascii="Courier New" w:hAnsi="Courier New" w:cs="Courier New"/>
    </w:rPr>
  </w:style>
  <w:style w:type="character" w:customStyle="1" w:styleId="WW8Num2z2">
    <w:name w:val="WW8Num2z2"/>
    <w:rsid w:val="008E7C18"/>
    <w:rPr>
      <w:rFonts w:ascii="Wingdings" w:hAnsi="Wingdings" w:cs="Wingdings"/>
    </w:rPr>
  </w:style>
  <w:style w:type="character" w:customStyle="1" w:styleId="WW8Num3z0">
    <w:name w:val="WW8Num3z0"/>
    <w:rsid w:val="008E7C18"/>
    <w:rPr>
      <w:rFonts w:ascii="Symbol" w:hAnsi="Symbol" w:cs="Symbol"/>
      <w:color w:val="auto"/>
    </w:rPr>
  </w:style>
  <w:style w:type="character" w:customStyle="1" w:styleId="WW8Num3z2">
    <w:name w:val="WW8Num3z2"/>
    <w:rsid w:val="008E7C18"/>
    <w:rPr>
      <w:rFonts w:ascii="Wingdings" w:hAnsi="Wingdings" w:cs="Wingdings"/>
    </w:rPr>
  </w:style>
  <w:style w:type="character" w:customStyle="1" w:styleId="WW8Num3z3">
    <w:name w:val="WW8Num3z3"/>
    <w:rsid w:val="008E7C18"/>
    <w:rPr>
      <w:rFonts w:ascii="Symbol" w:hAnsi="Symbol" w:cs="Symbol"/>
    </w:rPr>
  </w:style>
  <w:style w:type="character" w:customStyle="1" w:styleId="WW8Num4z2">
    <w:name w:val="WW8Num4z2"/>
    <w:rsid w:val="008E7C18"/>
  </w:style>
  <w:style w:type="character" w:customStyle="1" w:styleId="WW8Num4z4">
    <w:name w:val="WW8Num4z4"/>
    <w:rsid w:val="008E7C18"/>
  </w:style>
  <w:style w:type="character" w:customStyle="1" w:styleId="WW8Num4z5">
    <w:name w:val="WW8Num4z5"/>
    <w:rsid w:val="008E7C18"/>
  </w:style>
  <w:style w:type="character" w:customStyle="1" w:styleId="WW8Num4z6">
    <w:name w:val="WW8Num4z6"/>
    <w:rsid w:val="008E7C18"/>
  </w:style>
  <w:style w:type="character" w:customStyle="1" w:styleId="WW8Num4z7">
    <w:name w:val="WW8Num4z7"/>
    <w:rsid w:val="008E7C18"/>
  </w:style>
  <w:style w:type="character" w:customStyle="1" w:styleId="WW8Num4z8">
    <w:name w:val="WW8Num4z8"/>
    <w:rsid w:val="008E7C18"/>
  </w:style>
  <w:style w:type="character" w:customStyle="1" w:styleId="WW8Num5z0">
    <w:name w:val="WW8Num5z0"/>
    <w:rsid w:val="008E7C18"/>
  </w:style>
  <w:style w:type="character" w:customStyle="1" w:styleId="WW8Num5z1">
    <w:name w:val="WW8Num5z1"/>
    <w:rsid w:val="008E7C18"/>
  </w:style>
  <w:style w:type="character" w:customStyle="1" w:styleId="WW8Num5z2">
    <w:name w:val="WW8Num5z2"/>
    <w:rsid w:val="008E7C18"/>
  </w:style>
  <w:style w:type="character" w:customStyle="1" w:styleId="WW8Num5z3">
    <w:name w:val="WW8Num5z3"/>
    <w:rsid w:val="008E7C18"/>
  </w:style>
  <w:style w:type="character" w:customStyle="1" w:styleId="WW8Num5z4">
    <w:name w:val="WW8Num5z4"/>
    <w:rsid w:val="008E7C18"/>
  </w:style>
  <w:style w:type="character" w:customStyle="1" w:styleId="WW8Num5z5">
    <w:name w:val="WW8Num5z5"/>
    <w:rsid w:val="008E7C18"/>
  </w:style>
  <w:style w:type="character" w:customStyle="1" w:styleId="WW8Num5z6">
    <w:name w:val="WW8Num5z6"/>
    <w:rsid w:val="008E7C18"/>
  </w:style>
  <w:style w:type="character" w:customStyle="1" w:styleId="WW8Num5z7">
    <w:name w:val="WW8Num5z7"/>
    <w:rsid w:val="008E7C18"/>
  </w:style>
  <w:style w:type="character" w:customStyle="1" w:styleId="WW8Num5z8">
    <w:name w:val="WW8Num5z8"/>
    <w:rsid w:val="008E7C18"/>
  </w:style>
  <w:style w:type="character" w:customStyle="1" w:styleId="WW8Num6z0">
    <w:name w:val="WW8Num6z0"/>
    <w:rsid w:val="008E7C18"/>
  </w:style>
  <w:style w:type="character" w:customStyle="1" w:styleId="WW8Num6z2">
    <w:name w:val="WW8Num6z2"/>
    <w:rsid w:val="008E7C18"/>
  </w:style>
  <w:style w:type="character" w:customStyle="1" w:styleId="WW8Num6z3">
    <w:name w:val="WW8Num6z3"/>
    <w:rsid w:val="008E7C18"/>
  </w:style>
  <w:style w:type="character" w:customStyle="1" w:styleId="WW8Num6z4">
    <w:name w:val="WW8Num6z4"/>
    <w:rsid w:val="008E7C18"/>
  </w:style>
  <w:style w:type="character" w:customStyle="1" w:styleId="WW8Num6z5">
    <w:name w:val="WW8Num6z5"/>
    <w:rsid w:val="008E7C18"/>
  </w:style>
  <w:style w:type="character" w:customStyle="1" w:styleId="WW8Num6z6">
    <w:name w:val="WW8Num6z6"/>
    <w:rsid w:val="008E7C18"/>
  </w:style>
  <w:style w:type="character" w:customStyle="1" w:styleId="WW8Num6z7">
    <w:name w:val="WW8Num6z7"/>
    <w:rsid w:val="008E7C18"/>
  </w:style>
  <w:style w:type="character" w:customStyle="1" w:styleId="WW8Num6z8">
    <w:name w:val="WW8Num6z8"/>
    <w:rsid w:val="008E7C18"/>
  </w:style>
  <w:style w:type="character" w:customStyle="1" w:styleId="WW8Num7z0">
    <w:name w:val="WW8Num7z0"/>
    <w:rsid w:val="008E7C18"/>
    <w:rPr>
      <w:rFonts w:ascii="Symbol" w:hAnsi="Symbol" w:cs="Symbol"/>
    </w:rPr>
  </w:style>
  <w:style w:type="character" w:customStyle="1" w:styleId="WW8Num7z2">
    <w:name w:val="WW8Num7z2"/>
    <w:rsid w:val="008E7C18"/>
  </w:style>
  <w:style w:type="character" w:customStyle="1" w:styleId="WW8Num7z3">
    <w:name w:val="WW8Num7z3"/>
    <w:rsid w:val="008E7C18"/>
  </w:style>
  <w:style w:type="character" w:customStyle="1" w:styleId="WW8Num7z4">
    <w:name w:val="WW8Num7z4"/>
    <w:rsid w:val="008E7C18"/>
  </w:style>
  <w:style w:type="character" w:customStyle="1" w:styleId="WW8Num7z5">
    <w:name w:val="WW8Num7z5"/>
    <w:rsid w:val="008E7C18"/>
  </w:style>
  <w:style w:type="character" w:customStyle="1" w:styleId="WW8Num7z6">
    <w:name w:val="WW8Num7z6"/>
    <w:rsid w:val="008E7C18"/>
  </w:style>
  <w:style w:type="character" w:customStyle="1" w:styleId="WW8Num7z7">
    <w:name w:val="WW8Num7z7"/>
    <w:rsid w:val="008E7C18"/>
  </w:style>
  <w:style w:type="character" w:customStyle="1" w:styleId="WW8Num7z8">
    <w:name w:val="WW8Num7z8"/>
    <w:rsid w:val="008E7C18"/>
  </w:style>
  <w:style w:type="character" w:customStyle="1" w:styleId="WW8Num8z1">
    <w:name w:val="WW8Num8z1"/>
    <w:rsid w:val="008E7C18"/>
  </w:style>
  <w:style w:type="character" w:customStyle="1" w:styleId="WW8Num8z2">
    <w:name w:val="WW8Num8z2"/>
    <w:rsid w:val="008E7C18"/>
  </w:style>
  <w:style w:type="character" w:customStyle="1" w:styleId="WW8Num8z3">
    <w:name w:val="WW8Num8z3"/>
    <w:rsid w:val="008E7C18"/>
  </w:style>
  <w:style w:type="character" w:customStyle="1" w:styleId="WW8Num8z4">
    <w:name w:val="WW8Num8z4"/>
    <w:rsid w:val="008E7C18"/>
  </w:style>
  <w:style w:type="character" w:customStyle="1" w:styleId="WW8Num8z5">
    <w:name w:val="WW8Num8z5"/>
    <w:rsid w:val="008E7C18"/>
  </w:style>
  <w:style w:type="character" w:customStyle="1" w:styleId="WW8Num8z6">
    <w:name w:val="WW8Num8z6"/>
    <w:rsid w:val="008E7C18"/>
  </w:style>
  <w:style w:type="character" w:customStyle="1" w:styleId="WW8Num8z7">
    <w:name w:val="WW8Num8z7"/>
    <w:rsid w:val="008E7C18"/>
  </w:style>
  <w:style w:type="character" w:customStyle="1" w:styleId="WW8Num8z8">
    <w:name w:val="WW8Num8z8"/>
    <w:rsid w:val="008E7C18"/>
  </w:style>
  <w:style w:type="character" w:customStyle="1" w:styleId="WW8Num9z0">
    <w:name w:val="WW8Num9z0"/>
    <w:rsid w:val="008E7C18"/>
  </w:style>
  <w:style w:type="character" w:customStyle="1" w:styleId="WW8Num9z1">
    <w:name w:val="WW8Num9z1"/>
    <w:rsid w:val="008E7C18"/>
  </w:style>
  <w:style w:type="character" w:customStyle="1" w:styleId="WW8Num9z2">
    <w:name w:val="WW8Num9z2"/>
    <w:rsid w:val="008E7C18"/>
  </w:style>
  <w:style w:type="character" w:customStyle="1" w:styleId="WW8Num9z3">
    <w:name w:val="WW8Num9z3"/>
    <w:rsid w:val="008E7C18"/>
  </w:style>
  <w:style w:type="character" w:customStyle="1" w:styleId="WW8Num9z4">
    <w:name w:val="WW8Num9z4"/>
    <w:rsid w:val="008E7C18"/>
  </w:style>
  <w:style w:type="character" w:customStyle="1" w:styleId="WW8Num9z5">
    <w:name w:val="WW8Num9z5"/>
    <w:rsid w:val="008E7C18"/>
  </w:style>
  <w:style w:type="character" w:customStyle="1" w:styleId="WW8Num9z6">
    <w:name w:val="WW8Num9z6"/>
    <w:rsid w:val="008E7C18"/>
  </w:style>
  <w:style w:type="character" w:customStyle="1" w:styleId="WW8Num9z7">
    <w:name w:val="WW8Num9z7"/>
    <w:rsid w:val="008E7C18"/>
  </w:style>
  <w:style w:type="character" w:customStyle="1" w:styleId="WW8Num9z8">
    <w:name w:val="WW8Num9z8"/>
    <w:rsid w:val="008E7C18"/>
  </w:style>
  <w:style w:type="character" w:customStyle="1" w:styleId="WW8Num10z0">
    <w:name w:val="WW8Num10z0"/>
    <w:rsid w:val="008E7C18"/>
  </w:style>
  <w:style w:type="character" w:customStyle="1" w:styleId="WW8Num10z1">
    <w:name w:val="WW8Num10z1"/>
    <w:rsid w:val="008E7C18"/>
  </w:style>
  <w:style w:type="character" w:customStyle="1" w:styleId="WW8Num10z2">
    <w:name w:val="WW8Num10z2"/>
    <w:rsid w:val="008E7C18"/>
  </w:style>
  <w:style w:type="character" w:customStyle="1" w:styleId="WW8Num10z3">
    <w:name w:val="WW8Num10z3"/>
    <w:rsid w:val="008E7C18"/>
  </w:style>
  <w:style w:type="character" w:customStyle="1" w:styleId="WW8Num10z4">
    <w:name w:val="WW8Num10z4"/>
    <w:rsid w:val="008E7C18"/>
  </w:style>
  <w:style w:type="character" w:customStyle="1" w:styleId="WW8Num10z5">
    <w:name w:val="WW8Num10z5"/>
    <w:rsid w:val="008E7C18"/>
  </w:style>
  <w:style w:type="character" w:customStyle="1" w:styleId="WW8Num10z6">
    <w:name w:val="WW8Num10z6"/>
    <w:rsid w:val="008E7C18"/>
  </w:style>
  <w:style w:type="character" w:customStyle="1" w:styleId="WW8Num10z7">
    <w:name w:val="WW8Num10z7"/>
    <w:rsid w:val="008E7C18"/>
  </w:style>
  <w:style w:type="character" w:customStyle="1" w:styleId="WW8Num10z8">
    <w:name w:val="WW8Num10z8"/>
    <w:rsid w:val="008E7C18"/>
  </w:style>
  <w:style w:type="character" w:customStyle="1" w:styleId="WW8Num11z0">
    <w:name w:val="WW8Num11z0"/>
    <w:rsid w:val="008E7C18"/>
  </w:style>
  <w:style w:type="character" w:customStyle="1" w:styleId="WW8Num11z1">
    <w:name w:val="WW8Num11z1"/>
    <w:rsid w:val="008E7C18"/>
    <w:rPr>
      <w:rFonts w:ascii="Symbol" w:hAnsi="Symbol" w:cs="Symbol"/>
    </w:rPr>
  </w:style>
  <w:style w:type="character" w:customStyle="1" w:styleId="WW8Num11z2">
    <w:name w:val="WW8Num11z2"/>
    <w:rsid w:val="008E7C18"/>
  </w:style>
  <w:style w:type="character" w:customStyle="1" w:styleId="WW8Num11z3">
    <w:name w:val="WW8Num11z3"/>
    <w:rsid w:val="008E7C18"/>
  </w:style>
  <w:style w:type="character" w:customStyle="1" w:styleId="WW8Num11z4">
    <w:name w:val="WW8Num11z4"/>
    <w:rsid w:val="008E7C18"/>
  </w:style>
  <w:style w:type="character" w:customStyle="1" w:styleId="WW8Num11z5">
    <w:name w:val="WW8Num11z5"/>
    <w:rsid w:val="008E7C18"/>
  </w:style>
  <w:style w:type="character" w:customStyle="1" w:styleId="WW8Num11z6">
    <w:name w:val="WW8Num11z6"/>
    <w:rsid w:val="008E7C18"/>
  </w:style>
  <w:style w:type="character" w:customStyle="1" w:styleId="WW8Num11z7">
    <w:name w:val="WW8Num11z7"/>
    <w:rsid w:val="008E7C18"/>
  </w:style>
  <w:style w:type="character" w:customStyle="1" w:styleId="WW8Num11z8">
    <w:name w:val="WW8Num11z8"/>
    <w:rsid w:val="008E7C18"/>
  </w:style>
  <w:style w:type="character" w:customStyle="1" w:styleId="WW8Num12z0">
    <w:name w:val="WW8Num12z0"/>
    <w:rsid w:val="008E7C18"/>
  </w:style>
  <w:style w:type="character" w:customStyle="1" w:styleId="WW8Num12z1">
    <w:name w:val="WW8Num12z1"/>
    <w:rsid w:val="008E7C18"/>
    <w:rPr>
      <w:b/>
      <w:bCs/>
    </w:rPr>
  </w:style>
  <w:style w:type="character" w:customStyle="1" w:styleId="WW8Num12z2">
    <w:name w:val="WW8Num12z2"/>
    <w:rsid w:val="008E7C18"/>
  </w:style>
  <w:style w:type="character" w:customStyle="1" w:styleId="WW8Num12z3">
    <w:name w:val="WW8Num12z3"/>
    <w:rsid w:val="008E7C18"/>
  </w:style>
  <w:style w:type="character" w:customStyle="1" w:styleId="WW8Num12z4">
    <w:name w:val="WW8Num12z4"/>
    <w:rsid w:val="008E7C18"/>
  </w:style>
  <w:style w:type="character" w:customStyle="1" w:styleId="WW8Num12z5">
    <w:name w:val="WW8Num12z5"/>
    <w:rsid w:val="008E7C18"/>
  </w:style>
  <w:style w:type="character" w:customStyle="1" w:styleId="WW8Num12z6">
    <w:name w:val="WW8Num12z6"/>
    <w:rsid w:val="008E7C18"/>
  </w:style>
  <w:style w:type="character" w:customStyle="1" w:styleId="WW8Num12z7">
    <w:name w:val="WW8Num12z7"/>
    <w:rsid w:val="008E7C18"/>
  </w:style>
  <w:style w:type="character" w:customStyle="1" w:styleId="WW8Num12z8">
    <w:name w:val="WW8Num12z8"/>
    <w:rsid w:val="008E7C18"/>
  </w:style>
  <w:style w:type="character" w:customStyle="1" w:styleId="WW8Num13z0">
    <w:name w:val="WW8Num13z0"/>
    <w:rsid w:val="008E7C18"/>
    <w:rPr>
      <w:rFonts w:ascii="Symbol" w:hAnsi="Symbol" w:cs="Symbol"/>
    </w:rPr>
  </w:style>
  <w:style w:type="character" w:customStyle="1" w:styleId="WW8Num13z1">
    <w:name w:val="WW8Num13z1"/>
    <w:rsid w:val="008E7C18"/>
    <w:rPr>
      <w:rFonts w:ascii="Courier New" w:hAnsi="Courier New" w:cs="Courier New"/>
    </w:rPr>
  </w:style>
  <w:style w:type="character" w:customStyle="1" w:styleId="WW8Num13z2">
    <w:name w:val="WW8Num13z2"/>
    <w:rsid w:val="008E7C18"/>
    <w:rPr>
      <w:rFonts w:ascii="Wingdings" w:hAnsi="Wingdings" w:cs="Wingdings"/>
    </w:rPr>
  </w:style>
  <w:style w:type="character" w:customStyle="1" w:styleId="WW8Num14z2">
    <w:name w:val="WW8Num14z2"/>
    <w:rsid w:val="008E7C18"/>
    <w:rPr>
      <w:rFonts w:ascii="Wingdings" w:hAnsi="Wingdings" w:cs="Wingdings"/>
    </w:rPr>
  </w:style>
  <w:style w:type="character" w:customStyle="1" w:styleId="WW8Num15z0">
    <w:name w:val="WW8Num15z0"/>
    <w:rsid w:val="008E7C18"/>
  </w:style>
  <w:style w:type="character" w:customStyle="1" w:styleId="WW8Num15z2">
    <w:name w:val="WW8Num15z2"/>
    <w:rsid w:val="008E7C18"/>
  </w:style>
  <w:style w:type="character" w:customStyle="1" w:styleId="WW8Num15z3">
    <w:name w:val="WW8Num15z3"/>
    <w:rsid w:val="008E7C18"/>
  </w:style>
  <w:style w:type="character" w:customStyle="1" w:styleId="WW8Num15z4">
    <w:name w:val="WW8Num15z4"/>
    <w:rsid w:val="008E7C18"/>
  </w:style>
  <w:style w:type="character" w:customStyle="1" w:styleId="WW8Num15z5">
    <w:name w:val="WW8Num15z5"/>
    <w:rsid w:val="008E7C18"/>
  </w:style>
  <w:style w:type="character" w:customStyle="1" w:styleId="WW8Num15z6">
    <w:name w:val="WW8Num15z6"/>
    <w:rsid w:val="008E7C18"/>
  </w:style>
  <w:style w:type="character" w:customStyle="1" w:styleId="WW8Num15z7">
    <w:name w:val="WW8Num15z7"/>
    <w:rsid w:val="008E7C18"/>
  </w:style>
  <w:style w:type="character" w:customStyle="1" w:styleId="WW8Num15z8">
    <w:name w:val="WW8Num15z8"/>
    <w:rsid w:val="008E7C18"/>
  </w:style>
  <w:style w:type="character" w:customStyle="1" w:styleId="WW8Num16z1">
    <w:name w:val="WW8Num16z1"/>
    <w:rsid w:val="008E7C18"/>
  </w:style>
  <w:style w:type="character" w:customStyle="1" w:styleId="WW8Num16z2">
    <w:name w:val="WW8Num16z2"/>
    <w:rsid w:val="008E7C18"/>
  </w:style>
  <w:style w:type="character" w:customStyle="1" w:styleId="WW8Num16z3">
    <w:name w:val="WW8Num16z3"/>
    <w:rsid w:val="008E7C18"/>
  </w:style>
  <w:style w:type="character" w:customStyle="1" w:styleId="WW8Num16z4">
    <w:name w:val="WW8Num16z4"/>
    <w:rsid w:val="008E7C18"/>
  </w:style>
  <w:style w:type="character" w:customStyle="1" w:styleId="WW8Num16z5">
    <w:name w:val="WW8Num16z5"/>
    <w:rsid w:val="008E7C18"/>
  </w:style>
  <w:style w:type="character" w:customStyle="1" w:styleId="WW8Num16z6">
    <w:name w:val="WW8Num16z6"/>
    <w:rsid w:val="008E7C18"/>
  </w:style>
  <w:style w:type="character" w:customStyle="1" w:styleId="WW8Num16z7">
    <w:name w:val="WW8Num16z7"/>
    <w:rsid w:val="008E7C18"/>
  </w:style>
  <w:style w:type="character" w:customStyle="1" w:styleId="WW8Num16z8">
    <w:name w:val="WW8Num16z8"/>
    <w:rsid w:val="008E7C18"/>
  </w:style>
  <w:style w:type="character" w:customStyle="1" w:styleId="WW8Num17z0">
    <w:name w:val="WW8Num17z0"/>
    <w:rsid w:val="008E7C18"/>
    <w:rPr>
      <w:rFonts w:ascii="Times New Roman" w:hAnsi="Times New Roman" w:cs="Times New Roman"/>
      <w:b w:val="0"/>
      <w:i w:val="0"/>
      <w:sz w:val="24"/>
      <w:szCs w:val="24"/>
    </w:rPr>
  </w:style>
  <w:style w:type="character" w:customStyle="1" w:styleId="WW8Num17z2">
    <w:name w:val="WW8Num17z2"/>
    <w:rsid w:val="008E7C18"/>
  </w:style>
  <w:style w:type="character" w:customStyle="1" w:styleId="WW8Num17z3">
    <w:name w:val="WW8Num17z3"/>
    <w:rsid w:val="008E7C18"/>
  </w:style>
  <w:style w:type="character" w:customStyle="1" w:styleId="WW8Num17z4">
    <w:name w:val="WW8Num17z4"/>
    <w:rsid w:val="008E7C18"/>
  </w:style>
  <w:style w:type="character" w:customStyle="1" w:styleId="WW8Num17z5">
    <w:name w:val="WW8Num17z5"/>
    <w:rsid w:val="008E7C18"/>
  </w:style>
  <w:style w:type="character" w:customStyle="1" w:styleId="WW8Num17z6">
    <w:name w:val="WW8Num17z6"/>
    <w:rsid w:val="008E7C18"/>
  </w:style>
  <w:style w:type="character" w:customStyle="1" w:styleId="WW8Num17z7">
    <w:name w:val="WW8Num17z7"/>
    <w:rsid w:val="008E7C18"/>
  </w:style>
  <w:style w:type="character" w:customStyle="1" w:styleId="WW8Num17z8">
    <w:name w:val="WW8Num17z8"/>
    <w:rsid w:val="008E7C18"/>
  </w:style>
  <w:style w:type="character" w:customStyle="1" w:styleId="WW8Num18z1">
    <w:name w:val="WW8Num18z1"/>
    <w:rsid w:val="008E7C18"/>
  </w:style>
  <w:style w:type="character" w:customStyle="1" w:styleId="WW8Num18z2">
    <w:name w:val="WW8Num18z2"/>
    <w:rsid w:val="008E7C18"/>
  </w:style>
  <w:style w:type="character" w:customStyle="1" w:styleId="WW8Num18z3">
    <w:name w:val="WW8Num18z3"/>
    <w:rsid w:val="008E7C18"/>
  </w:style>
  <w:style w:type="character" w:customStyle="1" w:styleId="WW8Num18z4">
    <w:name w:val="WW8Num18z4"/>
    <w:rsid w:val="008E7C18"/>
  </w:style>
  <w:style w:type="character" w:customStyle="1" w:styleId="WW8Num18z5">
    <w:name w:val="WW8Num18z5"/>
    <w:rsid w:val="008E7C18"/>
  </w:style>
  <w:style w:type="character" w:customStyle="1" w:styleId="WW8Num18z6">
    <w:name w:val="WW8Num18z6"/>
    <w:rsid w:val="008E7C18"/>
  </w:style>
  <w:style w:type="character" w:customStyle="1" w:styleId="WW8Num18z7">
    <w:name w:val="WW8Num18z7"/>
    <w:rsid w:val="008E7C18"/>
  </w:style>
  <w:style w:type="character" w:customStyle="1" w:styleId="WW8Num18z8">
    <w:name w:val="WW8Num18z8"/>
    <w:rsid w:val="008E7C18"/>
  </w:style>
  <w:style w:type="character" w:customStyle="1" w:styleId="WW8Num19z0">
    <w:name w:val="WW8Num19z0"/>
    <w:rsid w:val="008E7C18"/>
  </w:style>
  <w:style w:type="character" w:customStyle="1" w:styleId="WW8Num19z1">
    <w:name w:val="WW8Num19z1"/>
    <w:rsid w:val="008E7C18"/>
  </w:style>
  <w:style w:type="character" w:customStyle="1" w:styleId="WW8Num19z2">
    <w:name w:val="WW8Num19z2"/>
    <w:rsid w:val="008E7C18"/>
  </w:style>
  <w:style w:type="character" w:customStyle="1" w:styleId="WW8Num19z3">
    <w:name w:val="WW8Num19z3"/>
    <w:rsid w:val="008E7C18"/>
  </w:style>
  <w:style w:type="character" w:customStyle="1" w:styleId="WW8Num19z4">
    <w:name w:val="WW8Num19z4"/>
    <w:rsid w:val="008E7C18"/>
  </w:style>
  <w:style w:type="character" w:customStyle="1" w:styleId="WW8Num19z5">
    <w:name w:val="WW8Num19z5"/>
    <w:rsid w:val="008E7C18"/>
  </w:style>
  <w:style w:type="character" w:customStyle="1" w:styleId="WW8Num19z6">
    <w:name w:val="WW8Num19z6"/>
    <w:rsid w:val="008E7C18"/>
  </w:style>
  <w:style w:type="character" w:customStyle="1" w:styleId="WW8Num19z7">
    <w:name w:val="WW8Num19z7"/>
    <w:rsid w:val="008E7C18"/>
  </w:style>
  <w:style w:type="character" w:customStyle="1" w:styleId="WW8Num19z8">
    <w:name w:val="WW8Num19z8"/>
    <w:rsid w:val="008E7C18"/>
  </w:style>
  <w:style w:type="character" w:customStyle="1" w:styleId="WW8Num20z0">
    <w:name w:val="WW8Num20z0"/>
    <w:rsid w:val="008E7C18"/>
  </w:style>
  <w:style w:type="character" w:customStyle="1" w:styleId="WW8Num21z0">
    <w:name w:val="WW8Num21z0"/>
    <w:rsid w:val="008E7C18"/>
  </w:style>
  <w:style w:type="character" w:customStyle="1" w:styleId="WW8Num21z1">
    <w:name w:val="WW8Num21z1"/>
    <w:rsid w:val="008E7C18"/>
  </w:style>
  <w:style w:type="character" w:customStyle="1" w:styleId="WW8Num21z2">
    <w:name w:val="WW8Num21z2"/>
    <w:rsid w:val="008E7C18"/>
  </w:style>
  <w:style w:type="character" w:customStyle="1" w:styleId="WW8Num21z3">
    <w:name w:val="WW8Num21z3"/>
    <w:rsid w:val="008E7C18"/>
  </w:style>
  <w:style w:type="character" w:customStyle="1" w:styleId="WW8Num21z4">
    <w:name w:val="WW8Num21z4"/>
    <w:rsid w:val="008E7C18"/>
  </w:style>
  <w:style w:type="character" w:customStyle="1" w:styleId="WW8Num21z5">
    <w:name w:val="WW8Num21z5"/>
    <w:rsid w:val="008E7C18"/>
  </w:style>
  <w:style w:type="character" w:customStyle="1" w:styleId="WW8Num21z6">
    <w:name w:val="WW8Num21z6"/>
    <w:rsid w:val="008E7C18"/>
  </w:style>
  <w:style w:type="character" w:customStyle="1" w:styleId="WW8Num21z7">
    <w:name w:val="WW8Num21z7"/>
    <w:rsid w:val="008E7C18"/>
  </w:style>
  <w:style w:type="character" w:customStyle="1" w:styleId="WW8Num21z8">
    <w:name w:val="WW8Num21z8"/>
    <w:rsid w:val="008E7C18"/>
  </w:style>
  <w:style w:type="character" w:customStyle="1" w:styleId="WW8Num22z0">
    <w:name w:val="WW8Num22z0"/>
    <w:rsid w:val="008E7C18"/>
    <w:rPr>
      <w:rFonts w:ascii="Symbol" w:hAnsi="Symbol" w:cs="Symbol"/>
    </w:rPr>
  </w:style>
  <w:style w:type="character" w:customStyle="1" w:styleId="WW8Num22z1">
    <w:name w:val="WW8Num22z1"/>
    <w:rsid w:val="008E7C18"/>
    <w:rPr>
      <w:rFonts w:ascii="Courier New" w:hAnsi="Courier New" w:cs="Courier New"/>
    </w:rPr>
  </w:style>
  <w:style w:type="character" w:customStyle="1" w:styleId="WW8Num22z2">
    <w:name w:val="WW8Num22z2"/>
    <w:rsid w:val="008E7C18"/>
    <w:rPr>
      <w:rFonts w:ascii="Wingdings" w:hAnsi="Wingdings" w:cs="Wingdings"/>
    </w:rPr>
  </w:style>
  <w:style w:type="character" w:customStyle="1" w:styleId="WW8Num23z0">
    <w:name w:val="WW8Num23z0"/>
    <w:rsid w:val="008E7C18"/>
    <w:rPr>
      <w:b w:val="0"/>
      <w:bCs/>
    </w:rPr>
  </w:style>
  <w:style w:type="character" w:customStyle="1" w:styleId="WW8Num23z1">
    <w:name w:val="WW8Num23z1"/>
    <w:rsid w:val="008E7C18"/>
  </w:style>
  <w:style w:type="character" w:customStyle="1" w:styleId="WW8Num23z2">
    <w:name w:val="WW8Num23z2"/>
    <w:rsid w:val="008E7C18"/>
  </w:style>
  <w:style w:type="character" w:customStyle="1" w:styleId="WW8Num23z3">
    <w:name w:val="WW8Num23z3"/>
    <w:rsid w:val="008E7C18"/>
  </w:style>
  <w:style w:type="character" w:customStyle="1" w:styleId="WW8Num23z4">
    <w:name w:val="WW8Num23z4"/>
    <w:rsid w:val="008E7C18"/>
  </w:style>
  <w:style w:type="character" w:customStyle="1" w:styleId="WW8Num23z5">
    <w:name w:val="WW8Num23z5"/>
    <w:rsid w:val="008E7C18"/>
  </w:style>
  <w:style w:type="character" w:customStyle="1" w:styleId="WW8Num23z6">
    <w:name w:val="WW8Num23z6"/>
    <w:rsid w:val="008E7C18"/>
  </w:style>
  <w:style w:type="character" w:customStyle="1" w:styleId="WW8Num23z7">
    <w:name w:val="WW8Num23z7"/>
    <w:rsid w:val="008E7C18"/>
  </w:style>
  <w:style w:type="character" w:customStyle="1" w:styleId="WW8Num23z8">
    <w:name w:val="WW8Num23z8"/>
    <w:rsid w:val="008E7C18"/>
  </w:style>
  <w:style w:type="character" w:customStyle="1" w:styleId="WW8Num24z0">
    <w:name w:val="WW8Num24z0"/>
    <w:rsid w:val="008E7C18"/>
    <w:rPr>
      <w:rFonts w:ascii="Symbol" w:hAnsi="Symbol" w:cs="Symbol"/>
      <w:sz w:val="24"/>
      <w:szCs w:val="24"/>
    </w:rPr>
  </w:style>
  <w:style w:type="character" w:customStyle="1" w:styleId="WW8Num24z1">
    <w:name w:val="WW8Num24z1"/>
    <w:rsid w:val="008E7C18"/>
    <w:rPr>
      <w:rFonts w:ascii="Courier New" w:hAnsi="Courier New" w:cs="Courier New"/>
    </w:rPr>
  </w:style>
  <w:style w:type="character" w:customStyle="1" w:styleId="WW8Num24z2">
    <w:name w:val="WW8Num24z2"/>
    <w:rsid w:val="008E7C18"/>
    <w:rPr>
      <w:rFonts w:ascii="Wingdings" w:hAnsi="Wingdings" w:cs="Wingdings"/>
    </w:rPr>
  </w:style>
  <w:style w:type="character" w:customStyle="1" w:styleId="WW8Num24z3">
    <w:name w:val="WW8Num24z3"/>
    <w:rsid w:val="008E7C18"/>
    <w:rPr>
      <w:rFonts w:ascii="Symbol" w:hAnsi="Symbol" w:cs="Symbol"/>
    </w:rPr>
  </w:style>
  <w:style w:type="character" w:customStyle="1" w:styleId="WW8Num25z0">
    <w:name w:val="WW8Num25z0"/>
    <w:rsid w:val="008E7C18"/>
    <w:rPr>
      <w:rFonts w:ascii="Symbol" w:hAnsi="Symbol" w:cs="Symbol"/>
      <w:color w:val="auto"/>
    </w:rPr>
  </w:style>
  <w:style w:type="character" w:customStyle="1" w:styleId="WW8Num25z1">
    <w:name w:val="WW8Num25z1"/>
    <w:rsid w:val="008E7C18"/>
    <w:rPr>
      <w:rFonts w:ascii="Courier New" w:hAnsi="Courier New" w:cs="Courier New"/>
    </w:rPr>
  </w:style>
  <w:style w:type="character" w:customStyle="1" w:styleId="WW8Num25z2">
    <w:name w:val="WW8Num25z2"/>
    <w:rsid w:val="008E7C18"/>
    <w:rPr>
      <w:rFonts w:ascii="Wingdings" w:hAnsi="Wingdings" w:cs="Wingdings"/>
    </w:rPr>
  </w:style>
  <w:style w:type="character" w:customStyle="1" w:styleId="WW8Num25z3">
    <w:name w:val="WW8Num25z3"/>
    <w:rsid w:val="008E7C18"/>
    <w:rPr>
      <w:rFonts w:ascii="Symbol" w:hAnsi="Symbol" w:cs="Symbol"/>
    </w:rPr>
  </w:style>
  <w:style w:type="character" w:customStyle="1" w:styleId="WW8Num26z0">
    <w:name w:val="WW8Num26z0"/>
    <w:rsid w:val="008E7C18"/>
    <w:rPr>
      <w:rFonts w:ascii="Symbol" w:hAnsi="Symbol" w:cs="Symbol"/>
    </w:rPr>
  </w:style>
  <w:style w:type="character" w:customStyle="1" w:styleId="WW8Num26z1">
    <w:name w:val="WW8Num26z1"/>
    <w:rsid w:val="008E7C18"/>
    <w:rPr>
      <w:rFonts w:ascii="Courier New" w:hAnsi="Courier New" w:cs="Courier New"/>
    </w:rPr>
  </w:style>
  <w:style w:type="character" w:customStyle="1" w:styleId="WW8Num26z2">
    <w:name w:val="WW8Num26z2"/>
    <w:rsid w:val="008E7C18"/>
    <w:rPr>
      <w:rFonts w:ascii="Wingdings" w:hAnsi="Wingdings" w:cs="Wingdings"/>
    </w:rPr>
  </w:style>
  <w:style w:type="character" w:customStyle="1" w:styleId="WW8Num27z0">
    <w:name w:val="WW8Num27z0"/>
    <w:rsid w:val="008E7C18"/>
  </w:style>
  <w:style w:type="character" w:customStyle="1" w:styleId="WW8Num27z1">
    <w:name w:val="WW8Num27z1"/>
    <w:rsid w:val="008E7C18"/>
  </w:style>
  <w:style w:type="character" w:customStyle="1" w:styleId="WW8Num27z2">
    <w:name w:val="WW8Num27z2"/>
    <w:rsid w:val="008E7C18"/>
  </w:style>
  <w:style w:type="character" w:customStyle="1" w:styleId="WW8Num27z3">
    <w:name w:val="WW8Num27z3"/>
    <w:rsid w:val="008E7C18"/>
  </w:style>
  <w:style w:type="character" w:customStyle="1" w:styleId="WW8Num27z4">
    <w:name w:val="WW8Num27z4"/>
    <w:rsid w:val="008E7C18"/>
  </w:style>
  <w:style w:type="character" w:customStyle="1" w:styleId="WW8Num27z5">
    <w:name w:val="WW8Num27z5"/>
    <w:rsid w:val="008E7C18"/>
  </w:style>
  <w:style w:type="character" w:customStyle="1" w:styleId="WW8Num27z6">
    <w:name w:val="WW8Num27z6"/>
    <w:rsid w:val="008E7C18"/>
  </w:style>
  <w:style w:type="character" w:customStyle="1" w:styleId="WW8Num27z7">
    <w:name w:val="WW8Num27z7"/>
    <w:rsid w:val="008E7C18"/>
  </w:style>
  <w:style w:type="character" w:customStyle="1" w:styleId="WW8Num27z8">
    <w:name w:val="WW8Num27z8"/>
    <w:rsid w:val="008E7C18"/>
  </w:style>
  <w:style w:type="character" w:customStyle="1" w:styleId="WW8Num28z0">
    <w:name w:val="WW8Num28z0"/>
    <w:rsid w:val="008E7C18"/>
  </w:style>
  <w:style w:type="character" w:customStyle="1" w:styleId="WW8Num28z1">
    <w:name w:val="WW8Num28z1"/>
    <w:rsid w:val="008E7C18"/>
    <w:rPr>
      <w:rFonts w:ascii="Symbol" w:hAnsi="Symbol" w:cs="Symbol"/>
      <w:sz w:val="24"/>
      <w:szCs w:val="24"/>
    </w:rPr>
  </w:style>
  <w:style w:type="character" w:customStyle="1" w:styleId="WW8Num28z2">
    <w:name w:val="WW8Num28z2"/>
    <w:rsid w:val="008E7C18"/>
  </w:style>
  <w:style w:type="character" w:customStyle="1" w:styleId="WW8Num28z3">
    <w:name w:val="WW8Num28z3"/>
    <w:rsid w:val="008E7C18"/>
  </w:style>
  <w:style w:type="character" w:customStyle="1" w:styleId="WW8Num28z4">
    <w:name w:val="WW8Num28z4"/>
    <w:rsid w:val="008E7C18"/>
  </w:style>
  <w:style w:type="character" w:customStyle="1" w:styleId="WW8Num28z5">
    <w:name w:val="WW8Num28z5"/>
    <w:rsid w:val="008E7C18"/>
  </w:style>
  <w:style w:type="character" w:customStyle="1" w:styleId="WW8Num28z6">
    <w:name w:val="WW8Num28z6"/>
    <w:rsid w:val="008E7C18"/>
  </w:style>
  <w:style w:type="character" w:customStyle="1" w:styleId="WW8Num28z7">
    <w:name w:val="WW8Num28z7"/>
    <w:rsid w:val="008E7C18"/>
  </w:style>
  <w:style w:type="character" w:customStyle="1" w:styleId="WW8Num28z8">
    <w:name w:val="WW8Num28z8"/>
    <w:rsid w:val="008E7C18"/>
  </w:style>
  <w:style w:type="character" w:customStyle="1" w:styleId="WW8Num29z0">
    <w:name w:val="WW8Num29z0"/>
    <w:rsid w:val="008E7C18"/>
  </w:style>
  <w:style w:type="character" w:customStyle="1" w:styleId="WW8Num29z1">
    <w:name w:val="WW8Num29z1"/>
    <w:rsid w:val="008E7C18"/>
  </w:style>
  <w:style w:type="character" w:customStyle="1" w:styleId="WW8Num29z2">
    <w:name w:val="WW8Num29z2"/>
    <w:rsid w:val="008E7C18"/>
  </w:style>
  <w:style w:type="character" w:customStyle="1" w:styleId="WW8Num29z3">
    <w:name w:val="WW8Num29z3"/>
    <w:rsid w:val="008E7C18"/>
  </w:style>
  <w:style w:type="character" w:customStyle="1" w:styleId="WW8Num29z4">
    <w:name w:val="WW8Num29z4"/>
    <w:rsid w:val="008E7C18"/>
  </w:style>
  <w:style w:type="character" w:customStyle="1" w:styleId="WW8Num29z5">
    <w:name w:val="WW8Num29z5"/>
    <w:rsid w:val="008E7C18"/>
  </w:style>
  <w:style w:type="character" w:customStyle="1" w:styleId="WW8Num29z6">
    <w:name w:val="WW8Num29z6"/>
    <w:rsid w:val="008E7C18"/>
  </w:style>
  <w:style w:type="character" w:customStyle="1" w:styleId="WW8Num29z7">
    <w:name w:val="WW8Num29z7"/>
    <w:rsid w:val="008E7C18"/>
  </w:style>
  <w:style w:type="character" w:customStyle="1" w:styleId="WW8Num29z8">
    <w:name w:val="WW8Num29z8"/>
    <w:rsid w:val="008E7C18"/>
  </w:style>
  <w:style w:type="character" w:customStyle="1" w:styleId="WW8Num30z0">
    <w:name w:val="WW8Num30z0"/>
    <w:rsid w:val="008E7C18"/>
    <w:rPr>
      <w:rFonts w:ascii="Wingdings" w:hAnsi="Wingdings" w:cs="Wingdings"/>
    </w:rPr>
  </w:style>
  <w:style w:type="character" w:customStyle="1" w:styleId="WW8Num30z1">
    <w:name w:val="WW8Num30z1"/>
    <w:rsid w:val="008E7C18"/>
    <w:rPr>
      <w:rFonts w:ascii="Courier New" w:hAnsi="Courier New" w:cs="Courier New"/>
    </w:rPr>
  </w:style>
  <w:style w:type="character" w:customStyle="1" w:styleId="WW8Num30z3">
    <w:name w:val="WW8Num30z3"/>
    <w:rsid w:val="008E7C18"/>
    <w:rPr>
      <w:rFonts w:ascii="Symbol" w:hAnsi="Symbol" w:cs="Symbol"/>
    </w:rPr>
  </w:style>
  <w:style w:type="character" w:customStyle="1" w:styleId="WW8Num31z0">
    <w:name w:val="WW8Num31z0"/>
    <w:rsid w:val="008E7C18"/>
    <w:rPr>
      <w:rFonts w:ascii="Wingdings" w:hAnsi="Wingdings" w:cs="Wingdings"/>
    </w:rPr>
  </w:style>
  <w:style w:type="character" w:customStyle="1" w:styleId="WW8Num31z1">
    <w:name w:val="WW8Num31z1"/>
    <w:rsid w:val="008E7C18"/>
    <w:rPr>
      <w:rFonts w:ascii="Courier New" w:hAnsi="Courier New" w:cs="Courier New"/>
    </w:rPr>
  </w:style>
  <w:style w:type="character" w:customStyle="1" w:styleId="WW8Num31z3">
    <w:name w:val="WW8Num31z3"/>
    <w:rsid w:val="008E7C18"/>
    <w:rPr>
      <w:rFonts w:ascii="Symbol" w:hAnsi="Symbol" w:cs="Symbol"/>
    </w:rPr>
  </w:style>
  <w:style w:type="character" w:customStyle="1" w:styleId="WW8Num32z0">
    <w:name w:val="WW8Num32z0"/>
    <w:rsid w:val="008E7C18"/>
  </w:style>
  <w:style w:type="character" w:customStyle="1" w:styleId="WW8Num32z1">
    <w:name w:val="WW8Num32z1"/>
    <w:rsid w:val="008E7C18"/>
    <w:rPr>
      <w:rFonts w:ascii="Courier New" w:hAnsi="Courier New" w:cs="Courier New"/>
    </w:rPr>
  </w:style>
  <w:style w:type="character" w:customStyle="1" w:styleId="WW8Num32z2">
    <w:name w:val="WW8Num32z2"/>
    <w:rsid w:val="008E7C18"/>
    <w:rPr>
      <w:rFonts w:ascii="Wingdings" w:hAnsi="Wingdings" w:cs="Wingdings"/>
    </w:rPr>
  </w:style>
  <w:style w:type="character" w:customStyle="1" w:styleId="WW8Num32z3">
    <w:name w:val="WW8Num32z3"/>
    <w:rsid w:val="008E7C18"/>
    <w:rPr>
      <w:rFonts w:ascii="Symbol" w:hAnsi="Symbol" w:cs="Symbol"/>
    </w:rPr>
  </w:style>
  <w:style w:type="character" w:customStyle="1" w:styleId="FontStyle30">
    <w:name w:val="Font Style30"/>
    <w:rsid w:val="008E7C18"/>
    <w:rPr>
      <w:rFonts w:ascii="Times New Roman" w:hAnsi="Times New Roman" w:cs="Times New Roman"/>
      <w:sz w:val="28"/>
      <w:szCs w:val="28"/>
    </w:rPr>
  </w:style>
  <w:style w:type="paragraph" w:customStyle="1" w:styleId="318">
    <w:name w:val="Основной текст 31"/>
    <w:basedOn w:val="a3"/>
    <w:rsid w:val="008E7C18"/>
    <w:pPr>
      <w:suppressAutoHyphens/>
      <w:spacing w:after="120"/>
    </w:pPr>
    <w:rPr>
      <w:sz w:val="16"/>
      <w:szCs w:val="16"/>
      <w:lang w:eastAsia="zh-CN"/>
    </w:rPr>
  </w:style>
  <w:style w:type="paragraph" w:customStyle="1" w:styleId="219">
    <w:name w:val="Основной текст с отступом 21"/>
    <w:basedOn w:val="a3"/>
    <w:rsid w:val="008E7C18"/>
    <w:pPr>
      <w:suppressAutoHyphens/>
      <w:spacing w:after="120" w:line="480" w:lineRule="auto"/>
      <w:ind w:left="283"/>
    </w:pPr>
    <w:rPr>
      <w:lang w:eastAsia="zh-CN"/>
    </w:rPr>
  </w:style>
  <w:style w:type="paragraph" w:customStyle="1" w:styleId="afffffff2">
    <w:name w:val="Содержимое врезки"/>
    <w:basedOn w:val="a3"/>
    <w:rsid w:val="008E7C18"/>
    <w:pPr>
      <w:suppressAutoHyphens/>
    </w:pPr>
    <w:rPr>
      <w:lang w:eastAsia="zh-CN"/>
    </w:rPr>
  </w:style>
  <w:style w:type="paragraph" w:customStyle="1" w:styleId="text1">
    <w:name w:val="text1"/>
    <w:basedOn w:val="a3"/>
    <w:rsid w:val="008E7C18"/>
    <w:pPr>
      <w:spacing w:after="300"/>
    </w:pPr>
  </w:style>
  <w:style w:type="paragraph" w:styleId="afffffff3">
    <w:name w:val="TOC Heading"/>
    <w:basedOn w:val="11"/>
    <w:next w:val="a3"/>
    <w:qFormat/>
    <w:rsid w:val="008E7C1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8E7C18"/>
    <w:rPr>
      <w:rFonts w:ascii="Times New Roman" w:hAnsi="Times New Roman" w:cs="Times New Roman"/>
      <w:sz w:val="18"/>
      <w:szCs w:val="18"/>
    </w:rPr>
  </w:style>
  <w:style w:type="paragraph" w:customStyle="1" w:styleId="afffffff4">
    <w:name w:val="Базовый"/>
    <w:rsid w:val="008E7C1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8E7C18"/>
    <w:rPr>
      <w:rFonts w:cs="Times New Roman"/>
      <w:color w:val="0000FF"/>
      <w:u w:val="single"/>
    </w:rPr>
  </w:style>
  <w:style w:type="character" w:customStyle="1" w:styleId="textmaincenter">
    <w:name w:val="textmain_center"/>
    <w:rsid w:val="008E7C18"/>
  </w:style>
  <w:style w:type="character" w:customStyle="1" w:styleId="WW8Num2z3">
    <w:name w:val="WW8Num2z3"/>
    <w:rsid w:val="008E7C18"/>
  </w:style>
  <w:style w:type="character" w:customStyle="1" w:styleId="WW8Num2z4">
    <w:name w:val="WW8Num2z4"/>
    <w:rsid w:val="008E7C18"/>
  </w:style>
  <w:style w:type="character" w:customStyle="1" w:styleId="WW8Num2z5">
    <w:name w:val="WW8Num2z5"/>
    <w:rsid w:val="008E7C18"/>
  </w:style>
  <w:style w:type="character" w:customStyle="1" w:styleId="WW8Num2z6">
    <w:name w:val="WW8Num2z6"/>
    <w:rsid w:val="008E7C18"/>
  </w:style>
  <w:style w:type="character" w:customStyle="1" w:styleId="WW8Num2z7">
    <w:name w:val="WW8Num2z7"/>
    <w:rsid w:val="008E7C18"/>
  </w:style>
  <w:style w:type="character" w:customStyle="1" w:styleId="WW8Num2z8">
    <w:name w:val="WW8Num2z8"/>
    <w:rsid w:val="008E7C18"/>
  </w:style>
  <w:style w:type="character" w:customStyle="1" w:styleId="WW8Num3z4">
    <w:name w:val="WW8Num3z4"/>
    <w:rsid w:val="008E7C18"/>
  </w:style>
  <w:style w:type="character" w:customStyle="1" w:styleId="WW8Num3z5">
    <w:name w:val="WW8Num3z5"/>
    <w:rsid w:val="008E7C18"/>
  </w:style>
  <w:style w:type="character" w:customStyle="1" w:styleId="WW8Num3z6">
    <w:name w:val="WW8Num3z6"/>
    <w:rsid w:val="008E7C18"/>
  </w:style>
  <w:style w:type="character" w:customStyle="1" w:styleId="WW8Num3z7">
    <w:name w:val="WW8Num3z7"/>
    <w:rsid w:val="008E7C18"/>
  </w:style>
  <w:style w:type="character" w:customStyle="1" w:styleId="WW8Num3z8">
    <w:name w:val="WW8Num3z8"/>
    <w:rsid w:val="008E7C18"/>
  </w:style>
  <w:style w:type="paragraph" w:customStyle="1" w:styleId="LO-Normal">
    <w:name w:val="LO-Normal"/>
    <w:rsid w:val="008E7C18"/>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8E7C18"/>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8E7C18"/>
  </w:style>
  <w:style w:type="character" w:customStyle="1" w:styleId="afffffff6">
    <w:name w:val="Стиль Обычный"/>
    <w:rsid w:val="008E7C18"/>
    <w:rPr>
      <w:rFonts w:ascii="Times New Roman" w:hAnsi="Times New Roman"/>
      <w:sz w:val="24"/>
    </w:rPr>
  </w:style>
  <w:style w:type="paragraph" w:customStyle="1" w:styleId="2TimesNewRoman12">
    <w:name w:val="Стиль Заголовок 2 + Times New Roman 12 пт"/>
    <w:basedOn w:val="21"/>
    <w:rsid w:val="008E7C18"/>
    <w:rPr>
      <w:i w:val="0"/>
      <w:sz w:val="24"/>
      <w:lang w:eastAsia="ru-RU"/>
    </w:rPr>
  </w:style>
  <w:style w:type="paragraph" w:customStyle="1" w:styleId="afffffff7">
    <w:name w:val="Стиль Основной текст"/>
    <w:basedOn w:val="a3"/>
    <w:rsid w:val="008E7C18"/>
    <w:rPr>
      <w:szCs w:val="20"/>
    </w:rPr>
  </w:style>
  <w:style w:type="character" w:customStyle="1" w:styleId="1ffff2">
    <w:name w:val="Основной текст + Полужирный1"/>
    <w:rsid w:val="008E7C18"/>
    <w:rPr>
      <w:rFonts w:ascii="Times New Roman" w:hAnsi="Times New Roman" w:cs="Times New Roman"/>
      <w:b/>
      <w:bCs/>
      <w:sz w:val="20"/>
      <w:szCs w:val="20"/>
    </w:rPr>
  </w:style>
  <w:style w:type="paragraph" w:customStyle="1" w:styleId="319">
    <w:name w:val="Основной текст (3)1"/>
    <w:basedOn w:val="a3"/>
    <w:rsid w:val="008E7C18"/>
    <w:pPr>
      <w:shd w:val="clear" w:color="auto" w:fill="FFFFFF"/>
      <w:spacing w:before="300" w:after="180" w:line="240" w:lineRule="atLeast"/>
    </w:pPr>
    <w:rPr>
      <w:rFonts w:ascii="Garamond" w:hAnsi="Garamond"/>
    </w:rPr>
  </w:style>
  <w:style w:type="character" w:customStyle="1" w:styleId="48">
    <w:name w:val="Основной текст (4)"/>
    <w:link w:val="413"/>
    <w:rsid w:val="008E7C18"/>
    <w:rPr>
      <w:rFonts w:ascii="Garamond" w:hAnsi="Garamond"/>
      <w:sz w:val="24"/>
      <w:szCs w:val="24"/>
      <w:shd w:val="clear" w:color="auto" w:fill="FFFFFF"/>
    </w:rPr>
  </w:style>
  <w:style w:type="paragraph" w:customStyle="1" w:styleId="413">
    <w:name w:val="Основной текст (4)1"/>
    <w:basedOn w:val="a3"/>
    <w:link w:val="48"/>
    <w:rsid w:val="008E7C18"/>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8E7C18"/>
    <w:rPr>
      <w:rFonts w:ascii="Garamond" w:hAnsi="Garamond"/>
      <w:sz w:val="24"/>
      <w:szCs w:val="24"/>
      <w:shd w:val="clear" w:color="auto" w:fill="FFFFFF"/>
    </w:rPr>
  </w:style>
  <w:style w:type="paragraph" w:customStyle="1" w:styleId="21a">
    <w:name w:val="Подпись к картинке (2)1"/>
    <w:basedOn w:val="a3"/>
    <w:link w:val="2fb"/>
    <w:rsid w:val="008E7C18"/>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8E7C18"/>
    <w:rPr>
      <w:rFonts w:ascii="Garamond" w:hAnsi="Garamond"/>
      <w:b/>
      <w:bCs/>
      <w:sz w:val="18"/>
      <w:szCs w:val="18"/>
      <w:shd w:val="clear" w:color="auto" w:fill="FFFFFF"/>
    </w:rPr>
  </w:style>
  <w:style w:type="paragraph" w:customStyle="1" w:styleId="261">
    <w:name w:val="Основной текст (26)1"/>
    <w:basedOn w:val="a3"/>
    <w:link w:val="260"/>
    <w:uiPriority w:val="99"/>
    <w:rsid w:val="008E7C18"/>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8E7C18"/>
    <w:rPr>
      <w:rFonts w:ascii="Century Schoolbook" w:hAnsi="Century Schoolbook"/>
      <w:shd w:val="clear" w:color="auto" w:fill="FFFFFF"/>
    </w:rPr>
  </w:style>
  <w:style w:type="paragraph" w:customStyle="1" w:styleId="5310">
    <w:name w:val="Основной текст (53)1"/>
    <w:basedOn w:val="a3"/>
    <w:link w:val="531"/>
    <w:rsid w:val="008E7C18"/>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8E7C18"/>
    <w:rPr>
      <w:rFonts w:ascii="Century Schoolbook" w:hAnsi="Century Schoolbook"/>
      <w:sz w:val="26"/>
      <w:szCs w:val="26"/>
      <w:shd w:val="clear" w:color="auto" w:fill="FFFFFF"/>
    </w:rPr>
  </w:style>
  <w:style w:type="paragraph" w:customStyle="1" w:styleId="711">
    <w:name w:val="Основной текст (7)1"/>
    <w:basedOn w:val="a3"/>
    <w:link w:val="74"/>
    <w:rsid w:val="008E7C18"/>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8E7C18"/>
    <w:rPr>
      <w:rFonts w:ascii="Trebuchet MS" w:hAnsi="Trebuchet MS"/>
      <w:b/>
      <w:bCs/>
      <w:sz w:val="14"/>
      <w:szCs w:val="14"/>
      <w:shd w:val="clear" w:color="auto" w:fill="FFFFFF"/>
    </w:rPr>
  </w:style>
  <w:style w:type="paragraph" w:customStyle="1" w:styleId="811">
    <w:name w:val="Основной текст (81)1"/>
    <w:basedOn w:val="a3"/>
    <w:link w:val="810"/>
    <w:rsid w:val="008E7C18"/>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8E7C18"/>
    <w:rPr>
      <w:sz w:val="10"/>
      <w:szCs w:val="10"/>
      <w:shd w:val="clear" w:color="auto" w:fill="FFFFFF"/>
      <w:lang w:val="ru-RU" w:eastAsia="ru-RU"/>
    </w:rPr>
  </w:style>
  <w:style w:type="paragraph" w:customStyle="1" w:styleId="741">
    <w:name w:val="Основной текст (74)1"/>
    <w:basedOn w:val="a3"/>
    <w:link w:val="740"/>
    <w:rsid w:val="008E7C18"/>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8E7C18"/>
    <w:rPr>
      <w:rFonts w:ascii="Garamond" w:hAnsi="Garamond"/>
      <w:sz w:val="10"/>
      <w:szCs w:val="10"/>
      <w:shd w:val="clear" w:color="auto" w:fill="FFFFFF"/>
      <w:lang w:val="ru-RU" w:eastAsia="ru-RU"/>
    </w:rPr>
  </w:style>
  <w:style w:type="paragraph" w:customStyle="1" w:styleId="271">
    <w:name w:val="Основной текст (27)1"/>
    <w:basedOn w:val="a3"/>
    <w:link w:val="270"/>
    <w:rsid w:val="008E7C18"/>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8E7C18"/>
    <w:pPr>
      <w:ind w:firstLine="709"/>
      <w:jc w:val="both"/>
    </w:pPr>
    <w:rPr>
      <w:rFonts w:ascii="Verdana" w:hAnsi="Verdana"/>
      <w:bCs/>
      <w:sz w:val="20"/>
      <w:szCs w:val="20"/>
    </w:rPr>
  </w:style>
  <w:style w:type="character" w:customStyle="1" w:styleId="3f2">
    <w:name w:val="Основной текст3"/>
    <w:rsid w:val="008E7C18"/>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8E7C18"/>
    <w:pPr>
      <w:spacing w:line="360" w:lineRule="auto"/>
    </w:pPr>
    <w:rPr>
      <w:szCs w:val="20"/>
    </w:rPr>
  </w:style>
  <w:style w:type="paragraph" w:customStyle="1" w:styleId="21b">
    <w:name w:val="Красная строка 21"/>
    <w:basedOn w:val="aff9"/>
    <w:rsid w:val="008E7C1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8E7C18"/>
    <w:rPr>
      <w:szCs w:val="20"/>
    </w:rPr>
  </w:style>
  <w:style w:type="paragraph" w:customStyle="1" w:styleId="Style100">
    <w:name w:val="Style10"/>
    <w:basedOn w:val="a3"/>
    <w:rsid w:val="008E7C18"/>
    <w:pPr>
      <w:widowControl w:val="0"/>
      <w:autoSpaceDE w:val="0"/>
      <w:autoSpaceDN w:val="0"/>
      <w:adjustRightInd w:val="0"/>
      <w:spacing w:line="321" w:lineRule="exact"/>
      <w:ind w:firstLine="485"/>
      <w:jc w:val="both"/>
    </w:pPr>
  </w:style>
  <w:style w:type="paragraph" w:customStyle="1" w:styleId="u">
    <w:name w:val="u"/>
    <w:basedOn w:val="a3"/>
    <w:rsid w:val="008E7C18"/>
    <w:pPr>
      <w:spacing w:before="100" w:beforeAutospacing="1" w:after="100" w:afterAutospacing="1"/>
    </w:pPr>
  </w:style>
  <w:style w:type="character" w:customStyle="1" w:styleId="FontStyle95">
    <w:name w:val="Font Style95"/>
    <w:rsid w:val="008E7C18"/>
    <w:rPr>
      <w:rFonts w:ascii="Times New Roman" w:hAnsi="Times New Roman" w:cs="Times New Roman"/>
      <w:sz w:val="22"/>
      <w:szCs w:val="22"/>
    </w:rPr>
  </w:style>
  <w:style w:type="character" w:customStyle="1" w:styleId="FontStyle94">
    <w:name w:val="Font Style94"/>
    <w:rsid w:val="008E7C18"/>
    <w:rPr>
      <w:rFonts w:ascii="Times New Roman" w:hAnsi="Times New Roman" w:cs="Times New Roman"/>
      <w:b/>
      <w:bCs/>
      <w:sz w:val="22"/>
      <w:szCs w:val="22"/>
    </w:rPr>
  </w:style>
  <w:style w:type="character" w:customStyle="1" w:styleId="FontStyle231">
    <w:name w:val="Font Style231"/>
    <w:rsid w:val="008E7C18"/>
    <w:rPr>
      <w:rFonts w:ascii="Times New Roman" w:hAnsi="Times New Roman" w:cs="Times New Roman"/>
      <w:sz w:val="26"/>
      <w:szCs w:val="26"/>
    </w:rPr>
  </w:style>
  <w:style w:type="character" w:customStyle="1" w:styleId="Heading1Char1">
    <w:name w:val="Heading 1 Char1"/>
    <w:aliases w:val="Знак Char1"/>
    <w:locked/>
    <w:rsid w:val="008E7C18"/>
    <w:rPr>
      <w:rFonts w:ascii="Times New Roman" w:hAnsi="Times New Roman" w:cs="Tahoma"/>
      <w:b/>
      <w:bCs/>
      <w:kern w:val="32"/>
      <w:sz w:val="32"/>
      <w:szCs w:val="32"/>
      <w:lang w:eastAsia="ru-RU"/>
    </w:rPr>
  </w:style>
  <w:style w:type="character" w:customStyle="1" w:styleId="news">
    <w:name w:val="news"/>
    <w:rsid w:val="008E7C18"/>
    <w:rPr>
      <w:rFonts w:ascii="Times New Roman" w:hAnsi="Times New Roman" w:cs="Times New Roman"/>
    </w:rPr>
  </w:style>
  <w:style w:type="character" w:customStyle="1" w:styleId="hl">
    <w:name w:val="hl"/>
    <w:rsid w:val="008E7C18"/>
    <w:rPr>
      <w:rFonts w:cs="Times New Roman"/>
    </w:rPr>
  </w:style>
  <w:style w:type="character" w:customStyle="1" w:styleId="DocumentMapChar">
    <w:name w:val="Document Map Char"/>
    <w:semiHidden/>
    <w:locked/>
    <w:rsid w:val="008E7C18"/>
    <w:rPr>
      <w:rFonts w:ascii="Tahoma" w:hAnsi="Tahoma" w:cs="Tahoma"/>
      <w:lang w:val="ru-RU" w:eastAsia="ru-RU" w:bidi="ar-SA"/>
    </w:rPr>
  </w:style>
  <w:style w:type="character" w:customStyle="1" w:styleId="BodyText3Char">
    <w:name w:val="Body Text 3 Char"/>
    <w:aliases w:val="Знак5 Char"/>
    <w:locked/>
    <w:rsid w:val="008E7C18"/>
    <w:rPr>
      <w:sz w:val="16"/>
      <w:szCs w:val="16"/>
      <w:lang w:val="ru-RU" w:eastAsia="ru-RU" w:bidi="ar-SA"/>
    </w:rPr>
  </w:style>
  <w:style w:type="character" w:customStyle="1" w:styleId="BalloonTextChar">
    <w:name w:val="Balloon Text Char"/>
    <w:locked/>
    <w:rsid w:val="008E7C18"/>
    <w:rPr>
      <w:rFonts w:ascii="Tahoma" w:hAnsi="Tahoma" w:cs="Tahoma"/>
      <w:sz w:val="16"/>
      <w:szCs w:val="16"/>
      <w:lang w:val="ru-RU" w:eastAsia="ru-RU" w:bidi="ar-SA"/>
    </w:rPr>
  </w:style>
  <w:style w:type="character" w:customStyle="1" w:styleId="FontStyle145">
    <w:name w:val="Font Style145"/>
    <w:rsid w:val="008E7C18"/>
    <w:rPr>
      <w:rFonts w:ascii="Times New Roman" w:hAnsi="Times New Roman" w:cs="Times New Roman"/>
      <w:color w:val="000000"/>
      <w:sz w:val="18"/>
      <w:szCs w:val="18"/>
    </w:rPr>
  </w:style>
  <w:style w:type="character" w:customStyle="1" w:styleId="FontStyle215">
    <w:name w:val="Font Style215"/>
    <w:rsid w:val="008E7C18"/>
    <w:rPr>
      <w:rFonts w:ascii="Times New Roman" w:hAnsi="Times New Roman" w:cs="Times New Roman"/>
      <w:b/>
      <w:bCs/>
      <w:color w:val="000000"/>
      <w:sz w:val="18"/>
      <w:szCs w:val="18"/>
    </w:rPr>
  </w:style>
  <w:style w:type="character" w:customStyle="1" w:styleId="FontStyle153">
    <w:name w:val="Font Style153"/>
    <w:rsid w:val="008E7C18"/>
    <w:rPr>
      <w:rFonts w:ascii="Times New Roman" w:hAnsi="Times New Roman" w:cs="Times New Roman"/>
      <w:i/>
      <w:iCs/>
      <w:color w:val="000000"/>
      <w:sz w:val="18"/>
      <w:szCs w:val="18"/>
    </w:rPr>
  </w:style>
  <w:style w:type="paragraph" w:customStyle="1" w:styleId="Style101">
    <w:name w:val="Style101"/>
    <w:basedOn w:val="a3"/>
    <w:rsid w:val="008E7C18"/>
    <w:pPr>
      <w:widowControl w:val="0"/>
      <w:suppressAutoHyphens/>
      <w:autoSpaceDE w:val="0"/>
      <w:spacing w:line="240" w:lineRule="atLeast"/>
    </w:pPr>
    <w:rPr>
      <w:sz w:val="20"/>
      <w:szCs w:val="20"/>
      <w:lang w:eastAsia="ar-SA"/>
    </w:rPr>
  </w:style>
  <w:style w:type="character" w:customStyle="1" w:styleId="FontStyle173">
    <w:name w:val="Font Style173"/>
    <w:rsid w:val="008E7C18"/>
    <w:rPr>
      <w:rFonts w:ascii="Times New Roman" w:hAnsi="Times New Roman" w:cs="Times New Roman"/>
      <w:i/>
      <w:iCs/>
      <w:color w:val="000000"/>
      <w:spacing w:val="20"/>
      <w:sz w:val="18"/>
      <w:szCs w:val="18"/>
    </w:rPr>
  </w:style>
  <w:style w:type="paragraph" w:customStyle="1" w:styleId="Style92">
    <w:name w:val="Style92"/>
    <w:basedOn w:val="a3"/>
    <w:rsid w:val="008E7C18"/>
    <w:pPr>
      <w:widowControl w:val="0"/>
      <w:suppressAutoHyphens/>
      <w:autoSpaceDE w:val="0"/>
      <w:spacing w:line="240" w:lineRule="atLeast"/>
    </w:pPr>
    <w:rPr>
      <w:sz w:val="20"/>
      <w:szCs w:val="20"/>
      <w:lang w:eastAsia="ar-SA"/>
    </w:rPr>
  </w:style>
  <w:style w:type="paragraph" w:customStyle="1" w:styleId="Style87">
    <w:name w:val="Style87"/>
    <w:basedOn w:val="a3"/>
    <w:rsid w:val="008E7C18"/>
    <w:pPr>
      <w:widowControl w:val="0"/>
      <w:suppressAutoHyphens/>
      <w:autoSpaceDE w:val="0"/>
      <w:spacing w:line="240" w:lineRule="atLeast"/>
    </w:pPr>
    <w:rPr>
      <w:sz w:val="20"/>
      <w:szCs w:val="20"/>
      <w:lang w:eastAsia="ar-SA"/>
    </w:rPr>
  </w:style>
  <w:style w:type="paragraph" w:customStyle="1" w:styleId="Style44">
    <w:name w:val="Style44"/>
    <w:basedOn w:val="a3"/>
    <w:rsid w:val="008E7C18"/>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8E7C18"/>
    <w:rPr>
      <w:rFonts w:ascii="Arial" w:hAnsi="Arial" w:cs="Arial"/>
      <w:b/>
      <w:bCs/>
      <w:sz w:val="18"/>
      <w:szCs w:val="18"/>
    </w:rPr>
  </w:style>
  <w:style w:type="character" w:customStyle="1" w:styleId="FontStyle255">
    <w:name w:val="Font Style255"/>
    <w:rsid w:val="008E7C18"/>
    <w:rPr>
      <w:rFonts w:ascii="Times New Roman" w:hAnsi="Times New Roman" w:cs="Times New Roman"/>
      <w:b/>
      <w:bCs/>
      <w:i/>
      <w:iCs/>
      <w:sz w:val="20"/>
      <w:szCs w:val="20"/>
    </w:rPr>
  </w:style>
  <w:style w:type="character" w:customStyle="1" w:styleId="FontStyle256">
    <w:name w:val="Font Style256"/>
    <w:rsid w:val="008E7C18"/>
    <w:rPr>
      <w:rFonts w:ascii="Times New Roman" w:hAnsi="Times New Roman" w:cs="Times New Roman"/>
      <w:b/>
      <w:bCs/>
      <w:sz w:val="20"/>
      <w:szCs w:val="20"/>
    </w:rPr>
  </w:style>
  <w:style w:type="character" w:customStyle="1" w:styleId="FontStyle240">
    <w:name w:val="Font Style240"/>
    <w:rsid w:val="008E7C18"/>
    <w:rPr>
      <w:rFonts w:ascii="Times New Roman" w:hAnsi="Times New Roman" w:cs="Times New Roman"/>
      <w:sz w:val="18"/>
      <w:szCs w:val="18"/>
    </w:rPr>
  </w:style>
  <w:style w:type="character" w:customStyle="1" w:styleId="FontStyle253">
    <w:name w:val="Font Style253"/>
    <w:rsid w:val="008E7C18"/>
    <w:rPr>
      <w:rFonts w:ascii="Times New Roman" w:hAnsi="Times New Roman" w:cs="Times New Roman"/>
      <w:i/>
      <w:iCs/>
      <w:sz w:val="18"/>
      <w:szCs w:val="18"/>
    </w:rPr>
  </w:style>
  <w:style w:type="character" w:customStyle="1" w:styleId="FontStyle234">
    <w:name w:val="Font Style234"/>
    <w:rsid w:val="008E7C18"/>
    <w:rPr>
      <w:rFonts w:ascii="Arial" w:hAnsi="Arial" w:cs="Arial"/>
      <w:b/>
      <w:bCs/>
      <w:sz w:val="16"/>
      <w:szCs w:val="16"/>
    </w:rPr>
  </w:style>
  <w:style w:type="paragraph" w:customStyle="1" w:styleId="Style55">
    <w:name w:val="Style55"/>
    <w:basedOn w:val="a3"/>
    <w:rsid w:val="008E7C18"/>
    <w:pPr>
      <w:widowControl w:val="0"/>
      <w:autoSpaceDE w:val="0"/>
      <w:autoSpaceDN w:val="0"/>
      <w:adjustRightInd w:val="0"/>
    </w:pPr>
    <w:rPr>
      <w:rFonts w:ascii="Segoe UI" w:hAnsi="Segoe UI" w:cs="Segoe UI"/>
    </w:rPr>
  </w:style>
  <w:style w:type="paragraph" w:customStyle="1" w:styleId="Style69">
    <w:name w:val="Style69"/>
    <w:basedOn w:val="a3"/>
    <w:rsid w:val="008E7C18"/>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8E7C18"/>
    <w:pPr>
      <w:widowControl w:val="0"/>
      <w:autoSpaceDE w:val="0"/>
      <w:autoSpaceDN w:val="0"/>
      <w:adjustRightInd w:val="0"/>
    </w:pPr>
    <w:rPr>
      <w:rFonts w:ascii="Segoe UI" w:hAnsi="Segoe UI" w:cs="Segoe UI"/>
    </w:rPr>
  </w:style>
  <w:style w:type="character" w:customStyle="1" w:styleId="FontStyle271">
    <w:name w:val="Font Style271"/>
    <w:rsid w:val="008E7C18"/>
    <w:rPr>
      <w:rFonts w:ascii="Arial" w:hAnsi="Arial" w:cs="Arial"/>
      <w:b/>
      <w:bCs/>
      <w:spacing w:val="-10"/>
      <w:sz w:val="18"/>
      <w:szCs w:val="18"/>
    </w:rPr>
  </w:style>
  <w:style w:type="character" w:customStyle="1" w:styleId="FontStyle38">
    <w:name w:val="Font Style38"/>
    <w:rsid w:val="008E7C18"/>
    <w:rPr>
      <w:rFonts w:ascii="Times New Roman" w:hAnsi="Times New Roman" w:cs="Times New Roman"/>
      <w:sz w:val="28"/>
      <w:szCs w:val="28"/>
    </w:rPr>
  </w:style>
  <w:style w:type="character" w:customStyle="1" w:styleId="FontStyle35">
    <w:name w:val="Font Style35"/>
    <w:rsid w:val="008E7C18"/>
    <w:rPr>
      <w:rFonts w:ascii="Times New Roman" w:hAnsi="Times New Roman" w:cs="Times New Roman"/>
      <w:sz w:val="26"/>
      <w:szCs w:val="26"/>
    </w:rPr>
  </w:style>
  <w:style w:type="paragraph" w:customStyle="1" w:styleId="Style15">
    <w:name w:val="Style15"/>
    <w:basedOn w:val="a3"/>
    <w:rsid w:val="008E7C18"/>
    <w:pPr>
      <w:widowControl w:val="0"/>
      <w:autoSpaceDE w:val="0"/>
      <w:autoSpaceDN w:val="0"/>
      <w:adjustRightInd w:val="0"/>
      <w:spacing w:line="482" w:lineRule="exact"/>
      <w:ind w:firstLine="701"/>
      <w:jc w:val="both"/>
    </w:pPr>
  </w:style>
  <w:style w:type="paragraph" w:customStyle="1" w:styleId="Style22">
    <w:name w:val="Style22"/>
    <w:basedOn w:val="a3"/>
    <w:rsid w:val="008E7C18"/>
    <w:pPr>
      <w:widowControl w:val="0"/>
      <w:autoSpaceDE w:val="0"/>
      <w:autoSpaceDN w:val="0"/>
      <w:adjustRightInd w:val="0"/>
      <w:spacing w:line="274" w:lineRule="exact"/>
    </w:pPr>
  </w:style>
  <w:style w:type="character" w:customStyle="1" w:styleId="citation">
    <w:name w:val="citation"/>
    <w:rsid w:val="008E7C18"/>
  </w:style>
  <w:style w:type="character" w:customStyle="1" w:styleId="xmlemitalic10">
    <w:name w:val="xmlemitalic1"/>
    <w:rsid w:val="008E7C18"/>
  </w:style>
  <w:style w:type="paragraph" w:customStyle="1" w:styleId="nospacing">
    <w:name w:val="nospacing"/>
    <w:basedOn w:val="a3"/>
    <w:rsid w:val="008E7C18"/>
    <w:pPr>
      <w:spacing w:before="100" w:beforeAutospacing="1" w:after="100" w:afterAutospacing="1"/>
    </w:pPr>
  </w:style>
  <w:style w:type="paragraph" w:customStyle="1" w:styleId="afffffff9">
    <w:name w:val="...... . ......."/>
    <w:basedOn w:val="Default"/>
    <w:next w:val="Default"/>
    <w:rsid w:val="008E7C18"/>
    <w:rPr>
      <w:color w:val="auto"/>
    </w:rPr>
  </w:style>
  <w:style w:type="paragraph" w:customStyle="1" w:styleId="PrilogRazd">
    <w:name w:val="Prilog Razd"/>
    <w:rsid w:val="008E7C1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8E7C18"/>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E7C18"/>
    <w:rPr>
      <w:rFonts w:ascii="Calibri" w:hAnsi="Calibri"/>
      <w:i/>
      <w:iCs/>
      <w:sz w:val="24"/>
      <w:szCs w:val="24"/>
      <w:lang w:val="ru-RU" w:eastAsia="en-US" w:bidi="ar-SA"/>
    </w:rPr>
  </w:style>
  <w:style w:type="character" w:customStyle="1" w:styleId="640">
    <w:name w:val="Знак Знак64"/>
    <w:locked/>
    <w:rsid w:val="008E7C18"/>
    <w:rPr>
      <w:b/>
      <w:bCs/>
      <w:sz w:val="28"/>
      <w:szCs w:val="28"/>
      <w:lang w:val="ru-RU" w:eastAsia="ru-RU" w:bidi="ar-SA"/>
    </w:rPr>
  </w:style>
  <w:style w:type="character" w:customStyle="1" w:styleId="FontStyle133">
    <w:name w:val="Font Style133"/>
    <w:rsid w:val="008E7C18"/>
    <w:rPr>
      <w:rFonts w:ascii="Times New Roman" w:hAnsi="Times New Roman" w:cs="Times New Roman"/>
      <w:i/>
      <w:iCs/>
      <w:sz w:val="18"/>
      <w:szCs w:val="18"/>
    </w:rPr>
  </w:style>
  <w:style w:type="character" w:customStyle="1" w:styleId="blk3">
    <w:name w:val="blk3"/>
    <w:rsid w:val="008E7C18"/>
    <w:rPr>
      <w:vanish w:val="0"/>
    </w:rPr>
  </w:style>
  <w:style w:type="paragraph" w:customStyle="1" w:styleId="afffffffa">
    <w:name w:val="Словарная статья"/>
    <w:basedOn w:val="a3"/>
    <w:next w:val="a3"/>
    <w:rsid w:val="008E7C18"/>
    <w:pPr>
      <w:autoSpaceDE w:val="0"/>
      <w:autoSpaceDN w:val="0"/>
      <w:adjustRightInd w:val="0"/>
      <w:ind w:left="170" w:right="118"/>
      <w:jc w:val="both"/>
    </w:pPr>
    <w:rPr>
      <w:rFonts w:ascii="Arial" w:hAnsi="Arial"/>
      <w:sz w:val="20"/>
      <w:szCs w:val="20"/>
    </w:rPr>
  </w:style>
  <w:style w:type="character" w:customStyle="1" w:styleId="FontStyle214">
    <w:name w:val="Font Style214"/>
    <w:rsid w:val="008E7C18"/>
    <w:rPr>
      <w:rFonts w:ascii="Trebuchet MS" w:hAnsi="Trebuchet MS" w:cs="Trebuchet MS"/>
      <w:b/>
      <w:bCs/>
      <w:color w:val="000000"/>
      <w:sz w:val="22"/>
      <w:szCs w:val="22"/>
    </w:rPr>
  </w:style>
  <w:style w:type="character" w:customStyle="1" w:styleId="afffffffb">
    <w:name w:val="Цветовое выделение"/>
    <w:rsid w:val="008E7C18"/>
    <w:rPr>
      <w:b/>
      <w:bCs/>
      <w:color w:val="000080"/>
      <w:sz w:val="22"/>
      <w:szCs w:val="22"/>
    </w:rPr>
  </w:style>
  <w:style w:type="character" w:customStyle="1" w:styleId="afffffffc">
    <w:name w:val="Гипертекстовая ссылка"/>
    <w:rsid w:val="008E7C18"/>
    <w:rPr>
      <w:b/>
      <w:bCs/>
      <w:color w:val="008000"/>
      <w:sz w:val="22"/>
      <w:szCs w:val="22"/>
      <w:u w:val="single"/>
    </w:rPr>
  </w:style>
  <w:style w:type="paragraph" w:customStyle="1" w:styleId="Tst1">
    <w:name w:val="Tst1"/>
    <w:basedOn w:val="a3"/>
    <w:rsid w:val="008E7C18"/>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8E7C18"/>
    <w:rPr>
      <w:sz w:val="24"/>
      <w:lang w:val="ru-RU" w:eastAsia="ru-RU" w:bidi="ar-SA"/>
    </w:rPr>
  </w:style>
  <w:style w:type="character" w:customStyle="1" w:styleId="FontStyle816">
    <w:name w:val="Font Style816"/>
    <w:rsid w:val="008E7C18"/>
    <w:rPr>
      <w:rFonts w:ascii="Times New Roman" w:hAnsi="Times New Roman" w:cs="Times New Roman"/>
      <w:sz w:val="20"/>
      <w:szCs w:val="20"/>
    </w:rPr>
  </w:style>
  <w:style w:type="paragraph" w:customStyle="1" w:styleId="opredelenie">
    <w:name w:val="opredelenie"/>
    <w:basedOn w:val="a3"/>
    <w:rsid w:val="008E7C18"/>
    <w:pPr>
      <w:spacing w:before="100" w:beforeAutospacing="1" w:after="100" w:afterAutospacing="1"/>
    </w:pPr>
  </w:style>
  <w:style w:type="paragraph" w:customStyle="1" w:styleId="afffffffd">
    <w:name w:val="НУМ"/>
    <w:basedOn w:val="afff3"/>
    <w:next w:val="afff3"/>
    <w:rsid w:val="008E7C18"/>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8E7C18"/>
    <w:rPr>
      <w:rFonts w:ascii="Cambria" w:eastAsia="Times New Roman" w:hAnsi="Cambria" w:cs="Times New Roman" w:hint="default"/>
      <w:b/>
      <w:bCs/>
      <w:color w:val="4F81BD"/>
      <w:sz w:val="26"/>
      <w:szCs w:val="26"/>
    </w:rPr>
  </w:style>
  <w:style w:type="character" w:customStyle="1" w:styleId="280">
    <w:name w:val="Знак Знак28"/>
    <w:locked/>
    <w:rsid w:val="008E7C18"/>
    <w:rPr>
      <w:b/>
      <w:bCs/>
      <w:lang w:val="ru-RU" w:eastAsia="ru-RU" w:bidi="ar-SA"/>
    </w:rPr>
  </w:style>
  <w:style w:type="paragraph" w:customStyle="1" w:styleId="afffffffe">
    <w:name w:val="ТЕМА"/>
    <w:basedOn w:val="a3"/>
    <w:rsid w:val="008E7C18"/>
    <w:pPr>
      <w:spacing w:after="60" w:line="264" w:lineRule="auto"/>
      <w:jc w:val="both"/>
    </w:pPr>
    <w:rPr>
      <w:rFonts w:ascii="Arial" w:hAnsi="Arial"/>
      <w:b/>
      <w:sz w:val="30"/>
    </w:rPr>
  </w:style>
  <w:style w:type="character" w:customStyle="1" w:styleId="3f3">
    <w:name w:val="Гиперссылка3"/>
    <w:rsid w:val="008E7C18"/>
    <w:rPr>
      <w:strike w:val="0"/>
      <w:dstrike w:val="0"/>
      <w:color w:val="2C437A"/>
      <w:u w:val="none"/>
    </w:rPr>
  </w:style>
  <w:style w:type="paragraph" w:customStyle="1" w:styleId="affffffff">
    <w:name w:val="Список М"/>
    <w:basedOn w:val="afff3"/>
    <w:rsid w:val="008E7C18"/>
    <w:pPr>
      <w:spacing w:before="0" w:beforeAutospacing="0" w:after="0" w:afterAutospacing="0" w:line="288" w:lineRule="auto"/>
      <w:jc w:val="both"/>
    </w:pPr>
    <w:rPr>
      <w:sz w:val="30"/>
      <w:szCs w:val="30"/>
      <w:lang w:bidi="ar-SA"/>
    </w:rPr>
  </w:style>
  <w:style w:type="character" w:customStyle="1" w:styleId="FontStyle31">
    <w:name w:val="Font Style31"/>
    <w:rsid w:val="008E7C18"/>
    <w:rPr>
      <w:rFonts w:ascii="Times New Roman" w:hAnsi="Times New Roman" w:cs="Times New Roman"/>
      <w:b/>
      <w:bCs/>
      <w:sz w:val="28"/>
      <w:szCs w:val="28"/>
    </w:rPr>
  </w:style>
  <w:style w:type="character" w:customStyle="1" w:styleId="480">
    <w:name w:val="Знак Знак48"/>
    <w:locked/>
    <w:rsid w:val="008E7C18"/>
    <w:rPr>
      <w:b/>
      <w:bCs/>
      <w:sz w:val="27"/>
      <w:szCs w:val="27"/>
      <w:lang w:val="ru-RU" w:eastAsia="ru-RU" w:bidi="ar-SA"/>
    </w:rPr>
  </w:style>
  <w:style w:type="character" w:customStyle="1" w:styleId="511">
    <w:name w:val="Знак5 Знак Знак1"/>
    <w:locked/>
    <w:rsid w:val="008E7C18"/>
    <w:rPr>
      <w:sz w:val="16"/>
      <w:szCs w:val="16"/>
      <w:lang w:val="ru-RU" w:eastAsia="ru-RU" w:bidi="ar-SA"/>
    </w:rPr>
  </w:style>
  <w:style w:type="table" w:customStyle="1" w:styleId="1ffff3">
    <w:name w:val="Сетка таблицы1"/>
    <w:basedOn w:val="a5"/>
    <w:rsid w:val="008E7C1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8E7C18"/>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8E7C18"/>
    <w:rPr>
      <w:b/>
      <w:bCs/>
      <w:sz w:val="28"/>
      <w:szCs w:val="28"/>
      <w:lang w:val="ru-RU" w:eastAsia="ru-RU" w:bidi="ar-SA"/>
    </w:rPr>
  </w:style>
  <w:style w:type="character" w:customStyle="1" w:styleId="hl1">
    <w:name w:val="hl1"/>
    <w:rsid w:val="008E7C18"/>
    <w:rPr>
      <w:color w:val="4682B4"/>
    </w:rPr>
  </w:style>
  <w:style w:type="character" w:customStyle="1" w:styleId="font23">
    <w:name w:val="font23"/>
    <w:rsid w:val="008E7C18"/>
  </w:style>
  <w:style w:type="character" w:customStyle="1" w:styleId="texttext1">
    <w:name w:val="texttext1"/>
    <w:rsid w:val="008E7C1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8E7C18"/>
    <w:rPr>
      <w:rFonts w:ascii="Times New Roman" w:hAnsi="Times New Roman" w:cs="Times New Roman" w:hint="default"/>
      <w:b/>
      <w:bCs/>
      <w:sz w:val="24"/>
      <w:szCs w:val="24"/>
    </w:rPr>
  </w:style>
  <w:style w:type="character" w:customStyle="1" w:styleId="authorabout1">
    <w:name w:val="authorabout1"/>
    <w:rsid w:val="008E7C18"/>
    <w:rPr>
      <w:vanish w:val="0"/>
      <w:sz w:val="26"/>
      <w:szCs w:val="26"/>
    </w:rPr>
  </w:style>
  <w:style w:type="character" w:customStyle="1" w:styleId="authorabout">
    <w:name w:val="authorabout"/>
    <w:rsid w:val="008E7C18"/>
    <w:rPr>
      <w:rFonts w:ascii="Times New Roman" w:hAnsi="Times New Roman" w:cs="Times New Roman" w:hint="default"/>
    </w:rPr>
  </w:style>
  <w:style w:type="character" w:customStyle="1" w:styleId="textbf">
    <w:name w:val="textbf"/>
    <w:rsid w:val="008E7C18"/>
    <w:rPr>
      <w:rFonts w:cs="Times New Roman"/>
    </w:rPr>
  </w:style>
  <w:style w:type="character" w:customStyle="1" w:styleId="textit">
    <w:name w:val="textit"/>
    <w:rsid w:val="008E7C18"/>
    <w:rPr>
      <w:rFonts w:cs="Times New Roman"/>
    </w:rPr>
  </w:style>
  <w:style w:type="character" w:customStyle="1" w:styleId="textdoc1">
    <w:name w:val="textdoc1"/>
    <w:rsid w:val="008E7C18"/>
    <w:rPr>
      <w:rFonts w:cs="Times New Roman"/>
    </w:rPr>
  </w:style>
  <w:style w:type="paragraph" w:customStyle="1" w:styleId="textdoc">
    <w:name w:val="textdoc"/>
    <w:basedOn w:val="a3"/>
    <w:rsid w:val="008E7C18"/>
    <w:pPr>
      <w:spacing w:before="100" w:beforeAutospacing="1" w:after="100" w:afterAutospacing="1"/>
    </w:pPr>
  </w:style>
  <w:style w:type="paragraph" w:customStyle="1" w:styleId="msonormalcxsplast">
    <w:name w:val="msonormalcxsplast"/>
    <w:basedOn w:val="a3"/>
    <w:rsid w:val="008E7C18"/>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8E7C18"/>
    <w:pPr>
      <w:spacing w:before="100" w:beforeAutospacing="1" w:after="100" w:afterAutospacing="1"/>
    </w:pPr>
    <w:rPr>
      <w:rFonts w:ascii="Arial" w:hAnsi="Arial" w:cs="Arial"/>
      <w:color w:val="000000"/>
      <w:sz w:val="20"/>
      <w:szCs w:val="20"/>
    </w:rPr>
  </w:style>
  <w:style w:type="character" w:customStyle="1" w:styleId="FontStyle52">
    <w:name w:val="Font Style52"/>
    <w:rsid w:val="008E7C18"/>
    <w:rPr>
      <w:rFonts w:ascii="Times New Roman" w:hAnsi="Times New Roman" w:cs="Times New Roman"/>
      <w:sz w:val="20"/>
      <w:szCs w:val="20"/>
    </w:rPr>
  </w:style>
  <w:style w:type="character" w:customStyle="1" w:styleId="t9">
    <w:name w:val="t9"/>
    <w:rsid w:val="008E7C18"/>
  </w:style>
  <w:style w:type="character" w:customStyle="1" w:styleId="t10">
    <w:name w:val="t10"/>
    <w:rsid w:val="008E7C18"/>
  </w:style>
  <w:style w:type="character" w:customStyle="1" w:styleId="snsep">
    <w:name w:val="snsep"/>
    <w:rsid w:val="008E7C18"/>
  </w:style>
  <w:style w:type="character" w:customStyle="1" w:styleId="FontStyle56">
    <w:name w:val="Font Style56"/>
    <w:rsid w:val="008E7C18"/>
    <w:rPr>
      <w:rFonts w:ascii="Times New Roman" w:hAnsi="Times New Roman" w:cs="Times New Roman"/>
      <w:sz w:val="22"/>
      <w:szCs w:val="22"/>
    </w:rPr>
  </w:style>
  <w:style w:type="paragraph" w:customStyle="1" w:styleId="normalrus">
    <w:name w:val="normalrus"/>
    <w:basedOn w:val="a3"/>
    <w:rsid w:val="008E7C18"/>
    <w:pPr>
      <w:spacing w:before="100" w:beforeAutospacing="1" w:after="100" w:afterAutospacing="1"/>
    </w:pPr>
  </w:style>
  <w:style w:type="paragraph" w:customStyle="1" w:styleId="listnum">
    <w:name w:val="listnum"/>
    <w:basedOn w:val="a3"/>
    <w:rsid w:val="008E7C18"/>
    <w:pPr>
      <w:spacing w:before="100" w:beforeAutospacing="1" w:after="100" w:afterAutospacing="1"/>
    </w:pPr>
  </w:style>
  <w:style w:type="character" w:customStyle="1" w:styleId="bold">
    <w:name w:val="bold"/>
    <w:rsid w:val="008E7C18"/>
    <w:rPr>
      <w:rFonts w:cs="Times New Roman"/>
    </w:rPr>
  </w:style>
  <w:style w:type="character" w:customStyle="1" w:styleId="133">
    <w:name w:val="табл_заголовок_13 Знак"/>
    <w:link w:val="134"/>
    <w:locked/>
    <w:rsid w:val="008E7C18"/>
    <w:rPr>
      <w:b/>
      <w:bCs/>
      <w:sz w:val="26"/>
      <w:lang w:eastAsia="ru-RU"/>
    </w:rPr>
  </w:style>
  <w:style w:type="paragraph" w:customStyle="1" w:styleId="134">
    <w:name w:val="табл_заголовок_13"/>
    <w:basedOn w:val="a3"/>
    <w:link w:val="133"/>
    <w:rsid w:val="008E7C18"/>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8E7C18"/>
    <w:rPr>
      <w:rFonts w:ascii="Courier New" w:eastAsia="Calibri" w:hAnsi="Courier New"/>
      <w:sz w:val="20"/>
      <w:szCs w:val="20"/>
    </w:rPr>
  </w:style>
  <w:style w:type="paragraph" w:customStyle="1" w:styleId="a0cxspmiddle">
    <w:name w:val="a0cxspmiddle"/>
    <w:basedOn w:val="a3"/>
    <w:rsid w:val="008E7C18"/>
    <w:pPr>
      <w:spacing w:before="100" w:beforeAutospacing="1" w:after="100" w:afterAutospacing="1"/>
    </w:pPr>
  </w:style>
  <w:style w:type="character" w:customStyle="1" w:styleId="wrc131">
    <w:name w:val="wrc131"/>
    <w:rsid w:val="008E7C18"/>
    <w:rPr>
      <w:vanish/>
    </w:rPr>
  </w:style>
  <w:style w:type="character" w:customStyle="1" w:styleId="mw-editsection">
    <w:name w:val="mw-editsection"/>
    <w:rsid w:val="008E7C18"/>
  </w:style>
  <w:style w:type="character" w:customStyle="1" w:styleId="num0">
    <w:name w:val="num0"/>
    <w:rsid w:val="008E7C18"/>
  </w:style>
  <w:style w:type="paragraph" w:customStyle="1" w:styleId="c3">
    <w:name w:val="c3"/>
    <w:basedOn w:val="a3"/>
    <w:rsid w:val="008E7C18"/>
    <w:pPr>
      <w:spacing w:before="100" w:beforeAutospacing="1" w:after="100" w:afterAutospacing="1"/>
    </w:pPr>
  </w:style>
  <w:style w:type="character" w:customStyle="1" w:styleId="c4">
    <w:name w:val="c4"/>
    <w:rsid w:val="008E7C18"/>
  </w:style>
  <w:style w:type="paragraph" w:customStyle="1" w:styleId="HTML12">
    <w:name w:val="Стандартный HTML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8E7C18"/>
    <w:rPr>
      <w:rFonts w:cs="Times New Roman"/>
    </w:rPr>
  </w:style>
  <w:style w:type="character" w:customStyle="1" w:styleId="BalloonTextChar1">
    <w:name w:val="Balloon Text Char1"/>
    <w:locked/>
    <w:rsid w:val="008E7C18"/>
    <w:rPr>
      <w:rFonts w:cs="Times New Roman"/>
      <w:sz w:val="2"/>
    </w:rPr>
  </w:style>
  <w:style w:type="character" w:customStyle="1" w:styleId="highlight">
    <w:name w:val="highlight"/>
    <w:rsid w:val="008E7C18"/>
    <w:rPr>
      <w:rFonts w:cs="Times New Roman"/>
    </w:rPr>
  </w:style>
  <w:style w:type="character" w:customStyle="1" w:styleId="style80">
    <w:name w:val="style8"/>
    <w:rsid w:val="008E7C18"/>
    <w:rPr>
      <w:rFonts w:cs="Times New Roman"/>
    </w:rPr>
  </w:style>
  <w:style w:type="character" w:customStyle="1" w:styleId="b-serp-itemtextpassage">
    <w:name w:val="b-serp-item__text_passage"/>
    <w:rsid w:val="008E7C18"/>
    <w:rPr>
      <w:rFonts w:cs="Times New Roman"/>
    </w:rPr>
  </w:style>
  <w:style w:type="character" w:customStyle="1" w:styleId="postbody">
    <w:name w:val="postbody"/>
    <w:rsid w:val="008E7C18"/>
    <w:rPr>
      <w:rFonts w:cs="Times New Roman"/>
    </w:rPr>
  </w:style>
  <w:style w:type="paragraph" w:customStyle="1" w:styleId="ptx2">
    <w:name w:val="ptx2"/>
    <w:basedOn w:val="a3"/>
    <w:rsid w:val="008E7C18"/>
    <w:pPr>
      <w:spacing w:before="100" w:beforeAutospacing="1" w:after="100" w:afterAutospacing="1"/>
    </w:pPr>
  </w:style>
  <w:style w:type="character" w:customStyle="1" w:styleId="512">
    <w:name w:val="Заголовок 5 Знак1"/>
    <w:locked/>
    <w:rsid w:val="008E7C18"/>
    <w:rPr>
      <w:b/>
      <w:bCs/>
      <w:i/>
      <w:iCs/>
      <w:sz w:val="26"/>
      <w:szCs w:val="26"/>
    </w:rPr>
  </w:style>
  <w:style w:type="character" w:customStyle="1" w:styleId="affffffff0">
    <w:name w:val="Выделение жирным"/>
    <w:rsid w:val="008E7C18"/>
    <w:rPr>
      <w:b/>
    </w:rPr>
  </w:style>
  <w:style w:type="character" w:customStyle="1" w:styleId="ListLabel1">
    <w:name w:val="ListLabel 1"/>
    <w:rsid w:val="008E7C18"/>
    <w:rPr>
      <w:color w:val="000000"/>
      <w:spacing w:val="0"/>
      <w:position w:val="0"/>
      <w:sz w:val="20"/>
      <w:u w:val="none"/>
      <w:vertAlign w:val="baseline"/>
    </w:rPr>
  </w:style>
  <w:style w:type="character" w:customStyle="1" w:styleId="ListLabel2">
    <w:name w:val="ListLabel 2"/>
    <w:rsid w:val="008E7C18"/>
  </w:style>
  <w:style w:type="character" w:customStyle="1" w:styleId="ListLabel3">
    <w:name w:val="ListLabel 3"/>
    <w:rsid w:val="008E7C18"/>
    <w:rPr>
      <w:b/>
    </w:rPr>
  </w:style>
  <w:style w:type="character" w:customStyle="1" w:styleId="ListLabel4">
    <w:name w:val="ListLabel 4"/>
    <w:rsid w:val="008E7C18"/>
  </w:style>
  <w:style w:type="character" w:customStyle="1" w:styleId="ListLabel5">
    <w:name w:val="ListLabel 5"/>
    <w:rsid w:val="008E7C18"/>
    <w:rPr>
      <w:color w:val="00000A"/>
    </w:rPr>
  </w:style>
  <w:style w:type="character" w:customStyle="1" w:styleId="ListLabel6">
    <w:name w:val="ListLabel 6"/>
    <w:rsid w:val="008E7C18"/>
    <w:rPr>
      <w:sz w:val="20"/>
    </w:rPr>
  </w:style>
  <w:style w:type="character" w:customStyle="1" w:styleId="2fe">
    <w:name w:val="Название Знак2"/>
    <w:locked/>
    <w:rsid w:val="008E7C18"/>
    <w:rPr>
      <w:rFonts w:cs="Mangal"/>
      <w:i/>
      <w:iCs/>
      <w:color w:val="00000A"/>
      <w:sz w:val="24"/>
      <w:szCs w:val="24"/>
    </w:rPr>
  </w:style>
  <w:style w:type="character" w:customStyle="1" w:styleId="2ff">
    <w:name w:val="Схема документа Знак2"/>
    <w:locked/>
    <w:rsid w:val="008E7C18"/>
    <w:rPr>
      <w:rFonts w:ascii="Tahoma" w:hAnsi="Tahoma" w:cs="Tahoma"/>
      <w:color w:val="00000A"/>
      <w:shd w:val="clear" w:color="auto" w:fill="000080"/>
    </w:rPr>
  </w:style>
  <w:style w:type="character" w:customStyle="1" w:styleId="322">
    <w:name w:val="Основной текст с отступом 3 Знак2"/>
    <w:semiHidden/>
    <w:locked/>
    <w:rsid w:val="008E7C18"/>
    <w:rPr>
      <w:color w:val="00000A"/>
      <w:sz w:val="16"/>
      <w:szCs w:val="16"/>
      <w:lang w:val="ru-RU" w:eastAsia="ru-RU" w:bidi="ar-SA"/>
    </w:rPr>
  </w:style>
  <w:style w:type="character" w:customStyle="1" w:styleId="2ff0">
    <w:name w:val="Нижний колонтитул Знак2"/>
    <w:locked/>
    <w:rsid w:val="008E7C18"/>
    <w:rPr>
      <w:sz w:val="24"/>
      <w:szCs w:val="24"/>
    </w:rPr>
  </w:style>
  <w:style w:type="character" w:customStyle="1" w:styleId="2ff1">
    <w:name w:val="Текст выноски Знак2"/>
    <w:locked/>
    <w:rsid w:val="008E7C18"/>
    <w:rPr>
      <w:rFonts w:ascii="Tahoma" w:hAnsi="Tahoma"/>
      <w:color w:val="00000A"/>
      <w:sz w:val="16"/>
      <w:szCs w:val="16"/>
    </w:rPr>
  </w:style>
  <w:style w:type="character" w:customStyle="1" w:styleId="HTML20">
    <w:name w:val="Стандартный HTML Знак2"/>
    <w:locked/>
    <w:rsid w:val="008E7C18"/>
    <w:rPr>
      <w:rFonts w:ascii="Courier New" w:hAnsi="Courier New" w:cs="Courier New"/>
      <w:color w:val="00000A"/>
    </w:rPr>
  </w:style>
  <w:style w:type="character" w:customStyle="1" w:styleId="226">
    <w:name w:val="Основной текст 2 Знак2"/>
    <w:locked/>
    <w:rsid w:val="008E7C18"/>
    <w:rPr>
      <w:sz w:val="24"/>
      <w:szCs w:val="24"/>
    </w:rPr>
  </w:style>
  <w:style w:type="paragraph" w:customStyle="1" w:styleId="affffffff1">
    <w:name w:val="Заглавие"/>
    <w:basedOn w:val="afffffff4"/>
    <w:rsid w:val="008E7C18"/>
    <w:pPr>
      <w:jc w:val="center"/>
    </w:pPr>
    <w:rPr>
      <w:sz w:val="20"/>
      <w:szCs w:val="20"/>
    </w:rPr>
  </w:style>
  <w:style w:type="table" w:customStyle="1" w:styleId="119">
    <w:name w:val="Сетка таблицы11"/>
    <w:basedOn w:val="a5"/>
    <w:rsid w:val="008E7C1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8E7C18"/>
    <w:rPr>
      <w:b/>
      <w:bCs/>
      <w:sz w:val="22"/>
      <w:szCs w:val="22"/>
      <w:lang w:val="ru-RU" w:eastAsia="ru-RU" w:bidi="ar-SA"/>
    </w:rPr>
  </w:style>
  <w:style w:type="character" w:customStyle="1" w:styleId="420">
    <w:name w:val="Знак Знак42"/>
    <w:rsid w:val="008E7C18"/>
    <w:rPr>
      <w:sz w:val="24"/>
      <w:szCs w:val="24"/>
      <w:lang w:val="ru-RU" w:eastAsia="ru-RU" w:bidi="ar-SA"/>
    </w:rPr>
  </w:style>
  <w:style w:type="character" w:customStyle="1" w:styleId="ft1834">
    <w:name w:val="ft1834"/>
    <w:rsid w:val="008E7C18"/>
  </w:style>
  <w:style w:type="character" w:customStyle="1" w:styleId="ft1846">
    <w:name w:val="ft1846"/>
    <w:rsid w:val="008E7C18"/>
  </w:style>
  <w:style w:type="character" w:customStyle="1" w:styleId="ft1850">
    <w:name w:val="ft1850"/>
    <w:rsid w:val="008E7C18"/>
  </w:style>
  <w:style w:type="character" w:customStyle="1" w:styleId="ft1994">
    <w:name w:val="ft1994"/>
    <w:rsid w:val="008E7C18"/>
  </w:style>
  <w:style w:type="character" w:customStyle="1" w:styleId="ft2006">
    <w:name w:val="ft2006"/>
    <w:rsid w:val="008E7C18"/>
  </w:style>
  <w:style w:type="character" w:customStyle="1" w:styleId="ft2181">
    <w:name w:val="ft2181"/>
    <w:rsid w:val="008E7C18"/>
  </w:style>
  <w:style w:type="character" w:customStyle="1" w:styleId="ft2193">
    <w:name w:val="ft2193"/>
    <w:rsid w:val="008E7C18"/>
  </w:style>
  <w:style w:type="character" w:customStyle="1" w:styleId="ft2205">
    <w:name w:val="ft2205"/>
    <w:rsid w:val="008E7C18"/>
  </w:style>
  <w:style w:type="character" w:customStyle="1" w:styleId="ft2213">
    <w:name w:val="ft2213"/>
    <w:rsid w:val="008E7C18"/>
  </w:style>
  <w:style w:type="paragraph" w:customStyle="1" w:styleId="-10-11">
    <w:name w:val="А-10-11"/>
    <w:basedOn w:val="a3"/>
    <w:rsid w:val="008E7C18"/>
    <w:pPr>
      <w:spacing w:line="233" w:lineRule="exact"/>
      <w:ind w:firstLine="397"/>
      <w:jc w:val="both"/>
    </w:pPr>
    <w:rPr>
      <w:sz w:val="20"/>
      <w:szCs w:val="20"/>
    </w:rPr>
  </w:style>
  <w:style w:type="paragraph" w:customStyle="1" w:styleId="Lang">
    <w:name w:val="Lang"/>
    <w:basedOn w:val="a3"/>
    <w:rsid w:val="008E7C18"/>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8E7C18"/>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8E7C18"/>
    <w:pPr>
      <w:suppressAutoHyphens/>
      <w:jc w:val="center"/>
    </w:pPr>
    <w:rPr>
      <w:sz w:val="26"/>
      <w:lang w:eastAsia="ar-SA"/>
    </w:rPr>
  </w:style>
  <w:style w:type="paragraph" w:customStyle="1" w:styleId="2ff2">
    <w:name w:val="Заголовок_2"/>
    <w:basedOn w:val="a3"/>
    <w:rsid w:val="008E7C18"/>
    <w:pPr>
      <w:spacing w:line="360" w:lineRule="auto"/>
      <w:jc w:val="both"/>
    </w:pPr>
    <w:rPr>
      <w:rFonts w:ascii="Arial" w:hAnsi="Arial"/>
      <w:b/>
      <w:i/>
      <w:sz w:val="28"/>
      <w:szCs w:val="20"/>
    </w:rPr>
  </w:style>
  <w:style w:type="paragraph" w:customStyle="1" w:styleId="affffffff2">
    <w:name w:val="Абзац_СУБД"/>
    <w:basedOn w:val="a3"/>
    <w:rsid w:val="008E7C18"/>
    <w:pPr>
      <w:spacing w:line="360" w:lineRule="auto"/>
      <w:ind w:firstLine="720"/>
      <w:jc w:val="both"/>
    </w:pPr>
    <w:rPr>
      <w:rFonts w:ascii="Arial" w:hAnsi="Arial"/>
      <w:sz w:val="28"/>
      <w:szCs w:val="20"/>
    </w:rPr>
  </w:style>
  <w:style w:type="character" w:customStyle="1" w:styleId="f1">
    <w:name w:val="f1"/>
    <w:rsid w:val="008E7C18"/>
    <w:rPr>
      <w:rFonts w:cs="Times New Roman"/>
    </w:rPr>
  </w:style>
  <w:style w:type="paragraph" w:customStyle="1" w:styleId="075">
    <w:name w:val="Стиль Нумерованный список + сверху: (одинарная Авто  075 пт лини..."/>
    <w:basedOn w:val="a2"/>
    <w:rsid w:val="008E7C18"/>
    <w:pPr>
      <w:numPr>
        <w:numId w:val="0"/>
      </w:numPr>
      <w:tabs>
        <w:tab w:val="left" w:pos="720"/>
        <w:tab w:val="left" w:pos="1354"/>
      </w:tabs>
      <w:ind w:left="360" w:hanging="360"/>
    </w:pPr>
    <w:rPr>
      <w:sz w:val="24"/>
      <w:lang w:eastAsia="ru-RU"/>
    </w:rPr>
  </w:style>
  <w:style w:type="paragraph" w:customStyle="1" w:styleId="4a">
    <w:name w:val="Обычный4"/>
    <w:rsid w:val="008E7C18"/>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8E7C18"/>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8E7C1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8E7C18"/>
  </w:style>
  <w:style w:type="character" w:customStyle="1" w:styleId="ft776">
    <w:name w:val="ft776"/>
    <w:rsid w:val="008E7C18"/>
  </w:style>
  <w:style w:type="character" w:customStyle="1" w:styleId="ft431">
    <w:name w:val="ft431"/>
    <w:rsid w:val="008E7C18"/>
  </w:style>
  <w:style w:type="character" w:customStyle="1" w:styleId="ft793">
    <w:name w:val="ft793"/>
    <w:rsid w:val="008E7C18"/>
  </w:style>
  <w:style w:type="character" w:customStyle="1" w:styleId="ft802">
    <w:name w:val="ft802"/>
    <w:rsid w:val="008E7C18"/>
  </w:style>
  <w:style w:type="character" w:customStyle="1" w:styleId="ft890">
    <w:name w:val="ft890"/>
    <w:rsid w:val="008E7C18"/>
  </w:style>
  <w:style w:type="character" w:customStyle="1" w:styleId="ft904">
    <w:name w:val="ft904"/>
    <w:rsid w:val="008E7C18"/>
  </w:style>
  <w:style w:type="character" w:customStyle="1" w:styleId="ft914">
    <w:name w:val="ft914"/>
    <w:rsid w:val="008E7C18"/>
  </w:style>
  <w:style w:type="character" w:customStyle="1" w:styleId="HTMLPreformattedChar">
    <w:name w:val="HTML Preformatted Char"/>
    <w:locked/>
    <w:rsid w:val="008E7C18"/>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8E7C18"/>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8E7C18"/>
    <w:pPr>
      <w:keepNext/>
      <w:outlineLvl w:val="2"/>
    </w:pPr>
    <w:rPr>
      <w:rFonts w:eastAsia="Calibri"/>
      <w:szCs w:val="20"/>
    </w:rPr>
  </w:style>
  <w:style w:type="character" w:customStyle="1" w:styleId="review-h52">
    <w:name w:val="review-h52"/>
    <w:rsid w:val="008E7C18"/>
    <w:rPr>
      <w:rFonts w:cs="Times New Roman"/>
      <w:b/>
      <w:bCs/>
      <w:color w:val="004080"/>
      <w:sz w:val="18"/>
      <w:szCs w:val="18"/>
      <w:u w:val="none"/>
    </w:rPr>
  </w:style>
  <w:style w:type="character" w:customStyle="1" w:styleId="BodyText2Char">
    <w:name w:val="Body Text 2 Char"/>
    <w:locked/>
    <w:rsid w:val="008E7C18"/>
    <w:rPr>
      <w:rFonts w:ascii="Calibri" w:hAnsi="Calibri"/>
      <w:sz w:val="22"/>
      <w:szCs w:val="22"/>
      <w:lang w:val="ru-RU" w:eastAsia="ru-RU" w:bidi="ar-SA"/>
    </w:rPr>
  </w:style>
  <w:style w:type="paragraph" w:customStyle="1" w:styleId="1TimesNewRoman12">
    <w:name w:val="Стиль Загол. 1 ур. + Times New Roman 12 пт"/>
    <w:basedOn w:val="a3"/>
    <w:rsid w:val="008E7C18"/>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8E7C18"/>
    <w:rPr>
      <w:sz w:val="24"/>
      <w:szCs w:val="24"/>
      <w:lang w:val="ru-RU" w:eastAsia="ru-RU" w:bidi="ar-SA"/>
    </w:rPr>
  </w:style>
  <w:style w:type="character" w:customStyle="1" w:styleId="BodyText2Char1">
    <w:name w:val="Body Text 2 Char1"/>
    <w:semiHidden/>
    <w:locked/>
    <w:rsid w:val="008E7C18"/>
    <w:rPr>
      <w:rFonts w:ascii="Calibri" w:hAnsi="Calibri"/>
      <w:lang w:val="ru-RU" w:eastAsia="ru-RU" w:bidi="ar-SA"/>
    </w:rPr>
  </w:style>
  <w:style w:type="paragraph" w:customStyle="1" w:styleId="affffffff3">
    <w:name w:val="НаКурсач"/>
    <w:basedOn w:val="a3"/>
    <w:rsid w:val="008E7C18"/>
    <w:pPr>
      <w:spacing w:line="312" w:lineRule="auto"/>
      <w:jc w:val="both"/>
    </w:pPr>
    <w:rPr>
      <w:sz w:val="28"/>
    </w:rPr>
  </w:style>
  <w:style w:type="character" w:customStyle="1" w:styleId="Heading8Char">
    <w:name w:val="Heading 8 Char"/>
    <w:semiHidden/>
    <w:locked/>
    <w:rsid w:val="008E7C18"/>
    <w:rPr>
      <w:rFonts w:ascii="Cambria" w:hAnsi="Cambria"/>
      <w:color w:val="404040"/>
      <w:lang w:val="ru-RU" w:eastAsia="ru-RU" w:bidi="ar-SA"/>
    </w:rPr>
  </w:style>
  <w:style w:type="character" w:customStyle="1" w:styleId="a10">
    <w:name w:val="a1"/>
    <w:rsid w:val="008E7C18"/>
    <w:rPr>
      <w:rFonts w:cs="Times New Roman"/>
    </w:rPr>
  </w:style>
  <w:style w:type="character" w:customStyle="1" w:styleId="94">
    <w:name w:val="Знак Знак9"/>
    <w:locked/>
    <w:rsid w:val="008E7C18"/>
    <w:rPr>
      <w:sz w:val="16"/>
      <w:szCs w:val="16"/>
      <w:lang w:val="ru-RU" w:eastAsia="ar-SA" w:bidi="ar-SA"/>
    </w:rPr>
  </w:style>
  <w:style w:type="character" w:customStyle="1" w:styleId="136">
    <w:name w:val="Знак Знак13"/>
    <w:locked/>
    <w:rsid w:val="008E7C18"/>
    <w:rPr>
      <w:b/>
      <w:bCs/>
      <w:sz w:val="27"/>
      <w:szCs w:val="27"/>
      <w:lang w:val="ru-RU" w:eastAsia="ru-RU" w:bidi="ar-SA"/>
    </w:rPr>
  </w:style>
  <w:style w:type="character" w:customStyle="1" w:styleId="1ffff5">
    <w:name w:val="Сильное выделение1"/>
    <w:rsid w:val="008E7C18"/>
    <w:rPr>
      <w:b/>
    </w:rPr>
  </w:style>
  <w:style w:type="paragraph" w:customStyle="1" w:styleId="HTML13">
    <w:name w:val="Стандартный HTML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8E7C18"/>
    <w:rPr>
      <w:rFonts w:ascii="Arial" w:hAnsi="Arial" w:cs="Arial"/>
      <w:b/>
      <w:bCs/>
      <w:kern w:val="32"/>
      <w:sz w:val="32"/>
      <w:szCs w:val="32"/>
    </w:rPr>
  </w:style>
  <w:style w:type="character" w:customStyle="1" w:styleId="31a">
    <w:name w:val="Знак Знак31"/>
    <w:rsid w:val="008E7C18"/>
    <w:rPr>
      <w:rFonts w:ascii="Arial" w:hAnsi="Arial" w:cs="Arial"/>
      <w:b/>
      <w:bCs/>
      <w:sz w:val="26"/>
      <w:szCs w:val="26"/>
    </w:rPr>
  </w:style>
  <w:style w:type="character" w:customStyle="1" w:styleId="227">
    <w:name w:val="Знак Знак22"/>
    <w:rsid w:val="008E7C18"/>
    <w:rPr>
      <w:sz w:val="24"/>
      <w:szCs w:val="24"/>
    </w:rPr>
  </w:style>
  <w:style w:type="character" w:customStyle="1" w:styleId="300">
    <w:name w:val="Знак Знак30"/>
    <w:rsid w:val="008E7C18"/>
    <w:rPr>
      <w:b/>
      <w:bCs/>
      <w:sz w:val="28"/>
      <w:szCs w:val="28"/>
    </w:rPr>
  </w:style>
  <w:style w:type="character" w:customStyle="1" w:styleId="262">
    <w:name w:val="Знак Знак26"/>
    <w:rsid w:val="008E7C18"/>
    <w:rPr>
      <w:rFonts w:ascii="Calibri" w:hAnsi="Calibri"/>
      <w:i/>
      <w:iCs/>
      <w:sz w:val="24"/>
      <w:szCs w:val="24"/>
      <w:lang w:eastAsia="en-US"/>
    </w:rPr>
  </w:style>
  <w:style w:type="character" w:customStyle="1" w:styleId="200">
    <w:name w:val="Знак Знак20"/>
    <w:rsid w:val="008E7C18"/>
    <w:rPr>
      <w:sz w:val="16"/>
      <w:szCs w:val="16"/>
    </w:rPr>
  </w:style>
  <w:style w:type="character" w:customStyle="1" w:styleId="190">
    <w:name w:val="Знак Знак19"/>
    <w:rsid w:val="008E7C18"/>
    <w:rPr>
      <w:sz w:val="16"/>
      <w:szCs w:val="16"/>
    </w:rPr>
  </w:style>
  <w:style w:type="character" w:customStyle="1" w:styleId="250">
    <w:name w:val="Знак Знак25"/>
    <w:rsid w:val="008E7C18"/>
    <w:rPr>
      <w:sz w:val="24"/>
    </w:rPr>
  </w:style>
  <w:style w:type="paragraph" w:customStyle="1" w:styleId="324">
    <w:name w:val="Основной текст 32"/>
    <w:basedOn w:val="a3"/>
    <w:rsid w:val="008E7C18"/>
    <w:pPr>
      <w:overflowPunct w:val="0"/>
      <w:autoSpaceDE w:val="0"/>
      <w:autoSpaceDN w:val="0"/>
      <w:adjustRightInd w:val="0"/>
      <w:jc w:val="center"/>
      <w:textAlignment w:val="baseline"/>
    </w:pPr>
    <w:rPr>
      <w:b/>
      <w:sz w:val="32"/>
      <w:szCs w:val="20"/>
    </w:rPr>
  </w:style>
  <w:style w:type="character" w:customStyle="1" w:styleId="82">
    <w:name w:val="Знак Знак8"/>
    <w:rsid w:val="008E7C18"/>
    <w:rPr>
      <w:rFonts w:ascii="Arial" w:hAnsi="Arial" w:cs="Arial"/>
      <w:b/>
      <w:bCs/>
      <w:i/>
      <w:iCs/>
      <w:sz w:val="28"/>
      <w:szCs w:val="28"/>
      <w:lang w:val="ru-RU" w:eastAsia="en-US" w:bidi="ar-SA"/>
    </w:rPr>
  </w:style>
  <w:style w:type="character" w:customStyle="1" w:styleId="field-content">
    <w:name w:val="field-content"/>
    <w:rsid w:val="008E7C18"/>
  </w:style>
  <w:style w:type="character" w:customStyle="1" w:styleId="reference-text">
    <w:name w:val="reference-text"/>
    <w:rsid w:val="008E7C18"/>
  </w:style>
  <w:style w:type="paragraph" w:customStyle="1" w:styleId="snip1">
    <w:name w:val="snip1"/>
    <w:basedOn w:val="a3"/>
    <w:rsid w:val="008E7C18"/>
    <w:pPr>
      <w:spacing w:before="49" w:line="300" w:lineRule="atLeast"/>
    </w:pPr>
    <w:rPr>
      <w:color w:val="000000"/>
    </w:rPr>
  </w:style>
  <w:style w:type="paragraph" w:customStyle="1" w:styleId="Style74">
    <w:name w:val="Style74"/>
    <w:basedOn w:val="a3"/>
    <w:rsid w:val="008E7C18"/>
    <w:pPr>
      <w:widowControl w:val="0"/>
      <w:autoSpaceDE w:val="0"/>
      <w:autoSpaceDN w:val="0"/>
      <w:adjustRightInd w:val="0"/>
      <w:spacing w:line="274" w:lineRule="exact"/>
      <w:ind w:firstLine="293"/>
      <w:jc w:val="both"/>
    </w:pPr>
  </w:style>
  <w:style w:type="character" w:customStyle="1" w:styleId="513">
    <w:name w:val="Знак Знак51"/>
    <w:locked/>
    <w:rsid w:val="008E7C18"/>
    <w:rPr>
      <w:b/>
      <w:caps/>
      <w:sz w:val="24"/>
      <w:szCs w:val="24"/>
      <w:lang w:val="ru-RU" w:eastAsia="ru-RU" w:bidi="ar-SA"/>
    </w:rPr>
  </w:style>
  <w:style w:type="paragraph" w:customStyle="1" w:styleId="affffffff4">
    <w:name w:val="Основной текст с отступо"/>
    <w:basedOn w:val="a3"/>
    <w:rsid w:val="008E7C18"/>
    <w:pPr>
      <w:ind w:left="-340" w:firstLine="720"/>
    </w:pPr>
    <w:rPr>
      <w:sz w:val="36"/>
      <w:szCs w:val="20"/>
    </w:rPr>
  </w:style>
  <w:style w:type="paragraph" w:customStyle="1" w:styleId="Standard">
    <w:name w:val="Standard"/>
    <w:rsid w:val="008E7C1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8E7C18"/>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8E7C1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8E7C18"/>
    <w:rPr>
      <w:rFonts w:ascii="Sylfaen" w:hAnsi="Sylfaen" w:cs="Sylfaen"/>
      <w:sz w:val="19"/>
      <w:szCs w:val="19"/>
      <w:u w:val="none"/>
    </w:rPr>
  </w:style>
  <w:style w:type="character" w:customStyle="1" w:styleId="520">
    <w:name w:val="Знак Знак52"/>
    <w:rsid w:val="008E7C18"/>
    <w:rPr>
      <w:rFonts w:ascii="Arial" w:eastAsia="Times New Roman" w:hAnsi="Arial" w:cs="Arial"/>
      <w:b/>
      <w:bCs/>
      <w:i/>
      <w:iCs/>
      <w:sz w:val="28"/>
      <w:szCs w:val="28"/>
    </w:rPr>
  </w:style>
  <w:style w:type="paragraph" w:customStyle="1" w:styleId="a3cxspmiddle">
    <w:name w:val="a3cxspmiddle"/>
    <w:basedOn w:val="a3"/>
    <w:rsid w:val="008E7C18"/>
    <w:pPr>
      <w:spacing w:before="100" w:beforeAutospacing="1" w:after="100" w:afterAutospacing="1"/>
    </w:pPr>
    <w:rPr>
      <w:color w:val="000000"/>
    </w:rPr>
  </w:style>
  <w:style w:type="paragraph" w:customStyle="1" w:styleId="a3cxsplast">
    <w:name w:val="a3cxsplast"/>
    <w:basedOn w:val="a3"/>
    <w:rsid w:val="008E7C18"/>
    <w:pPr>
      <w:spacing w:before="100" w:beforeAutospacing="1" w:after="100" w:afterAutospacing="1"/>
    </w:pPr>
    <w:rPr>
      <w:color w:val="000000"/>
    </w:rPr>
  </w:style>
  <w:style w:type="character" w:customStyle="1" w:styleId="ft1786">
    <w:name w:val="ft1786"/>
    <w:uiPriority w:val="99"/>
    <w:rsid w:val="008E7C18"/>
  </w:style>
  <w:style w:type="character" w:customStyle="1" w:styleId="c16">
    <w:name w:val="c16"/>
    <w:rsid w:val="008E7C18"/>
  </w:style>
  <w:style w:type="character" w:customStyle="1" w:styleId="BodyTextChar1">
    <w:name w:val="Body Text Char1"/>
    <w:aliases w:val="Знак1 Char"/>
    <w:locked/>
    <w:rsid w:val="008E7C18"/>
    <w:rPr>
      <w:sz w:val="24"/>
      <w:lang w:val="ru-RU" w:eastAsia="ru-RU"/>
    </w:rPr>
  </w:style>
  <w:style w:type="character" w:customStyle="1" w:styleId="font7">
    <w:name w:val="font7"/>
    <w:rsid w:val="008E7C18"/>
  </w:style>
  <w:style w:type="paragraph" w:customStyle="1" w:styleId="affffffff5">
    <w:name w:val="Знак Знак Знак Знак Знак Знак Знак Знак Знак Знак"/>
    <w:basedOn w:val="a3"/>
    <w:rsid w:val="008E7C18"/>
    <w:pPr>
      <w:spacing w:after="160" w:line="240" w:lineRule="exact"/>
    </w:pPr>
    <w:rPr>
      <w:rFonts w:ascii="Verdana" w:hAnsi="Verdana" w:cs="Verdana"/>
      <w:sz w:val="20"/>
      <w:szCs w:val="20"/>
      <w:lang w:val="en-US" w:eastAsia="en-US"/>
    </w:rPr>
  </w:style>
  <w:style w:type="character" w:customStyle="1" w:styleId="FontStyle79">
    <w:name w:val="Font Style79"/>
    <w:rsid w:val="008E7C18"/>
    <w:rPr>
      <w:rFonts w:ascii="Times New Roman" w:hAnsi="Times New Roman" w:cs="Times New Roman"/>
      <w:sz w:val="16"/>
      <w:szCs w:val="16"/>
    </w:rPr>
  </w:style>
  <w:style w:type="character" w:customStyle="1" w:styleId="FontStyle57">
    <w:name w:val="Font Style57"/>
    <w:rsid w:val="008E7C18"/>
    <w:rPr>
      <w:rFonts w:ascii="Times New Roman" w:hAnsi="Times New Roman" w:cs="Times New Roman"/>
      <w:b/>
      <w:bCs/>
      <w:sz w:val="16"/>
      <w:szCs w:val="16"/>
    </w:rPr>
  </w:style>
  <w:style w:type="character" w:customStyle="1" w:styleId="FontStyle32">
    <w:name w:val="Font Style32"/>
    <w:rsid w:val="008E7C18"/>
    <w:rPr>
      <w:rFonts w:ascii="Times New Roman" w:hAnsi="Times New Roman" w:cs="Times New Roman"/>
      <w:i/>
      <w:iCs/>
      <w:sz w:val="26"/>
      <w:szCs w:val="26"/>
    </w:rPr>
  </w:style>
  <w:style w:type="paragraph" w:customStyle="1" w:styleId="iditems">
    <w:name w:val="iditems"/>
    <w:basedOn w:val="a3"/>
    <w:rsid w:val="008E7C18"/>
    <w:pPr>
      <w:spacing w:before="75" w:after="150"/>
    </w:pPr>
  </w:style>
  <w:style w:type="character" w:customStyle="1" w:styleId="pseudo-href5">
    <w:name w:val="pseudo-href5"/>
    <w:rsid w:val="008E7C18"/>
  </w:style>
  <w:style w:type="character" w:customStyle="1" w:styleId="title1">
    <w:name w:val="title1"/>
    <w:rsid w:val="008E7C18"/>
    <w:rPr>
      <w:rFonts w:ascii="Verdana" w:hAnsi="Verdana" w:hint="default"/>
      <w:color w:val="301007"/>
      <w:sz w:val="30"/>
      <w:szCs w:val="30"/>
    </w:rPr>
  </w:style>
  <w:style w:type="paragraph" w:customStyle="1" w:styleId="325">
    <w:name w:val="Заголовок 32"/>
    <w:basedOn w:val="a3"/>
    <w:next w:val="a3"/>
    <w:rsid w:val="008E7C18"/>
    <w:pPr>
      <w:keepNext/>
      <w:snapToGrid w:val="0"/>
      <w:spacing w:before="240" w:after="60"/>
    </w:pPr>
    <w:rPr>
      <w:rFonts w:ascii="Arial" w:hAnsi="Arial"/>
      <w:szCs w:val="20"/>
    </w:rPr>
  </w:style>
  <w:style w:type="character" w:customStyle="1" w:styleId="2ff3">
    <w:name w:val="Заголовок 2 Знак Знак Знак"/>
    <w:rsid w:val="008E7C18"/>
    <w:rPr>
      <w:rFonts w:ascii="Arial" w:hAnsi="Arial" w:cs="Arial"/>
      <w:b/>
      <w:bCs/>
      <w:i/>
      <w:iCs/>
      <w:sz w:val="28"/>
      <w:szCs w:val="28"/>
      <w:lang w:val="en-US" w:eastAsia="en-US" w:bidi="ar-SA"/>
    </w:rPr>
  </w:style>
  <w:style w:type="character" w:customStyle="1" w:styleId="ft21391">
    <w:name w:val="ft21391"/>
    <w:rsid w:val="008E7C18"/>
    <w:rPr>
      <w:rFonts w:ascii="Times" w:hAnsi="Times" w:hint="default"/>
      <w:color w:val="000000"/>
      <w:spacing w:val="13"/>
      <w:sz w:val="24"/>
      <w:szCs w:val="24"/>
    </w:rPr>
  </w:style>
  <w:style w:type="character" w:customStyle="1" w:styleId="ft21791">
    <w:name w:val="ft21791"/>
    <w:rsid w:val="008E7C18"/>
    <w:rPr>
      <w:rFonts w:ascii="Times" w:hAnsi="Times" w:hint="default"/>
      <w:color w:val="000000"/>
      <w:spacing w:val="13"/>
      <w:sz w:val="24"/>
      <w:szCs w:val="24"/>
    </w:rPr>
  </w:style>
  <w:style w:type="character" w:customStyle="1" w:styleId="ft23581">
    <w:name w:val="ft23581"/>
    <w:rsid w:val="008E7C18"/>
    <w:rPr>
      <w:rFonts w:ascii="Times" w:hAnsi="Times" w:hint="default"/>
      <w:color w:val="000000"/>
      <w:spacing w:val="13"/>
      <w:sz w:val="24"/>
      <w:szCs w:val="24"/>
    </w:rPr>
  </w:style>
  <w:style w:type="character" w:customStyle="1" w:styleId="ft22941">
    <w:name w:val="ft22941"/>
    <w:rsid w:val="008E7C18"/>
    <w:rPr>
      <w:rFonts w:ascii="Times" w:hAnsi="Times" w:hint="default"/>
      <w:color w:val="000000"/>
      <w:spacing w:val="13"/>
      <w:sz w:val="24"/>
      <w:szCs w:val="24"/>
    </w:rPr>
  </w:style>
  <w:style w:type="character" w:customStyle="1" w:styleId="garantcommenttitle1">
    <w:name w:val="garantcommenttitle1"/>
    <w:rsid w:val="008E7C18"/>
    <w:rPr>
      <w:sz w:val="22"/>
      <w:szCs w:val="22"/>
    </w:rPr>
  </w:style>
  <w:style w:type="paragraph" w:customStyle="1" w:styleId="affffffff6">
    <w:name w:val="Текст диссертации"/>
    <w:basedOn w:val="a3"/>
    <w:rsid w:val="008E7C18"/>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8E7C18"/>
    <w:rPr>
      <w:rFonts w:ascii="Times New Roman" w:hAnsi="Times New Roman"/>
      <w:b/>
      <w:i/>
      <w:spacing w:val="0"/>
      <w:sz w:val="23"/>
    </w:rPr>
  </w:style>
  <w:style w:type="paragraph" w:customStyle="1" w:styleId="src">
    <w:name w:val="src"/>
    <w:basedOn w:val="a3"/>
    <w:rsid w:val="008E7C18"/>
    <w:pPr>
      <w:spacing w:after="225"/>
    </w:pPr>
    <w:rPr>
      <w:i/>
      <w:iCs/>
      <w:color w:val="939756"/>
      <w:sz w:val="17"/>
      <w:szCs w:val="17"/>
    </w:rPr>
  </w:style>
  <w:style w:type="paragraph" w:customStyle="1" w:styleId="3f4">
    <w:name w:val="Обычный3"/>
    <w:rsid w:val="008E7C18"/>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8E7C18"/>
    <w:pPr>
      <w:widowControl w:val="0"/>
      <w:autoSpaceDE w:val="0"/>
      <w:autoSpaceDN w:val="0"/>
      <w:adjustRightInd w:val="0"/>
      <w:spacing w:line="317" w:lineRule="exact"/>
      <w:ind w:firstLine="355"/>
      <w:jc w:val="both"/>
    </w:pPr>
  </w:style>
  <w:style w:type="character" w:customStyle="1" w:styleId="FontStyle924">
    <w:name w:val="Font Style924"/>
    <w:rsid w:val="008E7C18"/>
    <w:rPr>
      <w:rFonts w:ascii="Times New Roman" w:hAnsi="Times New Roman" w:cs="Times New Roman"/>
      <w:b/>
      <w:bCs/>
      <w:i/>
      <w:iCs/>
      <w:sz w:val="12"/>
      <w:szCs w:val="12"/>
    </w:rPr>
  </w:style>
  <w:style w:type="paragraph" w:customStyle="1" w:styleId="Style451">
    <w:name w:val="Style451"/>
    <w:basedOn w:val="a3"/>
    <w:rsid w:val="008E7C18"/>
    <w:pPr>
      <w:widowControl w:val="0"/>
      <w:autoSpaceDE w:val="0"/>
      <w:autoSpaceDN w:val="0"/>
      <w:adjustRightInd w:val="0"/>
    </w:pPr>
  </w:style>
  <w:style w:type="character" w:customStyle="1" w:styleId="FontStyle818">
    <w:name w:val="Font Style818"/>
    <w:rsid w:val="008E7C18"/>
    <w:rPr>
      <w:rFonts w:ascii="Times New Roman" w:hAnsi="Times New Roman" w:cs="Times New Roman"/>
      <w:b/>
      <w:bCs/>
      <w:sz w:val="16"/>
      <w:szCs w:val="16"/>
    </w:rPr>
  </w:style>
  <w:style w:type="character" w:customStyle="1" w:styleId="FontStyle998">
    <w:name w:val="Font Style998"/>
    <w:rsid w:val="008E7C18"/>
    <w:rPr>
      <w:rFonts w:ascii="Times New Roman" w:hAnsi="Times New Roman" w:cs="Times New Roman"/>
      <w:b/>
      <w:bCs/>
      <w:spacing w:val="-10"/>
      <w:sz w:val="22"/>
      <w:szCs w:val="22"/>
    </w:rPr>
  </w:style>
  <w:style w:type="paragraph" w:customStyle="1" w:styleId="Style411">
    <w:name w:val="Style411"/>
    <w:basedOn w:val="a3"/>
    <w:rsid w:val="008E7C18"/>
    <w:pPr>
      <w:widowControl w:val="0"/>
      <w:autoSpaceDE w:val="0"/>
      <w:autoSpaceDN w:val="0"/>
      <w:adjustRightInd w:val="0"/>
    </w:pPr>
  </w:style>
  <w:style w:type="character" w:customStyle="1" w:styleId="FontStyle812">
    <w:name w:val="Font Style812"/>
    <w:rsid w:val="008E7C18"/>
    <w:rPr>
      <w:rFonts w:ascii="Times New Roman" w:hAnsi="Times New Roman" w:cs="Times New Roman"/>
      <w:b/>
      <w:bCs/>
      <w:spacing w:val="-10"/>
      <w:sz w:val="30"/>
      <w:szCs w:val="30"/>
    </w:rPr>
  </w:style>
  <w:style w:type="character" w:customStyle="1" w:styleId="FontStyle947">
    <w:name w:val="Font Style947"/>
    <w:rsid w:val="008E7C18"/>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8E7C18"/>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8E7C18"/>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8E7C18"/>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8E7C18"/>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8E7C18"/>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8E7C18"/>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8E7C18"/>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8E7C18"/>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8E7C18"/>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8E7C18"/>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8E7C18"/>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8E7C18"/>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8E7C18"/>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8E7C18"/>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8E7C18"/>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8E7C18"/>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8E7C18"/>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8E7C18"/>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8E7C18"/>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8E7C18"/>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8E7C18"/>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8E7C18"/>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8E7C18"/>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8E7C18"/>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8E7C18"/>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8E7C18"/>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8E7C18"/>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8E7C18"/>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8E7C18"/>
    <w:rPr>
      <w:rFonts w:ascii="Times New Roman" w:hAnsi="Times New Roman"/>
      <w:bCs w:val="0"/>
      <w:i w:val="0"/>
      <w:sz w:val="24"/>
      <w:lang w:eastAsia="ru-RU"/>
    </w:rPr>
  </w:style>
  <w:style w:type="paragraph" w:customStyle="1" w:styleId="FR5">
    <w:name w:val="FR5"/>
    <w:rsid w:val="008E7C18"/>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8E7C18"/>
    <w:pPr>
      <w:spacing w:before="100" w:beforeAutospacing="1" w:after="100" w:afterAutospacing="1"/>
    </w:pPr>
  </w:style>
  <w:style w:type="paragraph" w:customStyle="1" w:styleId="unip">
    <w:name w:val="unip"/>
    <w:basedOn w:val="a3"/>
    <w:rsid w:val="008E7C18"/>
    <w:pPr>
      <w:spacing w:before="100" w:beforeAutospacing="1" w:after="100" w:afterAutospacing="1"/>
    </w:pPr>
  </w:style>
  <w:style w:type="character" w:customStyle="1" w:styleId="modinfo">
    <w:name w:val="modinfo"/>
    <w:rsid w:val="008E7C18"/>
  </w:style>
  <w:style w:type="character" w:customStyle="1" w:styleId="style81">
    <w:name w:val="style81"/>
    <w:rsid w:val="008E7C18"/>
    <w:rPr>
      <w:b/>
      <w:bCs/>
      <w:color w:val="333333"/>
      <w:sz w:val="31"/>
      <w:szCs w:val="31"/>
    </w:rPr>
  </w:style>
  <w:style w:type="character" w:customStyle="1" w:styleId="affffffff7">
    <w:name w:val="Разрядка"/>
    <w:rsid w:val="008E7C18"/>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8E7C18"/>
    <w:rPr>
      <w:sz w:val="24"/>
      <w:szCs w:val="24"/>
      <w:lang w:val="ru-RU" w:eastAsia="ru-RU" w:bidi="hi-IN"/>
    </w:rPr>
  </w:style>
  <w:style w:type="character" w:customStyle="1" w:styleId="401">
    <w:name w:val="Знак Знак40"/>
    <w:locked/>
    <w:rsid w:val="008E7C18"/>
    <w:rPr>
      <w:rFonts w:ascii="Arial" w:hAnsi="Arial"/>
      <w:b/>
      <w:sz w:val="26"/>
    </w:rPr>
  </w:style>
  <w:style w:type="character" w:customStyle="1" w:styleId="290">
    <w:name w:val="Знак Знак29"/>
    <w:locked/>
    <w:rsid w:val="008E7C18"/>
    <w:rPr>
      <w:sz w:val="24"/>
    </w:rPr>
  </w:style>
  <w:style w:type="character" w:customStyle="1" w:styleId="21c">
    <w:name w:val="Красная строка 2 Знак1"/>
    <w:rsid w:val="008E7C18"/>
    <w:rPr>
      <w:sz w:val="24"/>
      <w:lang w:val="ru-RU" w:eastAsia="ru-RU"/>
    </w:rPr>
  </w:style>
  <w:style w:type="character" w:customStyle="1" w:styleId="3231Heading121">
    <w:name w:val="Знак Знак3;Текст Знак2;Знак3 Знак1;Heading 12 Знак1 Знак Знак"/>
    <w:locked/>
    <w:rsid w:val="008E7C18"/>
    <w:rPr>
      <w:sz w:val="24"/>
      <w:lang w:val="ru-RU" w:eastAsia="ru-RU"/>
    </w:rPr>
  </w:style>
  <w:style w:type="character" w:customStyle="1" w:styleId="391">
    <w:name w:val="Знак Знак39"/>
    <w:locked/>
    <w:rsid w:val="008E7C18"/>
    <w:rPr>
      <w:b/>
      <w:sz w:val="28"/>
    </w:rPr>
  </w:style>
  <w:style w:type="character" w:customStyle="1" w:styleId="381">
    <w:name w:val="Знак Знак38"/>
    <w:locked/>
    <w:rsid w:val="008E7C18"/>
    <w:rPr>
      <w:b/>
      <w:i/>
      <w:sz w:val="26"/>
    </w:rPr>
  </w:style>
  <w:style w:type="character" w:customStyle="1" w:styleId="371">
    <w:name w:val="Знак Знак37"/>
    <w:locked/>
    <w:rsid w:val="008E7C18"/>
    <w:rPr>
      <w:b/>
      <w:sz w:val="22"/>
      <w:lang w:val="ru-RU" w:eastAsia="ru-RU"/>
    </w:rPr>
  </w:style>
  <w:style w:type="character" w:customStyle="1" w:styleId="361">
    <w:name w:val="Знак Знак36"/>
    <w:locked/>
    <w:rsid w:val="008E7C18"/>
    <w:rPr>
      <w:sz w:val="24"/>
      <w:lang w:val="ru-RU" w:eastAsia="ru-RU"/>
    </w:rPr>
  </w:style>
  <w:style w:type="character" w:customStyle="1" w:styleId="351">
    <w:name w:val="Знак Знак35"/>
    <w:uiPriority w:val="99"/>
    <w:locked/>
    <w:rsid w:val="008E7C18"/>
    <w:rPr>
      <w:rFonts w:ascii="Calibri" w:hAnsi="Calibri"/>
      <w:i/>
      <w:sz w:val="24"/>
      <w:lang w:eastAsia="en-US"/>
    </w:rPr>
  </w:style>
  <w:style w:type="character" w:customStyle="1" w:styleId="342">
    <w:name w:val="Знак Знак34"/>
    <w:locked/>
    <w:rsid w:val="008E7C18"/>
    <w:rPr>
      <w:rFonts w:ascii="Arial" w:hAnsi="Arial"/>
      <w:sz w:val="22"/>
      <w:lang w:val="ru-RU" w:eastAsia="ru-RU"/>
    </w:rPr>
  </w:style>
  <w:style w:type="character" w:customStyle="1" w:styleId="301">
    <w:name w:val="Знак Знак301"/>
    <w:locked/>
    <w:rsid w:val="008E7C18"/>
    <w:rPr>
      <w:sz w:val="24"/>
    </w:rPr>
  </w:style>
  <w:style w:type="character" w:customStyle="1" w:styleId="272">
    <w:name w:val="Знак Знак27"/>
    <w:locked/>
    <w:rsid w:val="008E7C18"/>
    <w:rPr>
      <w:sz w:val="24"/>
    </w:rPr>
  </w:style>
  <w:style w:type="paragraph" w:customStyle="1" w:styleId="affffffff8">
    <w:name w:val="Об"/>
    <w:rsid w:val="008E7C1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8E7C18"/>
    <w:rPr>
      <w:sz w:val="24"/>
      <w:lang w:val="en-US"/>
    </w:rPr>
  </w:style>
  <w:style w:type="paragraph" w:customStyle="1" w:styleId="stepanov">
    <w:name w:val="stepanov"/>
    <w:basedOn w:val="af3"/>
    <w:rsid w:val="008E7C18"/>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8E7C18"/>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8E7C18"/>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8E7C18"/>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8E7C18"/>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8E7C18"/>
    <w:rPr>
      <w:iCs/>
    </w:rPr>
  </w:style>
  <w:style w:type="character" w:customStyle="1" w:styleId="720">
    <w:name w:val="Знак Знак72"/>
    <w:rsid w:val="008E7C18"/>
    <w:rPr>
      <w:sz w:val="16"/>
      <w:lang w:val="ru-RU" w:eastAsia="ru-RU"/>
    </w:rPr>
  </w:style>
  <w:style w:type="paragraph" w:customStyle="1" w:styleId="08">
    <w:name w:val="Стиль По ширине Первая строка:  08 см"/>
    <w:basedOn w:val="a3"/>
    <w:rsid w:val="008E7C18"/>
    <w:pPr>
      <w:ind w:firstLine="454"/>
      <w:jc w:val="both"/>
    </w:pPr>
  </w:style>
  <w:style w:type="character" w:customStyle="1" w:styleId="orange">
    <w:name w:val="orange"/>
    <w:rsid w:val="008E7C18"/>
  </w:style>
  <w:style w:type="character" w:customStyle="1" w:styleId="gray">
    <w:name w:val="gray"/>
    <w:rsid w:val="008E7C18"/>
  </w:style>
  <w:style w:type="paragraph" w:customStyle="1" w:styleId="affffffff9">
    <w:name w:val="Основной тект"/>
    <w:basedOn w:val="a3"/>
    <w:link w:val="affffffffa"/>
    <w:rsid w:val="008E7C18"/>
    <w:pPr>
      <w:ind w:firstLine="454"/>
      <w:jc w:val="both"/>
    </w:pPr>
  </w:style>
  <w:style w:type="character" w:customStyle="1" w:styleId="affffffffa">
    <w:name w:val="Основной тект Знак"/>
    <w:link w:val="affffffff9"/>
    <w:locked/>
    <w:rsid w:val="008E7C18"/>
    <w:rPr>
      <w:rFonts w:ascii="Times New Roman" w:eastAsia="Times New Roman" w:hAnsi="Times New Roman" w:cs="Times New Roman"/>
      <w:sz w:val="24"/>
      <w:szCs w:val="24"/>
      <w:lang w:eastAsia="ru-RU"/>
    </w:rPr>
  </w:style>
  <w:style w:type="paragraph" w:customStyle="1" w:styleId="affffffffb">
    <w:name w:val="Примечание"/>
    <w:basedOn w:val="a3"/>
    <w:rsid w:val="008E7C18"/>
    <w:pPr>
      <w:ind w:firstLine="454"/>
      <w:jc w:val="both"/>
    </w:pPr>
    <w:rPr>
      <w:i/>
    </w:rPr>
  </w:style>
  <w:style w:type="character" w:customStyle="1" w:styleId="nameautor3">
    <w:name w:val="name_autor3"/>
    <w:rsid w:val="008E7C18"/>
    <w:rPr>
      <w:rFonts w:cs="Times New Roman"/>
    </w:rPr>
  </w:style>
  <w:style w:type="paragraph" w:customStyle="1" w:styleId="affffffffc">
    <w:name w:val="Прижатый влево"/>
    <w:basedOn w:val="a3"/>
    <w:next w:val="a3"/>
    <w:rsid w:val="008E7C18"/>
    <w:pPr>
      <w:autoSpaceDE w:val="0"/>
      <w:autoSpaceDN w:val="0"/>
      <w:adjustRightInd w:val="0"/>
    </w:pPr>
    <w:rPr>
      <w:rFonts w:ascii="Arial" w:hAnsi="Arial"/>
      <w:sz w:val="20"/>
      <w:szCs w:val="20"/>
    </w:rPr>
  </w:style>
  <w:style w:type="paragraph" w:customStyle="1" w:styleId="11a">
    <w:name w:val="Обычный11"/>
    <w:rsid w:val="008E7C1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8E7C18"/>
    <w:pPr>
      <w:spacing w:before="100" w:beforeAutospacing="1" w:after="100" w:afterAutospacing="1"/>
    </w:pPr>
  </w:style>
  <w:style w:type="paragraph" w:customStyle="1" w:styleId="affffffffd">
    <w:name w:val="Нормальный (таблица)"/>
    <w:basedOn w:val="a3"/>
    <w:next w:val="a3"/>
    <w:rsid w:val="008E7C18"/>
    <w:pPr>
      <w:widowControl w:val="0"/>
      <w:autoSpaceDE w:val="0"/>
      <w:autoSpaceDN w:val="0"/>
      <w:adjustRightInd w:val="0"/>
      <w:jc w:val="both"/>
    </w:pPr>
    <w:rPr>
      <w:rFonts w:ascii="Arial" w:hAnsi="Arial" w:cs="Arial"/>
    </w:rPr>
  </w:style>
  <w:style w:type="character" w:customStyle="1" w:styleId="ft523">
    <w:name w:val="ft523"/>
    <w:rsid w:val="008E7C18"/>
    <w:rPr>
      <w:rFonts w:cs="Times New Roman"/>
    </w:rPr>
  </w:style>
  <w:style w:type="character" w:customStyle="1" w:styleId="ft553">
    <w:name w:val="ft553"/>
    <w:rsid w:val="008E7C18"/>
    <w:rPr>
      <w:rFonts w:cs="Times New Roman"/>
    </w:rPr>
  </w:style>
  <w:style w:type="character" w:customStyle="1" w:styleId="ft672">
    <w:name w:val="ft672"/>
    <w:rsid w:val="008E7C18"/>
    <w:rPr>
      <w:rFonts w:cs="Times New Roman"/>
    </w:rPr>
  </w:style>
  <w:style w:type="character" w:customStyle="1" w:styleId="formlabels1">
    <w:name w:val="form_labels1"/>
    <w:rsid w:val="008E7C18"/>
    <w:rPr>
      <w:rFonts w:ascii="Verdana" w:hAnsi="Verdana"/>
      <w:sz w:val="16"/>
    </w:rPr>
  </w:style>
  <w:style w:type="paragraph" w:customStyle="1" w:styleId="2ff4">
    <w:name w:val="Знак Знак2 Знак Знак Знак Знак Знак Знак Знак Знак Знак Знак"/>
    <w:basedOn w:val="a3"/>
    <w:rsid w:val="008E7C18"/>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8E7C18"/>
    <w:rPr>
      <w:rFonts w:ascii="Verdana" w:hAnsi="Verdana"/>
      <w:b/>
      <w:color w:val="7C9DC0"/>
      <w:sz w:val="22"/>
      <w:shd w:val="clear" w:color="auto" w:fill="FAF0E6"/>
    </w:rPr>
  </w:style>
  <w:style w:type="paragraph" w:customStyle="1" w:styleId="cjk">
    <w:name w:val="cjk"/>
    <w:basedOn w:val="a3"/>
    <w:rsid w:val="008E7C18"/>
    <w:pPr>
      <w:spacing w:before="100" w:beforeAutospacing="1" w:after="115"/>
    </w:pPr>
    <w:rPr>
      <w:color w:val="000000"/>
      <w:sz w:val="20"/>
      <w:szCs w:val="20"/>
    </w:rPr>
  </w:style>
  <w:style w:type="paragraph" w:customStyle="1" w:styleId="ctl">
    <w:name w:val="ctl"/>
    <w:basedOn w:val="a3"/>
    <w:rsid w:val="008E7C18"/>
    <w:pPr>
      <w:spacing w:before="100" w:beforeAutospacing="1" w:after="115"/>
    </w:pPr>
    <w:rPr>
      <w:rFonts w:ascii="Calibri" w:hAnsi="Calibri"/>
      <w:color w:val="000000"/>
      <w:sz w:val="20"/>
      <w:szCs w:val="20"/>
    </w:rPr>
  </w:style>
  <w:style w:type="character" w:customStyle="1" w:styleId="ft1100">
    <w:name w:val="ft1100"/>
    <w:rsid w:val="008E7C18"/>
    <w:rPr>
      <w:rFonts w:cs="Times New Roman"/>
    </w:rPr>
  </w:style>
  <w:style w:type="character" w:customStyle="1" w:styleId="ft1168">
    <w:name w:val="ft1168"/>
    <w:rsid w:val="008E7C18"/>
    <w:rPr>
      <w:rFonts w:cs="Times New Roman"/>
    </w:rPr>
  </w:style>
  <w:style w:type="character" w:customStyle="1" w:styleId="ft1237">
    <w:name w:val="ft1237"/>
    <w:rsid w:val="008E7C18"/>
    <w:rPr>
      <w:rFonts w:cs="Times New Roman"/>
    </w:rPr>
  </w:style>
  <w:style w:type="character" w:customStyle="1" w:styleId="ft1245">
    <w:name w:val="ft1245"/>
    <w:rsid w:val="008E7C18"/>
    <w:rPr>
      <w:rFonts w:cs="Times New Roman"/>
    </w:rPr>
  </w:style>
  <w:style w:type="paragraph" w:customStyle="1" w:styleId="2ff5">
    <w:name w:val="[О] Загол. 2 ур."/>
    <w:rsid w:val="008E7C1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8E7C18"/>
    <w:rPr>
      <w:b/>
      <w:caps/>
      <w:sz w:val="24"/>
      <w:lang w:val="ru-RU" w:eastAsia="ru-RU"/>
    </w:rPr>
  </w:style>
  <w:style w:type="character" w:customStyle="1" w:styleId="162">
    <w:name w:val="Знак Знак162"/>
    <w:rsid w:val="008E7C18"/>
    <w:rPr>
      <w:rFonts w:ascii="Cambria" w:eastAsia="Times New Roman" w:hAnsi="Cambria"/>
      <w:b/>
      <w:kern w:val="32"/>
      <w:sz w:val="32"/>
    </w:rPr>
  </w:style>
  <w:style w:type="paragraph" w:customStyle="1" w:styleId="BodyText22">
    <w:name w:val="Body Text 22"/>
    <w:basedOn w:val="a3"/>
    <w:rsid w:val="008E7C18"/>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8E7C18"/>
    <w:pPr>
      <w:ind w:left="600" w:hanging="600"/>
      <w:jc w:val="both"/>
    </w:pPr>
    <w:rPr>
      <w:rFonts w:eastAsia="MS Mincho"/>
      <w:sz w:val="28"/>
      <w:szCs w:val="28"/>
      <w:lang w:eastAsia="ja-JP"/>
    </w:rPr>
  </w:style>
  <w:style w:type="paragraph" w:customStyle="1" w:styleId="affffffffe">
    <w:name w:val="Îñíîâíîé"/>
    <w:basedOn w:val="a3"/>
    <w:rsid w:val="008E7C18"/>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8E7C18"/>
    <w:pPr>
      <w:overflowPunct w:val="0"/>
      <w:autoSpaceDE w:val="0"/>
      <w:autoSpaceDN w:val="0"/>
      <w:adjustRightInd w:val="0"/>
      <w:jc w:val="center"/>
      <w:textAlignment w:val="baseline"/>
    </w:pPr>
    <w:rPr>
      <w:sz w:val="28"/>
      <w:szCs w:val="20"/>
    </w:rPr>
  </w:style>
  <w:style w:type="character" w:customStyle="1" w:styleId="name">
    <w:name w:val="name"/>
    <w:rsid w:val="008E7C18"/>
    <w:rPr>
      <w:rFonts w:cs="Times New Roman"/>
    </w:rPr>
  </w:style>
  <w:style w:type="paragraph" w:customStyle="1" w:styleId="acaae">
    <w:name w:val="?acaae"/>
    <w:basedOn w:val="a3"/>
    <w:rsid w:val="008E7C18"/>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8E7C18"/>
    <w:pPr>
      <w:widowControl w:val="0"/>
      <w:ind w:left="720" w:firstLine="400"/>
      <w:jc w:val="both"/>
    </w:pPr>
  </w:style>
  <w:style w:type="paragraph" w:customStyle="1" w:styleId="326">
    <w:name w:val="Основной текст с отступом 32"/>
    <w:basedOn w:val="a3"/>
    <w:rsid w:val="008E7C18"/>
    <w:pPr>
      <w:overflowPunct w:val="0"/>
      <w:autoSpaceDE w:val="0"/>
      <w:autoSpaceDN w:val="0"/>
      <w:adjustRightInd w:val="0"/>
      <w:spacing w:after="120"/>
      <w:ind w:left="283"/>
      <w:textAlignment w:val="baseline"/>
    </w:pPr>
    <w:rPr>
      <w:sz w:val="16"/>
      <w:szCs w:val="20"/>
    </w:rPr>
  </w:style>
  <w:style w:type="character" w:customStyle="1" w:styleId="ft3087">
    <w:name w:val="ft3087"/>
    <w:rsid w:val="008E7C18"/>
    <w:rPr>
      <w:rFonts w:cs="Times New Roman"/>
    </w:rPr>
  </w:style>
  <w:style w:type="character" w:customStyle="1" w:styleId="ft3162">
    <w:name w:val="ft3162"/>
    <w:rsid w:val="008E7C18"/>
    <w:rPr>
      <w:rFonts w:cs="Times New Roman"/>
    </w:rPr>
  </w:style>
  <w:style w:type="character" w:customStyle="1" w:styleId="ft1373">
    <w:name w:val="ft1373"/>
    <w:rsid w:val="008E7C18"/>
    <w:rPr>
      <w:rFonts w:cs="Times New Roman"/>
    </w:rPr>
  </w:style>
  <w:style w:type="character" w:customStyle="1" w:styleId="ft32">
    <w:name w:val="ft32"/>
    <w:rsid w:val="008E7C18"/>
    <w:rPr>
      <w:rFonts w:cs="Times New Roman"/>
    </w:rPr>
  </w:style>
  <w:style w:type="character" w:customStyle="1" w:styleId="ft1433">
    <w:name w:val="ft1433"/>
    <w:rsid w:val="008E7C18"/>
    <w:rPr>
      <w:rFonts w:cs="Times New Roman"/>
    </w:rPr>
  </w:style>
  <w:style w:type="character" w:customStyle="1" w:styleId="ft1481">
    <w:name w:val="ft1481"/>
    <w:rsid w:val="008E7C18"/>
    <w:rPr>
      <w:rFonts w:cs="Times New Roman"/>
    </w:rPr>
  </w:style>
  <w:style w:type="character" w:customStyle="1" w:styleId="ft1536">
    <w:name w:val="ft1536"/>
    <w:rsid w:val="008E7C18"/>
    <w:rPr>
      <w:rFonts w:cs="Times New Roman"/>
    </w:rPr>
  </w:style>
  <w:style w:type="character" w:customStyle="1" w:styleId="ft1543">
    <w:name w:val="ft1543"/>
    <w:rsid w:val="008E7C18"/>
    <w:rPr>
      <w:rFonts w:cs="Times New Roman"/>
    </w:rPr>
  </w:style>
  <w:style w:type="character" w:customStyle="1" w:styleId="ft1">
    <w:name w:val="ft1"/>
    <w:rsid w:val="008E7C18"/>
    <w:rPr>
      <w:rFonts w:cs="Times New Roman"/>
    </w:rPr>
  </w:style>
  <w:style w:type="character" w:customStyle="1" w:styleId="ft1546">
    <w:name w:val="ft1546"/>
    <w:rsid w:val="008E7C18"/>
    <w:rPr>
      <w:rFonts w:cs="Times New Roman"/>
    </w:rPr>
  </w:style>
  <w:style w:type="character" w:customStyle="1" w:styleId="ft1550">
    <w:name w:val="ft1550"/>
    <w:rsid w:val="008E7C18"/>
    <w:rPr>
      <w:rFonts w:cs="Times New Roman"/>
    </w:rPr>
  </w:style>
  <w:style w:type="character" w:customStyle="1" w:styleId="ft1571">
    <w:name w:val="ft1571"/>
    <w:rsid w:val="008E7C18"/>
    <w:rPr>
      <w:rFonts w:cs="Times New Roman"/>
    </w:rPr>
  </w:style>
  <w:style w:type="character" w:customStyle="1" w:styleId="ft1577">
    <w:name w:val="ft1577"/>
    <w:rsid w:val="008E7C18"/>
    <w:rPr>
      <w:rFonts w:cs="Times New Roman"/>
    </w:rPr>
  </w:style>
  <w:style w:type="character" w:customStyle="1" w:styleId="ft1583">
    <w:name w:val="ft1583"/>
    <w:rsid w:val="008E7C18"/>
    <w:rPr>
      <w:rFonts w:cs="Times New Roman"/>
    </w:rPr>
  </w:style>
  <w:style w:type="character" w:customStyle="1" w:styleId="ft1593">
    <w:name w:val="ft1593"/>
    <w:rsid w:val="008E7C18"/>
    <w:rPr>
      <w:rFonts w:cs="Times New Roman"/>
    </w:rPr>
  </w:style>
  <w:style w:type="character" w:customStyle="1" w:styleId="ft1641">
    <w:name w:val="ft1641"/>
    <w:rsid w:val="008E7C18"/>
    <w:rPr>
      <w:rFonts w:cs="Times New Roman"/>
    </w:rPr>
  </w:style>
  <w:style w:type="character" w:customStyle="1" w:styleId="ft1671">
    <w:name w:val="ft1671"/>
    <w:rsid w:val="008E7C18"/>
    <w:rPr>
      <w:rFonts w:cs="Times New Roman"/>
    </w:rPr>
  </w:style>
  <w:style w:type="character" w:customStyle="1" w:styleId="ft1723">
    <w:name w:val="ft1723"/>
    <w:rsid w:val="008E7C18"/>
    <w:rPr>
      <w:rFonts w:cs="Times New Roman"/>
    </w:rPr>
  </w:style>
  <w:style w:type="character" w:customStyle="1" w:styleId="ft1809">
    <w:name w:val="ft1809"/>
    <w:rsid w:val="008E7C18"/>
    <w:rPr>
      <w:rFonts w:cs="Times New Roman"/>
    </w:rPr>
  </w:style>
  <w:style w:type="character" w:customStyle="1" w:styleId="ft1814">
    <w:name w:val="ft1814"/>
    <w:rsid w:val="008E7C18"/>
    <w:rPr>
      <w:rFonts w:cs="Times New Roman"/>
    </w:rPr>
  </w:style>
  <w:style w:type="character" w:customStyle="1" w:styleId="ft1827">
    <w:name w:val="ft1827"/>
    <w:rsid w:val="008E7C18"/>
    <w:rPr>
      <w:rFonts w:cs="Times New Roman"/>
    </w:rPr>
  </w:style>
  <w:style w:type="character" w:customStyle="1" w:styleId="ft1831">
    <w:name w:val="ft1831"/>
    <w:rsid w:val="008E7C18"/>
    <w:rPr>
      <w:rFonts w:cs="Times New Roman"/>
    </w:rPr>
  </w:style>
  <w:style w:type="character" w:customStyle="1" w:styleId="ft1837">
    <w:name w:val="ft1837"/>
    <w:rsid w:val="008E7C18"/>
    <w:rPr>
      <w:rFonts w:cs="Times New Roman"/>
    </w:rPr>
  </w:style>
  <w:style w:type="character" w:customStyle="1" w:styleId="ft1857">
    <w:name w:val="ft1857"/>
    <w:rsid w:val="008E7C18"/>
    <w:rPr>
      <w:rFonts w:cs="Times New Roman"/>
    </w:rPr>
  </w:style>
  <w:style w:type="character" w:customStyle="1" w:styleId="ft1873">
    <w:name w:val="ft1873"/>
    <w:rsid w:val="008E7C18"/>
    <w:rPr>
      <w:rFonts w:cs="Times New Roman"/>
    </w:rPr>
  </w:style>
  <w:style w:type="character" w:customStyle="1" w:styleId="ft1932">
    <w:name w:val="ft1932"/>
    <w:rsid w:val="008E7C18"/>
    <w:rPr>
      <w:rFonts w:cs="Times New Roman"/>
    </w:rPr>
  </w:style>
  <w:style w:type="character" w:customStyle="1" w:styleId="ft1995">
    <w:name w:val="ft1995"/>
    <w:rsid w:val="008E7C18"/>
    <w:rPr>
      <w:rFonts w:cs="Times New Roman"/>
    </w:rPr>
  </w:style>
  <w:style w:type="character" w:customStyle="1" w:styleId="ft2033">
    <w:name w:val="ft2033"/>
    <w:rsid w:val="008E7C18"/>
    <w:rPr>
      <w:rFonts w:cs="Times New Roman"/>
    </w:rPr>
  </w:style>
  <w:style w:type="character" w:customStyle="1" w:styleId="ft11943">
    <w:name w:val="ft11943"/>
    <w:rsid w:val="008E7C18"/>
    <w:rPr>
      <w:rFonts w:cs="Times New Roman"/>
    </w:rPr>
  </w:style>
  <w:style w:type="character" w:customStyle="1" w:styleId="ft12010">
    <w:name w:val="ft12010"/>
    <w:rsid w:val="008E7C18"/>
    <w:rPr>
      <w:rFonts w:cs="Times New Roman"/>
    </w:rPr>
  </w:style>
  <w:style w:type="character" w:customStyle="1" w:styleId="ft12050">
    <w:name w:val="ft12050"/>
    <w:rsid w:val="008E7C18"/>
    <w:rPr>
      <w:rFonts w:cs="Times New Roman"/>
    </w:rPr>
  </w:style>
  <w:style w:type="character" w:customStyle="1" w:styleId="ft12104">
    <w:name w:val="ft12104"/>
    <w:rsid w:val="008E7C18"/>
    <w:rPr>
      <w:rFonts w:cs="Times New Roman"/>
    </w:rPr>
  </w:style>
  <w:style w:type="character" w:customStyle="1" w:styleId="ft12139">
    <w:name w:val="ft12139"/>
    <w:rsid w:val="008E7C18"/>
    <w:rPr>
      <w:rFonts w:cs="Times New Roman"/>
    </w:rPr>
  </w:style>
  <w:style w:type="character" w:customStyle="1" w:styleId="ft12166">
    <w:name w:val="ft12166"/>
    <w:rsid w:val="008E7C18"/>
    <w:rPr>
      <w:rFonts w:cs="Times New Roman"/>
    </w:rPr>
  </w:style>
  <w:style w:type="character" w:customStyle="1" w:styleId="ft12184">
    <w:name w:val="ft12184"/>
    <w:rsid w:val="008E7C18"/>
    <w:rPr>
      <w:rFonts w:cs="Times New Roman"/>
    </w:rPr>
  </w:style>
  <w:style w:type="character" w:customStyle="1" w:styleId="ft12250">
    <w:name w:val="ft12250"/>
    <w:rsid w:val="008E7C18"/>
    <w:rPr>
      <w:rFonts w:cs="Times New Roman"/>
    </w:rPr>
  </w:style>
  <w:style w:type="character" w:customStyle="1" w:styleId="ft12278">
    <w:name w:val="ft12278"/>
    <w:rsid w:val="008E7C18"/>
    <w:rPr>
      <w:rFonts w:cs="Times New Roman"/>
    </w:rPr>
  </w:style>
  <w:style w:type="character" w:customStyle="1" w:styleId="ft12329">
    <w:name w:val="ft12329"/>
    <w:rsid w:val="008E7C18"/>
    <w:rPr>
      <w:rFonts w:cs="Times New Roman"/>
    </w:rPr>
  </w:style>
  <w:style w:type="character" w:customStyle="1" w:styleId="ft12373">
    <w:name w:val="ft12373"/>
    <w:rsid w:val="008E7C18"/>
    <w:rPr>
      <w:rFonts w:cs="Times New Roman"/>
    </w:rPr>
  </w:style>
  <w:style w:type="character" w:customStyle="1" w:styleId="ft12374">
    <w:name w:val="ft12374"/>
    <w:rsid w:val="008E7C18"/>
    <w:rPr>
      <w:rFonts w:cs="Times New Roman"/>
    </w:rPr>
  </w:style>
  <w:style w:type="character" w:customStyle="1" w:styleId="ft12429">
    <w:name w:val="ft12429"/>
    <w:rsid w:val="008E7C18"/>
    <w:rPr>
      <w:rFonts w:cs="Times New Roman"/>
    </w:rPr>
  </w:style>
  <w:style w:type="character" w:customStyle="1" w:styleId="ft12471">
    <w:name w:val="ft12471"/>
    <w:rsid w:val="008E7C18"/>
    <w:rPr>
      <w:rFonts w:cs="Times New Roman"/>
    </w:rPr>
  </w:style>
  <w:style w:type="character" w:customStyle="1" w:styleId="ft12500">
    <w:name w:val="ft12500"/>
    <w:rsid w:val="008E7C18"/>
    <w:rPr>
      <w:rFonts w:cs="Times New Roman"/>
    </w:rPr>
  </w:style>
  <w:style w:type="character" w:customStyle="1" w:styleId="ft12501">
    <w:name w:val="ft12501"/>
    <w:rsid w:val="008E7C18"/>
    <w:rPr>
      <w:rFonts w:cs="Times New Roman"/>
    </w:rPr>
  </w:style>
  <w:style w:type="character" w:customStyle="1" w:styleId="ft12561">
    <w:name w:val="ft12561"/>
    <w:rsid w:val="008E7C18"/>
    <w:rPr>
      <w:rFonts w:cs="Times New Roman"/>
    </w:rPr>
  </w:style>
  <w:style w:type="character" w:customStyle="1" w:styleId="ft12562">
    <w:name w:val="ft12562"/>
    <w:rsid w:val="008E7C18"/>
    <w:rPr>
      <w:rFonts w:cs="Times New Roman"/>
    </w:rPr>
  </w:style>
  <w:style w:type="character" w:customStyle="1" w:styleId="ft12589">
    <w:name w:val="ft12589"/>
    <w:rsid w:val="008E7C18"/>
    <w:rPr>
      <w:rFonts w:cs="Times New Roman"/>
    </w:rPr>
  </w:style>
  <w:style w:type="character" w:customStyle="1" w:styleId="ft12609">
    <w:name w:val="ft12609"/>
    <w:rsid w:val="008E7C18"/>
    <w:rPr>
      <w:rFonts w:cs="Times New Roman"/>
    </w:rPr>
  </w:style>
  <w:style w:type="character" w:customStyle="1" w:styleId="ft12670">
    <w:name w:val="ft12670"/>
    <w:rsid w:val="008E7C18"/>
    <w:rPr>
      <w:rFonts w:cs="Times New Roman"/>
    </w:rPr>
  </w:style>
  <w:style w:type="character" w:customStyle="1" w:styleId="ft12676">
    <w:name w:val="ft12676"/>
    <w:rsid w:val="008E7C18"/>
    <w:rPr>
      <w:rFonts w:cs="Times New Roman"/>
    </w:rPr>
  </w:style>
  <w:style w:type="character" w:customStyle="1" w:styleId="ft12686">
    <w:name w:val="ft12686"/>
    <w:rsid w:val="008E7C18"/>
    <w:rPr>
      <w:rFonts w:cs="Times New Roman"/>
    </w:rPr>
  </w:style>
  <w:style w:type="character" w:customStyle="1" w:styleId="ft12696">
    <w:name w:val="ft12696"/>
    <w:rsid w:val="008E7C18"/>
    <w:rPr>
      <w:rFonts w:cs="Times New Roman"/>
    </w:rPr>
  </w:style>
  <w:style w:type="character" w:customStyle="1" w:styleId="ft12701">
    <w:name w:val="ft12701"/>
    <w:rsid w:val="008E7C18"/>
    <w:rPr>
      <w:rFonts w:cs="Times New Roman"/>
    </w:rPr>
  </w:style>
  <w:style w:type="character" w:customStyle="1" w:styleId="ft12708">
    <w:name w:val="ft12708"/>
    <w:rsid w:val="008E7C18"/>
    <w:rPr>
      <w:rFonts w:cs="Times New Roman"/>
    </w:rPr>
  </w:style>
  <w:style w:type="character" w:customStyle="1" w:styleId="ft12715">
    <w:name w:val="ft12715"/>
    <w:rsid w:val="008E7C18"/>
    <w:rPr>
      <w:rFonts w:cs="Times New Roman"/>
    </w:rPr>
  </w:style>
  <w:style w:type="character" w:customStyle="1" w:styleId="ft12722">
    <w:name w:val="ft12722"/>
    <w:rsid w:val="008E7C18"/>
    <w:rPr>
      <w:rFonts w:cs="Times New Roman"/>
    </w:rPr>
  </w:style>
  <w:style w:type="character" w:customStyle="1" w:styleId="ft12787">
    <w:name w:val="ft12787"/>
    <w:rsid w:val="008E7C18"/>
    <w:rPr>
      <w:rFonts w:cs="Times New Roman"/>
    </w:rPr>
  </w:style>
  <w:style w:type="character" w:customStyle="1" w:styleId="ft12790">
    <w:name w:val="ft12790"/>
    <w:rsid w:val="008E7C18"/>
    <w:rPr>
      <w:rFonts w:cs="Times New Roman"/>
    </w:rPr>
  </w:style>
  <w:style w:type="character" w:customStyle="1" w:styleId="ft12850">
    <w:name w:val="ft12850"/>
    <w:rsid w:val="008E7C18"/>
    <w:rPr>
      <w:rFonts w:cs="Times New Roman"/>
    </w:rPr>
  </w:style>
  <w:style w:type="character" w:customStyle="1" w:styleId="ft12896">
    <w:name w:val="ft12896"/>
    <w:rsid w:val="008E7C18"/>
    <w:rPr>
      <w:rFonts w:cs="Times New Roman"/>
    </w:rPr>
  </w:style>
  <w:style w:type="character" w:customStyle="1" w:styleId="ft12942">
    <w:name w:val="ft12942"/>
    <w:rsid w:val="008E7C18"/>
    <w:rPr>
      <w:rFonts w:cs="Times New Roman"/>
    </w:rPr>
  </w:style>
  <w:style w:type="character" w:customStyle="1" w:styleId="ft12991">
    <w:name w:val="ft12991"/>
    <w:rsid w:val="008E7C18"/>
    <w:rPr>
      <w:rFonts w:cs="Times New Roman"/>
    </w:rPr>
  </w:style>
  <w:style w:type="character" w:customStyle="1" w:styleId="ft13046">
    <w:name w:val="ft13046"/>
    <w:rsid w:val="008E7C18"/>
    <w:rPr>
      <w:rFonts w:cs="Times New Roman"/>
    </w:rPr>
  </w:style>
  <w:style w:type="character" w:customStyle="1" w:styleId="ft13079">
    <w:name w:val="ft13079"/>
    <w:rsid w:val="008E7C18"/>
    <w:rPr>
      <w:rFonts w:cs="Times New Roman"/>
    </w:rPr>
  </w:style>
  <w:style w:type="character" w:customStyle="1" w:styleId="ft13129">
    <w:name w:val="ft13129"/>
    <w:rsid w:val="008E7C18"/>
    <w:rPr>
      <w:rFonts w:cs="Times New Roman"/>
    </w:rPr>
  </w:style>
  <w:style w:type="character" w:customStyle="1" w:styleId="ft13186">
    <w:name w:val="ft13186"/>
    <w:rsid w:val="008E7C18"/>
    <w:rPr>
      <w:rFonts w:cs="Times New Roman"/>
    </w:rPr>
  </w:style>
  <w:style w:type="character" w:customStyle="1" w:styleId="ft13226">
    <w:name w:val="ft13226"/>
    <w:rsid w:val="008E7C18"/>
    <w:rPr>
      <w:rFonts w:cs="Times New Roman"/>
    </w:rPr>
  </w:style>
  <w:style w:type="character" w:customStyle="1" w:styleId="ft13271">
    <w:name w:val="ft13271"/>
    <w:rsid w:val="008E7C18"/>
    <w:rPr>
      <w:rFonts w:cs="Times New Roman"/>
    </w:rPr>
  </w:style>
  <w:style w:type="character" w:customStyle="1" w:styleId="ft13309">
    <w:name w:val="ft13309"/>
    <w:rsid w:val="008E7C18"/>
    <w:rPr>
      <w:rFonts w:cs="Times New Roman"/>
    </w:rPr>
  </w:style>
  <w:style w:type="character" w:customStyle="1" w:styleId="ft13366">
    <w:name w:val="ft13366"/>
    <w:rsid w:val="008E7C18"/>
    <w:rPr>
      <w:rFonts w:cs="Times New Roman"/>
    </w:rPr>
  </w:style>
  <w:style w:type="character" w:customStyle="1" w:styleId="ft13418">
    <w:name w:val="ft13418"/>
    <w:rsid w:val="008E7C18"/>
    <w:rPr>
      <w:rFonts w:cs="Times New Roman"/>
    </w:rPr>
  </w:style>
  <w:style w:type="character" w:customStyle="1" w:styleId="ft13441">
    <w:name w:val="ft13441"/>
    <w:rsid w:val="008E7C18"/>
    <w:rPr>
      <w:rFonts w:cs="Times New Roman"/>
    </w:rPr>
  </w:style>
  <w:style w:type="character" w:customStyle="1" w:styleId="ft13487">
    <w:name w:val="ft13487"/>
    <w:rsid w:val="008E7C18"/>
    <w:rPr>
      <w:rFonts w:cs="Times New Roman"/>
    </w:rPr>
  </w:style>
  <w:style w:type="character" w:customStyle="1" w:styleId="ft13488">
    <w:name w:val="ft13488"/>
    <w:rsid w:val="008E7C18"/>
    <w:rPr>
      <w:rFonts w:cs="Times New Roman"/>
    </w:rPr>
  </w:style>
  <w:style w:type="character" w:customStyle="1" w:styleId="ft13494">
    <w:name w:val="ft13494"/>
    <w:rsid w:val="008E7C18"/>
    <w:rPr>
      <w:rFonts w:cs="Times New Roman"/>
    </w:rPr>
  </w:style>
  <w:style w:type="character" w:customStyle="1" w:styleId="ft13500">
    <w:name w:val="ft13500"/>
    <w:rsid w:val="008E7C18"/>
    <w:rPr>
      <w:rFonts w:cs="Times New Roman"/>
    </w:rPr>
  </w:style>
  <w:style w:type="character" w:customStyle="1" w:styleId="ft13505">
    <w:name w:val="ft13505"/>
    <w:rsid w:val="008E7C18"/>
    <w:rPr>
      <w:rFonts w:cs="Times New Roman"/>
    </w:rPr>
  </w:style>
  <w:style w:type="character" w:customStyle="1" w:styleId="ft13518">
    <w:name w:val="ft13518"/>
    <w:rsid w:val="008E7C18"/>
    <w:rPr>
      <w:rFonts w:cs="Times New Roman"/>
    </w:rPr>
  </w:style>
  <w:style w:type="character" w:customStyle="1" w:styleId="ft13525">
    <w:name w:val="ft13525"/>
    <w:rsid w:val="008E7C18"/>
    <w:rPr>
      <w:rFonts w:cs="Times New Roman"/>
    </w:rPr>
  </w:style>
  <w:style w:type="character" w:customStyle="1" w:styleId="ft13537">
    <w:name w:val="ft13537"/>
    <w:rsid w:val="008E7C18"/>
    <w:rPr>
      <w:rFonts w:cs="Times New Roman"/>
    </w:rPr>
  </w:style>
  <w:style w:type="character" w:customStyle="1" w:styleId="ft13542">
    <w:name w:val="ft13542"/>
    <w:rsid w:val="008E7C18"/>
    <w:rPr>
      <w:rFonts w:cs="Times New Roman"/>
    </w:rPr>
  </w:style>
  <w:style w:type="character" w:customStyle="1" w:styleId="ft13555">
    <w:name w:val="ft13555"/>
    <w:rsid w:val="008E7C18"/>
    <w:rPr>
      <w:rFonts w:cs="Times New Roman"/>
    </w:rPr>
  </w:style>
  <w:style w:type="character" w:customStyle="1" w:styleId="ft13563">
    <w:name w:val="ft13563"/>
    <w:rsid w:val="008E7C18"/>
    <w:rPr>
      <w:rFonts w:cs="Times New Roman"/>
    </w:rPr>
  </w:style>
  <w:style w:type="character" w:customStyle="1" w:styleId="ft13566">
    <w:name w:val="ft13566"/>
    <w:rsid w:val="008E7C18"/>
    <w:rPr>
      <w:rFonts w:cs="Times New Roman"/>
    </w:rPr>
  </w:style>
  <w:style w:type="character" w:customStyle="1" w:styleId="ft13578">
    <w:name w:val="ft13578"/>
    <w:rsid w:val="008E7C18"/>
    <w:rPr>
      <w:rFonts w:cs="Times New Roman"/>
    </w:rPr>
  </w:style>
  <w:style w:type="character" w:customStyle="1" w:styleId="ft13580">
    <w:name w:val="ft13580"/>
    <w:rsid w:val="008E7C18"/>
    <w:rPr>
      <w:rFonts w:cs="Times New Roman"/>
    </w:rPr>
  </w:style>
  <w:style w:type="character" w:customStyle="1" w:styleId="ft13588">
    <w:name w:val="ft13588"/>
    <w:rsid w:val="008E7C18"/>
    <w:rPr>
      <w:rFonts w:cs="Times New Roman"/>
    </w:rPr>
  </w:style>
  <w:style w:type="character" w:customStyle="1" w:styleId="ft13644">
    <w:name w:val="ft13644"/>
    <w:rsid w:val="008E7C18"/>
    <w:rPr>
      <w:rFonts w:cs="Times New Roman"/>
    </w:rPr>
  </w:style>
  <w:style w:type="character" w:customStyle="1" w:styleId="ft13668">
    <w:name w:val="ft13668"/>
    <w:rsid w:val="008E7C18"/>
    <w:rPr>
      <w:rFonts w:cs="Times New Roman"/>
    </w:rPr>
  </w:style>
  <w:style w:type="character" w:customStyle="1" w:styleId="ft13712">
    <w:name w:val="ft13712"/>
    <w:rsid w:val="008E7C18"/>
    <w:rPr>
      <w:rFonts w:cs="Times New Roman"/>
    </w:rPr>
  </w:style>
  <w:style w:type="character" w:customStyle="1" w:styleId="ft13768">
    <w:name w:val="ft13768"/>
    <w:rsid w:val="008E7C18"/>
    <w:rPr>
      <w:rFonts w:cs="Times New Roman"/>
    </w:rPr>
  </w:style>
  <w:style w:type="character" w:customStyle="1" w:styleId="ft13810">
    <w:name w:val="ft13810"/>
    <w:rsid w:val="008E7C18"/>
    <w:rPr>
      <w:rFonts w:cs="Times New Roman"/>
    </w:rPr>
  </w:style>
  <w:style w:type="character" w:customStyle="1" w:styleId="ft13834">
    <w:name w:val="ft13834"/>
    <w:rsid w:val="008E7C18"/>
    <w:rPr>
      <w:rFonts w:cs="Times New Roman"/>
    </w:rPr>
  </w:style>
  <w:style w:type="character" w:customStyle="1" w:styleId="ft13885">
    <w:name w:val="ft13885"/>
    <w:rsid w:val="008E7C18"/>
    <w:rPr>
      <w:rFonts w:cs="Times New Roman"/>
    </w:rPr>
  </w:style>
  <w:style w:type="paragraph" w:customStyle="1" w:styleId="TimesNewRoman">
    <w:name w:val="Стиль Основной текст + Times New Roman по ширине Первая строка:  ..."/>
    <w:basedOn w:val="aff2"/>
    <w:rsid w:val="008E7C18"/>
    <w:pPr>
      <w:spacing w:after="0"/>
      <w:ind w:firstLine="720"/>
      <w:jc w:val="both"/>
    </w:pPr>
    <w:rPr>
      <w:szCs w:val="20"/>
    </w:rPr>
  </w:style>
  <w:style w:type="character" w:customStyle="1" w:styleId="afffffffff">
    <w:name w:val="Оглавление"/>
    <w:rsid w:val="008E7C18"/>
    <w:rPr>
      <w:rFonts w:ascii="Times New Roman" w:hAnsi="Times New Roman"/>
      <w:b/>
      <w:i/>
      <w:sz w:val="28"/>
    </w:rPr>
  </w:style>
  <w:style w:type="character" w:customStyle="1" w:styleId="Heading5Char">
    <w:name w:val="Heading 5 Char"/>
    <w:locked/>
    <w:rsid w:val="008E7C18"/>
    <w:rPr>
      <w:sz w:val="22"/>
      <w:lang w:val="ru-RU" w:eastAsia="en-US"/>
    </w:rPr>
  </w:style>
  <w:style w:type="character" w:customStyle="1" w:styleId="Heading6Char">
    <w:name w:val="Heading 6 Char"/>
    <w:locked/>
    <w:rsid w:val="008E7C18"/>
    <w:rPr>
      <w:i/>
      <w:sz w:val="22"/>
      <w:lang w:val="ru-RU" w:eastAsia="en-US"/>
    </w:rPr>
  </w:style>
  <w:style w:type="paragraph" w:customStyle="1" w:styleId="1ffff8">
    <w:name w:val="Стиль Заголовок 1 + все прописные"/>
    <w:basedOn w:val="11"/>
    <w:rsid w:val="008E7C18"/>
    <w:pPr>
      <w:keepNext/>
      <w:keepLines/>
      <w:spacing w:before="240" w:after="60"/>
      <w:ind w:left="360" w:hanging="360"/>
    </w:pPr>
    <w:rPr>
      <w:rFonts w:ascii="Arial" w:hAnsi="Arial"/>
      <w:bCs/>
      <w:caps w:val="0"/>
      <w:sz w:val="32"/>
      <w:szCs w:val="32"/>
    </w:rPr>
  </w:style>
  <w:style w:type="character" w:customStyle="1" w:styleId="FontStyle75">
    <w:name w:val="Font Style75"/>
    <w:rsid w:val="008E7C18"/>
    <w:rPr>
      <w:rFonts w:ascii="Times New Roman" w:hAnsi="Times New Roman"/>
      <w:b/>
      <w:sz w:val="16"/>
    </w:rPr>
  </w:style>
  <w:style w:type="paragraph" w:customStyle="1" w:styleId="2Arial1">
    <w:name w:val="Стиль Заголовок 2 + Arial"/>
    <w:basedOn w:val="21"/>
    <w:rsid w:val="008E7C18"/>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8E7C18"/>
    <w:pPr>
      <w:shd w:val="clear" w:color="auto" w:fill="FFFFFF"/>
      <w:spacing w:before="240" w:after="60"/>
    </w:pPr>
    <w:rPr>
      <w:rFonts w:ascii="Arial" w:hAnsi="Arial"/>
      <w:b/>
      <w:bCs/>
      <w:sz w:val="32"/>
      <w:szCs w:val="20"/>
    </w:rPr>
  </w:style>
  <w:style w:type="character" w:customStyle="1" w:styleId="style21">
    <w:name w:val="style21"/>
    <w:rsid w:val="008E7C18"/>
  </w:style>
  <w:style w:type="paragraph" w:customStyle="1" w:styleId="justify2">
    <w:name w:val="justify2"/>
    <w:basedOn w:val="a3"/>
    <w:rsid w:val="008E7C18"/>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8E7C18"/>
    <w:pPr>
      <w:keepNext/>
      <w:snapToGrid w:val="0"/>
      <w:spacing w:before="100" w:after="100"/>
      <w:outlineLvl w:val="5"/>
    </w:pPr>
    <w:rPr>
      <w:b/>
      <w:sz w:val="20"/>
      <w:szCs w:val="20"/>
    </w:rPr>
  </w:style>
  <w:style w:type="character" w:customStyle="1" w:styleId="3f5">
    <w:name w:val="Знак Знак Знак3"/>
    <w:rsid w:val="008E7C18"/>
    <w:rPr>
      <w:rFonts w:ascii="Times New Roman" w:eastAsia="Times New Roman" w:hAnsi="Times New Roman"/>
      <w:b/>
      <w:caps/>
      <w:sz w:val="28"/>
    </w:rPr>
  </w:style>
  <w:style w:type="character" w:customStyle="1" w:styleId="FontStyle185">
    <w:name w:val="Font Style185"/>
    <w:rsid w:val="008E7C18"/>
    <w:rPr>
      <w:rFonts w:ascii="Times New Roman" w:hAnsi="Times New Roman"/>
      <w:sz w:val="18"/>
    </w:rPr>
  </w:style>
  <w:style w:type="character" w:customStyle="1" w:styleId="FontStyle179">
    <w:name w:val="Font Style179"/>
    <w:rsid w:val="008E7C18"/>
    <w:rPr>
      <w:rFonts w:ascii="Times New Roman" w:hAnsi="Times New Roman"/>
      <w:i/>
      <w:sz w:val="18"/>
    </w:rPr>
  </w:style>
  <w:style w:type="paragraph" w:customStyle="1" w:styleId="Style66">
    <w:name w:val="Style66"/>
    <w:basedOn w:val="a3"/>
    <w:rsid w:val="008E7C18"/>
    <w:pPr>
      <w:widowControl w:val="0"/>
      <w:autoSpaceDE w:val="0"/>
      <w:autoSpaceDN w:val="0"/>
      <w:adjustRightInd w:val="0"/>
    </w:pPr>
  </w:style>
  <w:style w:type="paragraph" w:customStyle="1" w:styleId="Style71">
    <w:name w:val="Style71"/>
    <w:basedOn w:val="a3"/>
    <w:rsid w:val="008E7C18"/>
    <w:pPr>
      <w:widowControl w:val="0"/>
      <w:autoSpaceDE w:val="0"/>
      <w:autoSpaceDN w:val="0"/>
      <w:adjustRightInd w:val="0"/>
      <w:spacing w:line="250" w:lineRule="exact"/>
      <w:ind w:firstLine="302"/>
      <w:jc w:val="both"/>
    </w:pPr>
  </w:style>
  <w:style w:type="character" w:customStyle="1" w:styleId="FontStyle266">
    <w:name w:val="Font Style266"/>
    <w:rsid w:val="008E7C18"/>
    <w:rPr>
      <w:rFonts w:ascii="Times New Roman" w:hAnsi="Times New Roman"/>
      <w:sz w:val="18"/>
    </w:rPr>
  </w:style>
  <w:style w:type="character" w:customStyle="1" w:styleId="FontStyle267">
    <w:name w:val="Font Style267"/>
    <w:rsid w:val="008E7C18"/>
    <w:rPr>
      <w:rFonts w:ascii="Times New Roman" w:hAnsi="Times New Roman"/>
      <w:i/>
      <w:sz w:val="18"/>
    </w:rPr>
  </w:style>
  <w:style w:type="character" w:customStyle="1" w:styleId="FontStyle202">
    <w:name w:val="Font Style202"/>
    <w:rsid w:val="008E7C18"/>
    <w:rPr>
      <w:rFonts w:ascii="Times New Roman" w:hAnsi="Times New Roman"/>
      <w:sz w:val="18"/>
    </w:rPr>
  </w:style>
  <w:style w:type="character" w:customStyle="1" w:styleId="FontStyle563">
    <w:name w:val="Font Style563"/>
    <w:rsid w:val="008E7C18"/>
    <w:rPr>
      <w:rFonts w:ascii="Times New Roman" w:hAnsi="Times New Roman"/>
      <w:b/>
      <w:sz w:val="20"/>
    </w:rPr>
  </w:style>
  <w:style w:type="paragraph" w:customStyle="1" w:styleId="Style113">
    <w:name w:val="Style113"/>
    <w:basedOn w:val="a3"/>
    <w:rsid w:val="008E7C18"/>
    <w:pPr>
      <w:widowControl w:val="0"/>
      <w:autoSpaceDE w:val="0"/>
      <w:autoSpaceDN w:val="0"/>
      <w:adjustRightInd w:val="0"/>
    </w:pPr>
  </w:style>
  <w:style w:type="character" w:customStyle="1" w:styleId="FontStyle134">
    <w:name w:val="Font Style134"/>
    <w:rsid w:val="008E7C18"/>
    <w:rPr>
      <w:rFonts w:ascii="Times New Roman" w:hAnsi="Times New Roman"/>
      <w:b/>
      <w:sz w:val="18"/>
    </w:rPr>
  </w:style>
  <w:style w:type="character" w:customStyle="1" w:styleId="textcop1">
    <w:name w:val="textcop1"/>
    <w:rsid w:val="008E7C18"/>
    <w:rPr>
      <w:rFonts w:ascii="Arial" w:hAnsi="Arial"/>
      <w:color w:val="000000"/>
      <w:sz w:val="20"/>
    </w:rPr>
  </w:style>
  <w:style w:type="character" w:customStyle="1" w:styleId="b1">
    <w:name w:val="b1"/>
    <w:rsid w:val="008E7C18"/>
    <w:rPr>
      <w:b/>
    </w:rPr>
  </w:style>
  <w:style w:type="character" w:customStyle="1" w:styleId="FontStyle201">
    <w:name w:val="Font Style201"/>
    <w:rsid w:val="008E7C18"/>
    <w:rPr>
      <w:rFonts w:ascii="Times New Roman" w:hAnsi="Times New Roman"/>
      <w:sz w:val="26"/>
    </w:rPr>
  </w:style>
  <w:style w:type="paragraph" w:customStyle="1" w:styleId="Style12">
    <w:name w:val="Style12"/>
    <w:basedOn w:val="a3"/>
    <w:rsid w:val="008E7C18"/>
    <w:pPr>
      <w:widowControl w:val="0"/>
      <w:autoSpaceDE w:val="0"/>
      <w:autoSpaceDN w:val="0"/>
      <w:adjustRightInd w:val="0"/>
    </w:pPr>
  </w:style>
  <w:style w:type="character" w:customStyle="1" w:styleId="180">
    <w:name w:val="Знак Знак18"/>
    <w:rsid w:val="008E7C18"/>
    <w:rPr>
      <w:rFonts w:ascii="Courier New" w:eastAsia="Times New Roman" w:hAnsi="Courier New"/>
    </w:rPr>
  </w:style>
  <w:style w:type="character" w:customStyle="1" w:styleId="170">
    <w:name w:val="Знак Знак17"/>
    <w:rsid w:val="008E7C18"/>
    <w:rPr>
      <w:rFonts w:ascii="Times New Roman" w:eastAsia="Times New Roman" w:hAnsi="Times New Roman"/>
      <w:sz w:val="24"/>
    </w:rPr>
  </w:style>
  <w:style w:type="character" w:customStyle="1" w:styleId="812">
    <w:name w:val="Знак Знак81"/>
    <w:locked/>
    <w:rsid w:val="008E7C18"/>
    <w:rPr>
      <w:sz w:val="24"/>
    </w:rPr>
  </w:style>
  <w:style w:type="paragraph" w:customStyle="1" w:styleId="en">
    <w:name w:val="?en"/>
    <w:basedOn w:val="a3"/>
    <w:rsid w:val="008E7C18"/>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8E7C18"/>
    <w:rPr>
      <w:rFonts w:ascii="Tahoma" w:hAnsi="Tahoma"/>
      <w:sz w:val="16"/>
      <w:lang w:val="ru-RU" w:eastAsia="ru-RU"/>
    </w:rPr>
  </w:style>
  <w:style w:type="paragraph" w:customStyle="1" w:styleId="75">
    <w:name w:val="Стиль7"/>
    <w:basedOn w:val="11"/>
    <w:rsid w:val="008E7C18"/>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8E7C18"/>
    <w:rPr>
      <w:rFonts w:ascii="Verdana" w:hAnsi="Verdana" w:cs="Verdana"/>
      <w:sz w:val="20"/>
      <w:szCs w:val="20"/>
      <w:lang w:val="en-US" w:eastAsia="en-US"/>
    </w:rPr>
  </w:style>
  <w:style w:type="paragraph" w:customStyle="1" w:styleId="Style38">
    <w:name w:val="Style38"/>
    <w:basedOn w:val="a3"/>
    <w:rsid w:val="008E7C18"/>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8E7C18"/>
    <w:rPr>
      <w:rFonts w:ascii="Times New Roman" w:hAnsi="Times New Roman"/>
      <w:i/>
      <w:sz w:val="20"/>
    </w:rPr>
  </w:style>
  <w:style w:type="character" w:customStyle="1" w:styleId="FontStyle293">
    <w:name w:val="Font Style293"/>
    <w:rsid w:val="008E7C18"/>
    <w:rPr>
      <w:rFonts w:ascii="Times New Roman" w:hAnsi="Times New Roman"/>
      <w:sz w:val="20"/>
    </w:rPr>
  </w:style>
  <w:style w:type="character" w:customStyle="1" w:styleId="FontStyle325">
    <w:name w:val="Font Style325"/>
    <w:rsid w:val="008E7C18"/>
    <w:rPr>
      <w:rFonts w:ascii="Times New Roman" w:hAnsi="Times New Roman"/>
      <w:sz w:val="26"/>
    </w:rPr>
  </w:style>
  <w:style w:type="character" w:customStyle="1" w:styleId="FontStyle219">
    <w:name w:val="Font Style219"/>
    <w:rsid w:val="008E7C18"/>
    <w:rPr>
      <w:rFonts w:ascii="Times New Roman" w:hAnsi="Times New Roman"/>
      <w:b/>
      <w:sz w:val="18"/>
    </w:rPr>
  </w:style>
  <w:style w:type="character" w:customStyle="1" w:styleId="FontStyle207">
    <w:name w:val="Font Style207"/>
    <w:rsid w:val="008E7C18"/>
    <w:rPr>
      <w:rFonts w:ascii="Times New Roman" w:hAnsi="Times New Roman"/>
      <w:i/>
      <w:sz w:val="18"/>
    </w:rPr>
  </w:style>
  <w:style w:type="character" w:customStyle="1" w:styleId="FontStyle574">
    <w:name w:val="Font Style574"/>
    <w:rsid w:val="008E7C18"/>
    <w:rPr>
      <w:rFonts w:ascii="Times New Roman" w:hAnsi="Times New Roman"/>
      <w:b/>
      <w:i/>
      <w:sz w:val="20"/>
    </w:rPr>
  </w:style>
  <w:style w:type="character" w:customStyle="1" w:styleId="FontStyle588">
    <w:name w:val="Font Style588"/>
    <w:rsid w:val="008E7C18"/>
    <w:rPr>
      <w:rFonts w:ascii="Times New Roman" w:hAnsi="Times New Roman"/>
      <w:sz w:val="20"/>
    </w:rPr>
  </w:style>
  <w:style w:type="character" w:customStyle="1" w:styleId="402">
    <w:name w:val="Основной текст (40)"/>
    <w:link w:val="4010"/>
    <w:locked/>
    <w:rsid w:val="008E7C18"/>
    <w:rPr>
      <w:b/>
      <w:sz w:val="14"/>
      <w:shd w:val="clear" w:color="auto" w:fill="FFFFFF"/>
    </w:rPr>
  </w:style>
  <w:style w:type="paragraph" w:customStyle="1" w:styleId="4010">
    <w:name w:val="Основной текст (40)1"/>
    <w:basedOn w:val="a3"/>
    <w:link w:val="402"/>
    <w:rsid w:val="008E7C18"/>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8E7C18"/>
    <w:rPr>
      <w:b/>
      <w:sz w:val="16"/>
      <w:shd w:val="clear" w:color="auto" w:fill="FFFFFF"/>
    </w:rPr>
  </w:style>
  <w:style w:type="paragraph" w:customStyle="1" w:styleId="1410">
    <w:name w:val="Основной текст (14)1"/>
    <w:basedOn w:val="a3"/>
    <w:link w:val="145"/>
    <w:rsid w:val="008E7C18"/>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8E7C18"/>
    <w:pPr>
      <w:tabs>
        <w:tab w:val="left" w:pos="369"/>
        <w:tab w:val="left" w:pos="643"/>
      </w:tabs>
      <w:spacing w:after="40"/>
      <w:ind w:left="697" w:hanging="357"/>
      <w:jc w:val="both"/>
    </w:pPr>
    <w:rPr>
      <w:sz w:val="20"/>
      <w:szCs w:val="20"/>
    </w:rPr>
  </w:style>
  <w:style w:type="paragraph" w:customStyle="1" w:styleId="2ff7">
    <w:name w:val="обычный2"/>
    <w:basedOn w:val="a3"/>
    <w:rsid w:val="008E7C18"/>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8E7C18"/>
    <w:pPr>
      <w:ind w:firstLine="720"/>
      <w:jc w:val="both"/>
    </w:pPr>
    <w:rPr>
      <w:szCs w:val="20"/>
    </w:rPr>
  </w:style>
  <w:style w:type="paragraph" w:customStyle="1" w:styleId="3000">
    <w:name w:val="Стиль Заголовок 3 + Перед:  0 пт После:  0 пт"/>
    <w:basedOn w:val="32"/>
    <w:rsid w:val="008E7C18"/>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8E7C18"/>
    <w:pPr>
      <w:keepNext/>
      <w:spacing w:before="520" w:after="260"/>
      <w:jc w:val="center"/>
      <w:outlineLvl w:val="0"/>
    </w:pPr>
    <w:rPr>
      <w:b/>
    </w:rPr>
  </w:style>
  <w:style w:type="paragraph" w:customStyle="1" w:styleId="Heading">
    <w:name w:val="Heading"/>
    <w:rsid w:val="008E7C1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8E7C18"/>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8E7C18"/>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8E7C18"/>
    <w:pPr>
      <w:keepNext w:val="0"/>
      <w:widowControl w:val="0"/>
    </w:pPr>
    <w:rPr>
      <w:rFonts w:cs="Times New Roman"/>
      <w:bCs w:val="0"/>
      <w:i w:val="0"/>
      <w:iCs w:val="0"/>
      <w:kern w:val="32"/>
      <w:sz w:val="24"/>
      <w:szCs w:val="20"/>
    </w:rPr>
  </w:style>
  <w:style w:type="paragraph" w:customStyle="1" w:styleId="1ffffc">
    <w:name w:val="маркирован_1"/>
    <w:basedOn w:val="a3"/>
    <w:rsid w:val="008E7C18"/>
    <w:pPr>
      <w:widowControl w:val="0"/>
      <w:adjustRightInd w:val="0"/>
      <w:spacing w:line="360" w:lineRule="auto"/>
      <w:jc w:val="both"/>
      <w:textAlignment w:val="baseline"/>
    </w:pPr>
    <w:rPr>
      <w:sz w:val="28"/>
      <w:szCs w:val="28"/>
    </w:rPr>
  </w:style>
  <w:style w:type="paragraph" w:customStyle="1" w:styleId="1ffffd">
    <w:name w:val="Нумерован_1"/>
    <w:basedOn w:val="a3"/>
    <w:rsid w:val="008E7C18"/>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8E7C18"/>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8E7C18"/>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8E7C18"/>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8E7C18"/>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8E7C18"/>
    <w:pPr>
      <w:spacing w:line="360" w:lineRule="auto"/>
      <w:ind w:firstLine="720"/>
    </w:pPr>
    <w:rPr>
      <w:szCs w:val="20"/>
    </w:rPr>
  </w:style>
  <w:style w:type="character" w:customStyle="1" w:styleId="331">
    <w:name w:val="Знак3 Знак Знак3"/>
    <w:rsid w:val="008E7C18"/>
    <w:rPr>
      <w:rFonts w:ascii="Times New Roman" w:eastAsia="Times New Roman" w:hAnsi="Times New Roman"/>
      <w:lang w:eastAsia="en-US"/>
    </w:rPr>
  </w:style>
  <w:style w:type="character" w:customStyle="1" w:styleId="FontStyle278">
    <w:name w:val="Font Style278"/>
    <w:rsid w:val="008E7C18"/>
    <w:rPr>
      <w:rFonts w:ascii="Times New Roman" w:hAnsi="Times New Roman"/>
      <w:color w:val="000000"/>
      <w:sz w:val="22"/>
    </w:rPr>
  </w:style>
  <w:style w:type="character" w:customStyle="1" w:styleId="2110">
    <w:name w:val="Знак Знак211"/>
    <w:locked/>
    <w:rsid w:val="008E7C18"/>
    <w:rPr>
      <w:b/>
      <w:sz w:val="28"/>
      <w:lang w:val="ru-RU" w:eastAsia="ru-RU"/>
    </w:rPr>
  </w:style>
  <w:style w:type="character" w:customStyle="1" w:styleId="414">
    <w:name w:val="Знак Знак41"/>
    <w:locked/>
    <w:rsid w:val="008E7C18"/>
    <w:rPr>
      <w:rFonts w:ascii="Arial" w:hAnsi="Arial"/>
      <w:b/>
      <w:i/>
      <w:sz w:val="28"/>
      <w:lang w:val="ru-RU" w:eastAsia="en-US"/>
    </w:rPr>
  </w:style>
  <w:style w:type="character" w:customStyle="1" w:styleId="4011">
    <w:name w:val="Знак Знак401"/>
    <w:locked/>
    <w:rsid w:val="008E7C18"/>
    <w:rPr>
      <w:b/>
      <w:sz w:val="27"/>
      <w:lang w:val="ru-RU" w:eastAsia="ru-RU"/>
    </w:rPr>
  </w:style>
  <w:style w:type="character" w:customStyle="1" w:styleId="3910">
    <w:name w:val="Знак Знак391"/>
    <w:locked/>
    <w:rsid w:val="008E7C18"/>
    <w:rPr>
      <w:b/>
      <w:sz w:val="28"/>
      <w:lang w:val="ru-RU" w:eastAsia="ru-RU"/>
    </w:rPr>
  </w:style>
  <w:style w:type="character" w:customStyle="1" w:styleId="3810">
    <w:name w:val="Знак Знак381"/>
    <w:locked/>
    <w:rsid w:val="008E7C18"/>
    <w:rPr>
      <w:b/>
      <w:i/>
      <w:sz w:val="26"/>
      <w:lang w:val="ru-RU" w:eastAsia="ru-RU"/>
    </w:rPr>
  </w:style>
  <w:style w:type="character" w:customStyle="1" w:styleId="3710">
    <w:name w:val="Знак Знак371"/>
    <w:locked/>
    <w:rsid w:val="008E7C18"/>
    <w:rPr>
      <w:sz w:val="24"/>
      <w:lang w:val="ru-RU" w:eastAsia="ru-RU"/>
    </w:rPr>
  </w:style>
  <w:style w:type="character" w:customStyle="1" w:styleId="3610">
    <w:name w:val="Знак Знак361"/>
    <w:locked/>
    <w:rsid w:val="008E7C18"/>
    <w:rPr>
      <w:sz w:val="24"/>
      <w:lang w:val="ru-RU" w:eastAsia="ru-RU"/>
    </w:rPr>
  </w:style>
  <w:style w:type="character" w:customStyle="1" w:styleId="3510">
    <w:name w:val="Знак Знак351"/>
    <w:locked/>
    <w:rsid w:val="008E7C18"/>
    <w:rPr>
      <w:i/>
      <w:sz w:val="24"/>
      <w:lang w:val="ru-RU" w:eastAsia="ru-RU"/>
    </w:rPr>
  </w:style>
  <w:style w:type="character" w:customStyle="1" w:styleId="3410">
    <w:name w:val="Знак Знак341"/>
    <w:locked/>
    <w:rsid w:val="008E7C18"/>
    <w:rPr>
      <w:rFonts w:ascii="Arial" w:hAnsi="Arial"/>
      <w:sz w:val="22"/>
      <w:lang w:val="ru-RU" w:eastAsia="ru-RU"/>
    </w:rPr>
  </w:style>
  <w:style w:type="character" w:customStyle="1" w:styleId="3310">
    <w:name w:val="Знак Знак331"/>
    <w:locked/>
    <w:rsid w:val="008E7C18"/>
    <w:rPr>
      <w:rFonts w:ascii="Courier New" w:hAnsi="Courier New"/>
      <w:lang w:val="ru-RU" w:eastAsia="ru-RU"/>
    </w:rPr>
  </w:style>
  <w:style w:type="character" w:customStyle="1" w:styleId="3210">
    <w:name w:val="Знак Знак321"/>
    <w:locked/>
    <w:rsid w:val="008E7C18"/>
    <w:rPr>
      <w:lang w:val="ru-RU" w:eastAsia="ru-RU"/>
    </w:rPr>
  </w:style>
  <w:style w:type="character" w:customStyle="1" w:styleId="3110">
    <w:name w:val="Знак Знак311"/>
    <w:locked/>
    <w:rsid w:val="008E7C18"/>
    <w:rPr>
      <w:sz w:val="24"/>
      <w:lang w:val="ru-RU" w:eastAsia="ru-RU"/>
    </w:rPr>
  </w:style>
  <w:style w:type="character" w:customStyle="1" w:styleId="1fffff">
    <w:name w:val="Знак1 Знак Знак"/>
    <w:locked/>
    <w:rsid w:val="008E7C18"/>
    <w:rPr>
      <w:sz w:val="24"/>
      <w:lang w:val="ru-RU" w:eastAsia="ru-RU"/>
    </w:rPr>
  </w:style>
  <w:style w:type="character" w:customStyle="1" w:styleId="191">
    <w:name w:val="Знак Знак191"/>
    <w:locked/>
    <w:rsid w:val="008E7C18"/>
    <w:rPr>
      <w:sz w:val="24"/>
      <w:lang w:val="en-US" w:eastAsia="ru-RU"/>
    </w:rPr>
  </w:style>
  <w:style w:type="character" w:customStyle="1" w:styleId="1411">
    <w:name w:val="Знак Знак141"/>
    <w:locked/>
    <w:rsid w:val="008E7C18"/>
    <w:rPr>
      <w:rFonts w:ascii="Cambria" w:hAnsi="Cambria"/>
      <w:i/>
      <w:color w:val="4F81BD"/>
      <w:spacing w:val="15"/>
      <w:sz w:val="24"/>
      <w:lang w:val="ru-RU" w:eastAsia="ru-RU"/>
    </w:rPr>
  </w:style>
  <w:style w:type="character" w:customStyle="1" w:styleId="1210">
    <w:name w:val="Знак Знак121"/>
    <w:locked/>
    <w:rsid w:val="008E7C18"/>
    <w:rPr>
      <w:rFonts w:ascii="PragmaticaCTT" w:hAnsi="PragmaticaCTT"/>
      <w:sz w:val="24"/>
      <w:lang w:val="ru-RU" w:eastAsia="ru-RU"/>
    </w:rPr>
  </w:style>
  <w:style w:type="character" w:customStyle="1" w:styleId="2210">
    <w:name w:val="Знак Знак221"/>
    <w:locked/>
    <w:rsid w:val="008E7C18"/>
    <w:rPr>
      <w:color w:val="000000"/>
      <w:sz w:val="24"/>
      <w:lang w:val="ru-RU" w:eastAsia="ru-RU"/>
    </w:rPr>
  </w:style>
  <w:style w:type="character" w:customStyle="1" w:styleId="291">
    <w:name w:val="Знак Знак291"/>
    <w:locked/>
    <w:rsid w:val="008E7C18"/>
    <w:rPr>
      <w:sz w:val="16"/>
      <w:lang w:val="ru-RU" w:eastAsia="ru-RU"/>
    </w:rPr>
  </w:style>
  <w:style w:type="character" w:customStyle="1" w:styleId="251">
    <w:name w:val="Знак Знак251"/>
    <w:locked/>
    <w:rsid w:val="008E7C18"/>
    <w:rPr>
      <w:sz w:val="24"/>
      <w:lang w:val="ru-RU" w:eastAsia="ru-RU"/>
    </w:rPr>
  </w:style>
  <w:style w:type="character" w:customStyle="1" w:styleId="281">
    <w:name w:val="Знак Знак281"/>
    <w:locked/>
    <w:rsid w:val="008E7C18"/>
    <w:rPr>
      <w:sz w:val="16"/>
      <w:lang w:val="ru-RU" w:eastAsia="ru-RU"/>
    </w:rPr>
  </w:style>
  <w:style w:type="character" w:customStyle="1" w:styleId="2710">
    <w:name w:val="Знак Знак271"/>
    <w:locked/>
    <w:rsid w:val="008E7C18"/>
    <w:rPr>
      <w:rFonts w:ascii="Courier New" w:hAnsi="Courier New"/>
      <w:lang w:val="ru-RU" w:eastAsia="ru-RU"/>
    </w:rPr>
  </w:style>
  <w:style w:type="character" w:customStyle="1" w:styleId="181">
    <w:name w:val="Знак Знак181"/>
    <w:locked/>
    <w:rsid w:val="008E7C18"/>
    <w:rPr>
      <w:b/>
      <w:lang w:val="ru-RU" w:eastAsia="ru-RU"/>
    </w:rPr>
  </w:style>
  <w:style w:type="character" w:customStyle="1" w:styleId="201">
    <w:name w:val="Знак Знак201"/>
    <w:locked/>
    <w:rsid w:val="008E7C18"/>
    <w:rPr>
      <w:rFonts w:ascii="Tahoma" w:hAnsi="Tahoma"/>
      <w:sz w:val="16"/>
      <w:lang w:val="ru-RU" w:eastAsia="ru-RU"/>
    </w:rPr>
  </w:style>
  <w:style w:type="paragraph" w:customStyle="1" w:styleId="2ff9">
    <w:name w:val="Знак Знак Знак Знак Знак Знак2"/>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8E7C18"/>
    <w:rPr>
      <w:i/>
      <w:color w:val="000000"/>
      <w:sz w:val="24"/>
      <w:lang w:eastAsia="ru-RU"/>
    </w:rPr>
  </w:style>
  <w:style w:type="paragraph" w:styleId="2ffb">
    <w:name w:val="Quote"/>
    <w:basedOn w:val="a3"/>
    <w:next w:val="a3"/>
    <w:link w:val="2ffa"/>
    <w:qFormat/>
    <w:rsid w:val="008E7C18"/>
    <w:rPr>
      <w:rFonts w:asciiTheme="minorHAnsi" w:eastAsiaTheme="minorHAnsi" w:hAnsiTheme="minorHAnsi" w:cstheme="minorBidi"/>
      <w:i/>
      <w:color w:val="000000"/>
      <w:szCs w:val="22"/>
    </w:rPr>
  </w:style>
  <w:style w:type="character" w:customStyle="1" w:styleId="21f">
    <w:name w:val="Цитата 2 Знак1"/>
    <w:basedOn w:val="a4"/>
    <w:rsid w:val="008E7C18"/>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8E7C18"/>
    <w:rPr>
      <w:rFonts w:cs="Times New Roman"/>
      <w:i w:val="0"/>
      <w:sz w:val="24"/>
      <w:szCs w:val="20"/>
      <w:lang w:eastAsia="ru-RU"/>
    </w:rPr>
  </w:style>
  <w:style w:type="paragraph" w:customStyle="1" w:styleId="msolistparagraph0">
    <w:name w:val="msolistparagraph"/>
    <w:basedOn w:val="a3"/>
    <w:rsid w:val="008E7C18"/>
    <w:pPr>
      <w:spacing w:line="312" w:lineRule="auto"/>
      <w:ind w:left="720" w:firstLine="454"/>
      <w:contextualSpacing/>
      <w:jc w:val="both"/>
    </w:pPr>
  </w:style>
  <w:style w:type="character" w:customStyle="1" w:styleId="afffffffff5">
    <w:name w:val="ВЭС отступ Знак"/>
    <w:link w:val="afffffffff6"/>
    <w:locked/>
    <w:rsid w:val="008E7C18"/>
    <w:rPr>
      <w:color w:val="000000"/>
      <w:sz w:val="24"/>
    </w:rPr>
  </w:style>
  <w:style w:type="paragraph" w:customStyle="1" w:styleId="afffffffff6">
    <w:name w:val="ВЭС отступ"/>
    <w:basedOn w:val="a3"/>
    <w:link w:val="afffffffff5"/>
    <w:rsid w:val="008E7C18"/>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8E7C18"/>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8E7C18"/>
    <w:pPr>
      <w:spacing w:after="160" w:line="240" w:lineRule="exact"/>
    </w:pPr>
    <w:rPr>
      <w:rFonts w:ascii="Verdana" w:hAnsi="Verdana"/>
      <w:lang w:val="en-US" w:eastAsia="en-US"/>
    </w:rPr>
  </w:style>
  <w:style w:type="paragraph" w:customStyle="1" w:styleId="Li">
    <w:name w:val="Li"/>
    <w:basedOn w:val="a3"/>
    <w:rsid w:val="008E7C18"/>
    <w:pPr>
      <w:shd w:val="clear" w:color="auto" w:fill="FFFFFF"/>
      <w:suppressAutoHyphens/>
    </w:pPr>
    <w:rPr>
      <w:lang w:eastAsia="ar-SA"/>
    </w:rPr>
  </w:style>
  <w:style w:type="paragraph" w:customStyle="1" w:styleId="afffffffff7">
    <w:name w:val="Название оглавления"/>
    <w:rsid w:val="008E7C1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8E7C18"/>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8E7C18"/>
    <w:pPr>
      <w:jc w:val="both"/>
    </w:pPr>
    <w:rPr>
      <w:kern w:val="28"/>
      <w:szCs w:val="20"/>
    </w:rPr>
  </w:style>
  <w:style w:type="paragraph" w:customStyle="1" w:styleId="Tst-question">
    <w:name w:val="Tst-question"/>
    <w:basedOn w:val="a3"/>
    <w:rsid w:val="008E7C18"/>
    <w:pPr>
      <w:numPr>
        <w:numId w:val="18"/>
      </w:numPr>
      <w:tabs>
        <w:tab w:val="clear" w:pos="357"/>
        <w:tab w:val="left" w:pos="360"/>
      </w:tabs>
      <w:jc w:val="both"/>
    </w:pPr>
    <w:rPr>
      <w:kern w:val="28"/>
      <w:szCs w:val="20"/>
    </w:rPr>
  </w:style>
  <w:style w:type="paragraph" w:customStyle="1" w:styleId="Tst10">
    <w:name w:val="Tst_1"/>
    <w:basedOn w:val="notabstyle"/>
    <w:rsid w:val="008E7C18"/>
    <w:pPr>
      <w:tabs>
        <w:tab w:val="left" w:pos="720"/>
      </w:tabs>
      <w:ind w:left="720" w:hanging="360"/>
    </w:pPr>
  </w:style>
  <w:style w:type="paragraph" w:customStyle="1" w:styleId="afffffffff9">
    <w:name w:val="УПЛОТНЕННЫЙ"/>
    <w:basedOn w:val="a3"/>
    <w:rsid w:val="008E7C18"/>
    <w:pPr>
      <w:ind w:firstLine="720"/>
      <w:jc w:val="both"/>
    </w:pPr>
    <w:rPr>
      <w:spacing w:val="-4"/>
      <w:sz w:val="28"/>
      <w:szCs w:val="20"/>
    </w:rPr>
  </w:style>
  <w:style w:type="paragraph" w:customStyle="1" w:styleId="afffffffffa">
    <w:name w:val="ОСНОВНОЙ"/>
    <w:basedOn w:val="a3"/>
    <w:rsid w:val="008E7C18"/>
    <w:pPr>
      <w:autoSpaceDE w:val="0"/>
      <w:autoSpaceDN w:val="0"/>
      <w:adjustRightInd w:val="0"/>
      <w:ind w:firstLine="720"/>
      <w:jc w:val="both"/>
    </w:pPr>
    <w:rPr>
      <w:sz w:val="28"/>
      <w:szCs w:val="20"/>
    </w:rPr>
  </w:style>
  <w:style w:type="paragraph" w:customStyle="1" w:styleId="simple">
    <w:name w:val="simple"/>
    <w:basedOn w:val="a3"/>
    <w:rsid w:val="008E7C18"/>
    <w:pPr>
      <w:spacing w:before="100" w:beforeAutospacing="1" w:after="100" w:afterAutospacing="1"/>
    </w:pPr>
  </w:style>
  <w:style w:type="paragraph" w:customStyle="1" w:styleId="uj">
    <w:name w:val="uj"/>
    <w:basedOn w:val="a3"/>
    <w:rsid w:val="008E7C18"/>
    <w:pPr>
      <w:spacing w:before="100" w:beforeAutospacing="1" w:after="100" w:afterAutospacing="1"/>
    </w:pPr>
  </w:style>
  <w:style w:type="paragraph" w:customStyle="1" w:styleId="a4cxspmiddle">
    <w:name w:val="a4cxspmiddle"/>
    <w:basedOn w:val="a3"/>
    <w:rsid w:val="008E7C18"/>
    <w:pPr>
      <w:spacing w:before="100" w:beforeAutospacing="1" w:after="100" w:afterAutospacing="1"/>
    </w:pPr>
    <w:rPr>
      <w:color w:val="000000"/>
    </w:rPr>
  </w:style>
  <w:style w:type="paragraph" w:customStyle="1" w:styleId="Style56">
    <w:name w:val="Style56"/>
    <w:basedOn w:val="a3"/>
    <w:rsid w:val="008E7C18"/>
    <w:pPr>
      <w:widowControl w:val="0"/>
      <w:autoSpaceDE w:val="0"/>
      <w:autoSpaceDN w:val="0"/>
      <w:adjustRightInd w:val="0"/>
      <w:spacing w:line="194" w:lineRule="exact"/>
    </w:pPr>
  </w:style>
  <w:style w:type="paragraph" w:customStyle="1" w:styleId="otstup">
    <w:name w:val="otstup"/>
    <w:basedOn w:val="a3"/>
    <w:rsid w:val="008E7C18"/>
    <w:pPr>
      <w:spacing w:before="100" w:beforeAutospacing="1" w:after="100" w:afterAutospacing="1"/>
    </w:pPr>
  </w:style>
  <w:style w:type="paragraph" w:customStyle="1" w:styleId="1fffff0">
    <w:name w:val="Схема документа1"/>
    <w:basedOn w:val="a3"/>
    <w:rsid w:val="008E7C18"/>
    <w:pPr>
      <w:shd w:val="clear" w:color="auto" w:fill="000080"/>
    </w:pPr>
    <w:rPr>
      <w:rFonts w:ascii="Tahoma" w:hAnsi="Tahoma" w:cs="Tahoma"/>
      <w:sz w:val="20"/>
      <w:szCs w:val="20"/>
      <w:lang w:eastAsia="zh-CN"/>
    </w:rPr>
  </w:style>
  <w:style w:type="paragraph" w:customStyle="1" w:styleId="BodyText1">
    <w:name w:val="Body Text1"/>
    <w:basedOn w:val="Normal1"/>
    <w:rsid w:val="008E7C18"/>
    <w:pPr>
      <w:widowControl/>
      <w:spacing w:line="360" w:lineRule="auto"/>
    </w:pPr>
    <w:rPr>
      <w:sz w:val="24"/>
    </w:rPr>
  </w:style>
  <w:style w:type="paragraph" w:customStyle="1" w:styleId="BodyText211">
    <w:name w:val="Body Text 211"/>
    <w:basedOn w:val="a3"/>
    <w:rsid w:val="008E7C18"/>
    <w:pPr>
      <w:spacing w:line="360" w:lineRule="auto"/>
      <w:jc w:val="both"/>
    </w:pPr>
    <w:rPr>
      <w:szCs w:val="20"/>
    </w:rPr>
  </w:style>
  <w:style w:type="paragraph" w:customStyle="1" w:styleId="ListParagraph1">
    <w:name w:val="List Paragraph1"/>
    <w:basedOn w:val="a3"/>
    <w:link w:val="ListParagraphChar1"/>
    <w:rsid w:val="008E7C18"/>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8E7C18"/>
    <w:rPr>
      <w:rFonts w:ascii="Calibri" w:eastAsia="Times New Roman" w:hAnsi="Calibri" w:cs="Times New Roman"/>
      <w:lang w:eastAsia="ru-RU"/>
    </w:rPr>
  </w:style>
  <w:style w:type="paragraph" w:customStyle="1" w:styleId="BodyText31">
    <w:name w:val="Body Text 31"/>
    <w:basedOn w:val="Normal1"/>
    <w:rsid w:val="008E7C18"/>
    <w:pPr>
      <w:widowControl/>
      <w:jc w:val="both"/>
    </w:pPr>
    <w:rPr>
      <w:i/>
      <w:sz w:val="26"/>
    </w:rPr>
  </w:style>
  <w:style w:type="character" w:customStyle="1" w:styleId="1010">
    <w:name w:val="Знак Знак101"/>
    <w:locked/>
    <w:rsid w:val="008E7C18"/>
    <w:rPr>
      <w:rFonts w:ascii="PragmaticaCTT" w:hAnsi="PragmaticaCTT"/>
      <w:sz w:val="24"/>
      <w:lang w:val="ru-RU" w:eastAsia="ru-RU"/>
    </w:rPr>
  </w:style>
  <w:style w:type="character" w:customStyle="1" w:styleId="4110">
    <w:name w:val="Знак Знак411"/>
    <w:locked/>
    <w:rsid w:val="008E7C18"/>
    <w:rPr>
      <w:rFonts w:ascii="Arial" w:hAnsi="Arial"/>
      <w:b/>
      <w:i/>
      <w:sz w:val="28"/>
      <w:lang w:val="ru-RU" w:eastAsia="en-US"/>
    </w:rPr>
  </w:style>
  <w:style w:type="character" w:customStyle="1" w:styleId="1100">
    <w:name w:val="Знак Знак110"/>
    <w:rsid w:val="008E7C18"/>
    <w:rPr>
      <w:rFonts w:ascii="Arial" w:hAnsi="Arial"/>
      <w:b/>
      <w:sz w:val="36"/>
      <w:lang w:val="ru-RU" w:eastAsia="en-US"/>
    </w:rPr>
  </w:style>
  <w:style w:type="character" w:customStyle="1" w:styleId="415">
    <w:name w:val="Заголовок 4 Знак1"/>
    <w:locked/>
    <w:rsid w:val="008E7C18"/>
    <w:rPr>
      <w:rFonts w:ascii="Times New Roman" w:eastAsia="Times New Roman" w:hAnsi="Times New Roman"/>
      <w:b/>
      <w:sz w:val="28"/>
      <w:lang w:eastAsia="ru-RU"/>
    </w:rPr>
  </w:style>
  <w:style w:type="character" w:styleId="afffffffffb">
    <w:name w:val="Intense Emphasis"/>
    <w:qFormat/>
    <w:rsid w:val="008E7C18"/>
    <w:rPr>
      <w:b/>
      <w:i/>
      <w:color w:val="4F81BD"/>
    </w:rPr>
  </w:style>
  <w:style w:type="character" w:styleId="afffffffffc">
    <w:name w:val="Subtle Reference"/>
    <w:qFormat/>
    <w:rsid w:val="008E7C18"/>
    <w:rPr>
      <w:smallCaps/>
      <w:color w:val="C0504D"/>
      <w:u w:val="single"/>
    </w:rPr>
  </w:style>
  <w:style w:type="character" w:styleId="afffffffffd">
    <w:name w:val="Intense Reference"/>
    <w:qFormat/>
    <w:rsid w:val="008E7C18"/>
    <w:rPr>
      <w:b/>
      <w:smallCaps/>
      <w:color w:val="C0504D"/>
      <w:spacing w:val="5"/>
      <w:u w:val="single"/>
    </w:rPr>
  </w:style>
  <w:style w:type="character" w:styleId="afffffffffe">
    <w:name w:val="Book Title"/>
    <w:qFormat/>
    <w:rsid w:val="008E7C18"/>
    <w:rPr>
      <w:b/>
      <w:smallCaps/>
      <w:spacing w:val="5"/>
    </w:rPr>
  </w:style>
  <w:style w:type="character" w:customStyle="1" w:styleId="612">
    <w:name w:val="Заголовок 6 Знак1"/>
    <w:rsid w:val="008E7C18"/>
    <w:rPr>
      <w:b/>
      <w:sz w:val="22"/>
      <w:lang w:val="ru-RU" w:eastAsia="ru-RU"/>
    </w:rPr>
  </w:style>
  <w:style w:type="character" w:customStyle="1" w:styleId="712">
    <w:name w:val="Заголовок 7 Знак1"/>
    <w:rsid w:val="008E7C18"/>
    <w:rPr>
      <w:sz w:val="24"/>
      <w:lang w:val="ru-RU" w:eastAsia="ru-RU"/>
    </w:rPr>
  </w:style>
  <w:style w:type="character" w:customStyle="1" w:styleId="813">
    <w:name w:val="Заголовок 8 Знак1"/>
    <w:rsid w:val="008E7C18"/>
    <w:rPr>
      <w:rFonts w:ascii="Calibri" w:hAnsi="Calibri"/>
      <w:i/>
      <w:sz w:val="24"/>
      <w:lang w:val="ru-RU" w:eastAsia="en-US"/>
    </w:rPr>
  </w:style>
  <w:style w:type="character" w:customStyle="1" w:styleId="911">
    <w:name w:val="Заголовок 9 Знак1"/>
    <w:rsid w:val="008E7C18"/>
    <w:rPr>
      <w:rFonts w:ascii="Arial" w:hAnsi="Arial"/>
      <w:sz w:val="22"/>
      <w:lang w:val="ru-RU" w:eastAsia="ru-RU"/>
    </w:rPr>
  </w:style>
  <w:style w:type="character" w:customStyle="1" w:styleId="tbb121">
    <w:name w:val="tbb121"/>
    <w:rsid w:val="008E7C18"/>
    <w:rPr>
      <w:rFonts w:ascii="Arial" w:hAnsi="Arial"/>
      <w:b/>
      <w:color w:val="000000"/>
      <w:sz w:val="18"/>
      <w:u w:val="none"/>
    </w:rPr>
  </w:style>
  <w:style w:type="character" w:customStyle="1" w:styleId="tbl121">
    <w:name w:val="tbl121"/>
    <w:rsid w:val="008E7C18"/>
    <w:rPr>
      <w:rFonts w:ascii="Tahoma" w:hAnsi="Tahoma"/>
      <w:color w:val="000000"/>
      <w:sz w:val="18"/>
      <w:u w:val="none"/>
    </w:rPr>
  </w:style>
  <w:style w:type="character" w:customStyle="1" w:styleId="em11">
    <w:name w:val="em11"/>
    <w:rsid w:val="008E7C18"/>
    <w:rPr>
      <w:b/>
      <w:sz w:val="24"/>
    </w:rPr>
  </w:style>
  <w:style w:type="character" w:customStyle="1" w:styleId="8pt">
    <w:name w:val="Основной текст + 8 pt"/>
    <w:rsid w:val="008E7C18"/>
    <w:rPr>
      <w:rFonts w:ascii="Times New Roman" w:eastAsia="Times New Roman" w:hAnsi="Times New Roman"/>
      <w:spacing w:val="0"/>
      <w:sz w:val="16"/>
    </w:rPr>
  </w:style>
  <w:style w:type="character" w:customStyle="1" w:styleId="7pt">
    <w:name w:val="Основной текст + 7 pt"/>
    <w:rsid w:val="008E7C18"/>
    <w:rPr>
      <w:rFonts w:ascii="Times New Roman" w:eastAsia="Times New Roman" w:hAnsi="Times New Roman"/>
      <w:spacing w:val="0"/>
      <w:sz w:val="14"/>
    </w:rPr>
  </w:style>
  <w:style w:type="character" w:customStyle="1" w:styleId="10pt0">
    <w:name w:val="Основной текст + 10 pt"/>
    <w:rsid w:val="008E7C18"/>
    <w:rPr>
      <w:rFonts w:ascii="Times New Roman" w:eastAsia="Times New Roman" w:hAnsi="Times New Roman"/>
      <w:b/>
      <w:spacing w:val="0"/>
      <w:sz w:val="20"/>
    </w:rPr>
  </w:style>
  <w:style w:type="character" w:customStyle="1" w:styleId="5pt">
    <w:name w:val="Основной текст + 5 pt"/>
    <w:rsid w:val="008E7C18"/>
    <w:rPr>
      <w:rFonts w:ascii="Times New Roman" w:eastAsia="Times New Roman" w:hAnsi="Times New Roman"/>
      <w:spacing w:val="10"/>
      <w:sz w:val="10"/>
    </w:rPr>
  </w:style>
  <w:style w:type="character" w:customStyle="1" w:styleId="9pt">
    <w:name w:val="Основной текст + 9 pt"/>
    <w:rsid w:val="008E7C18"/>
    <w:rPr>
      <w:rFonts w:ascii="Times New Roman" w:eastAsia="Times New Roman" w:hAnsi="Times New Roman"/>
      <w:spacing w:val="0"/>
      <w:sz w:val="18"/>
    </w:rPr>
  </w:style>
  <w:style w:type="character" w:customStyle="1" w:styleId="TimesNewRoman0">
    <w:name w:val="Основной текст + Times New Roman"/>
    <w:rsid w:val="008E7C18"/>
    <w:rPr>
      <w:rFonts w:ascii="Times New Roman" w:eastAsia="Times New Roman" w:hAnsi="Times New Roman"/>
      <w:spacing w:val="0"/>
      <w:sz w:val="21"/>
    </w:rPr>
  </w:style>
  <w:style w:type="character" w:customStyle="1" w:styleId="WW-9pt">
    <w:name w:val="WW-Основной текст + 9 pt"/>
    <w:rsid w:val="008E7C18"/>
    <w:rPr>
      <w:rFonts w:ascii="Times New Roman" w:eastAsia="Times New Roman" w:hAnsi="Times New Roman"/>
      <w:spacing w:val="0"/>
      <w:sz w:val="18"/>
    </w:rPr>
  </w:style>
  <w:style w:type="character" w:customStyle="1" w:styleId="FontStyle124">
    <w:name w:val="Font Style124"/>
    <w:rsid w:val="008E7C18"/>
    <w:rPr>
      <w:rFonts w:ascii="Times New Roman" w:hAnsi="Times New Roman"/>
      <w:b/>
      <w:sz w:val="18"/>
    </w:rPr>
  </w:style>
  <w:style w:type="character" w:customStyle="1" w:styleId="red">
    <w:name w:val="red"/>
    <w:rsid w:val="008E7C18"/>
    <w:rPr>
      <w:rFonts w:cs="Times New Roman"/>
    </w:rPr>
  </w:style>
  <w:style w:type="character" w:customStyle="1" w:styleId="msosubtleemphasis0">
    <w:name w:val="msosubtleemphasis"/>
    <w:rsid w:val="008E7C18"/>
    <w:rPr>
      <w:i/>
      <w:color w:val="808080"/>
    </w:rPr>
  </w:style>
  <w:style w:type="character" w:customStyle="1" w:styleId="FontStyle120">
    <w:name w:val="Font Style120"/>
    <w:rsid w:val="008E7C18"/>
    <w:rPr>
      <w:rFonts w:ascii="Times New Roman" w:hAnsi="Times New Roman"/>
      <w:b/>
      <w:sz w:val="26"/>
    </w:rPr>
  </w:style>
  <w:style w:type="character" w:customStyle="1" w:styleId="FontStyle121">
    <w:name w:val="Font Style121"/>
    <w:rsid w:val="008E7C18"/>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8E7C18"/>
    <w:pPr>
      <w:spacing w:after="160" w:line="240" w:lineRule="exact"/>
    </w:pPr>
    <w:rPr>
      <w:rFonts w:ascii="Verdana" w:hAnsi="Verdana"/>
      <w:lang w:val="en-US" w:eastAsia="en-US"/>
    </w:rPr>
  </w:style>
  <w:style w:type="character" w:customStyle="1" w:styleId="font0">
    <w:name w:val="font0"/>
    <w:rsid w:val="008E7C18"/>
    <w:rPr>
      <w:rFonts w:cs="Times New Roman"/>
    </w:rPr>
  </w:style>
  <w:style w:type="character" w:customStyle="1" w:styleId="s3">
    <w:name w:val="s3"/>
    <w:rsid w:val="008E7C18"/>
  </w:style>
  <w:style w:type="character" w:customStyle="1" w:styleId="FontStyle46">
    <w:name w:val="Font Style46"/>
    <w:rsid w:val="008E7C18"/>
    <w:rPr>
      <w:rFonts w:ascii="Times New Roman" w:hAnsi="Times New Roman"/>
      <w:b/>
      <w:sz w:val="30"/>
    </w:rPr>
  </w:style>
  <w:style w:type="character" w:customStyle="1" w:styleId="newstitle">
    <w:name w:val="news_title"/>
    <w:rsid w:val="008E7C18"/>
    <w:rPr>
      <w:rFonts w:cs="Times New Roman"/>
    </w:rPr>
  </w:style>
  <w:style w:type="character" w:customStyle="1" w:styleId="s1">
    <w:name w:val="s1"/>
    <w:rsid w:val="008E7C18"/>
  </w:style>
  <w:style w:type="paragraph" w:customStyle="1" w:styleId="31b">
    <w:name w:val="Знак31"/>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8E7C18"/>
    <w:rPr>
      <w:b/>
      <w:sz w:val="2"/>
      <w:bdr w:val="single" w:sz="6" w:space="0" w:color="0000FF"/>
      <w:shd w:val="clear" w:color="auto" w:fill="CCCCFF"/>
    </w:rPr>
  </w:style>
  <w:style w:type="character" w:customStyle="1" w:styleId="FontStyle264">
    <w:name w:val="Font Style264"/>
    <w:rsid w:val="008E7C18"/>
    <w:rPr>
      <w:rFonts w:ascii="Franklin Gothic Demi" w:hAnsi="Franklin Gothic Demi"/>
      <w:b/>
      <w:sz w:val="22"/>
    </w:rPr>
  </w:style>
  <w:style w:type="character" w:customStyle="1" w:styleId="FontStyle260">
    <w:name w:val="Font Style260"/>
    <w:rsid w:val="008E7C18"/>
    <w:rPr>
      <w:rFonts w:ascii="Franklin Gothic Demi" w:hAnsi="Franklin Gothic Demi"/>
      <w:b/>
      <w:sz w:val="26"/>
    </w:rPr>
  </w:style>
  <w:style w:type="character" w:customStyle="1" w:styleId="FontStyle426">
    <w:name w:val="Font Style426"/>
    <w:rsid w:val="008E7C18"/>
    <w:rPr>
      <w:rFonts w:ascii="Times New Roman" w:hAnsi="Times New Roman"/>
      <w:color w:val="000000"/>
      <w:sz w:val="20"/>
    </w:rPr>
  </w:style>
  <w:style w:type="character" w:customStyle="1" w:styleId="FontStyle707">
    <w:name w:val="Font Style707"/>
    <w:rsid w:val="008E7C18"/>
    <w:rPr>
      <w:rFonts w:ascii="Bookman Old Style" w:hAnsi="Bookman Old Style"/>
      <w:color w:val="000000"/>
      <w:sz w:val="16"/>
    </w:rPr>
  </w:style>
  <w:style w:type="character" w:customStyle="1" w:styleId="FontStyle679">
    <w:name w:val="Font Style679"/>
    <w:rsid w:val="008E7C18"/>
    <w:rPr>
      <w:rFonts w:ascii="Times New Roman" w:hAnsi="Times New Roman"/>
      <w:i/>
      <w:color w:val="000000"/>
      <w:sz w:val="20"/>
    </w:rPr>
  </w:style>
  <w:style w:type="character" w:customStyle="1" w:styleId="FontStyle695">
    <w:name w:val="Font Style695"/>
    <w:rsid w:val="008E7C18"/>
    <w:rPr>
      <w:rFonts w:ascii="Times New Roman" w:hAnsi="Times New Roman"/>
      <w:b/>
      <w:color w:val="000000"/>
      <w:sz w:val="16"/>
    </w:rPr>
  </w:style>
  <w:style w:type="character" w:customStyle="1" w:styleId="FontStyle527">
    <w:name w:val="Font Style527"/>
    <w:rsid w:val="008E7C18"/>
    <w:rPr>
      <w:rFonts w:ascii="Times New Roman" w:hAnsi="Times New Roman"/>
      <w:b/>
      <w:color w:val="000000"/>
      <w:sz w:val="16"/>
    </w:rPr>
  </w:style>
  <w:style w:type="character" w:customStyle="1" w:styleId="FontStyle236">
    <w:name w:val="Font Style236"/>
    <w:rsid w:val="008E7C18"/>
    <w:rPr>
      <w:rFonts w:ascii="Times New Roman" w:hAnsi="Times New Roman"/>
      <w:color w:val="000000"/>
      <w:sz w:val="20"/>
    </w:rPr>
  </w:style>
  <w:style w:type="character" w:customStyle="1" w:styleId="FontStyle719">
    <w:name w:val="Font Style719"/>
    <w:rsid w:val="008E7C18"/>
    <w:rPr>
      <w:rFonts w:ascii="Bookman Old Style" w:hAnsi="Bookman Old Style"/>
      <w:b/>
      <w:color w:val="000000"/>
      <w:sz w:val="16"/>
    </w:rPr>
  </w:style>
  <w:style w:type="character" w:customStyle="1" w:styleId="FontStyle720">
    <w:name w:val="Font Style720"/>
    <w:rsid w:val="008E7C18"/>
    <w:rPr>
      <w:rFonts w:ascii="Tahoma" w:hAnsi="Tahoma"/>
      <w:color w:val="000000"/>
      <w:sz w:val="14"/>
    </w:rPr>
  </w:style>
  <w:style w:type="character" w:customStyle="1" w:styleId="FontStyle815">
    <w:name w:val="Font Style815"/>
    <w:rsid w:val="008E7C18"/>
    <w:rPr>
      <w:rFonts w:ascii="Bookman Old Style" w:hAnsi="Bookman Old Style"/>
      <w:color w:val="000000"/>
      <w:sz w:val="16"/>
    </w:rPr>
  </w:style>
  <w:style w:type="character" w:customStyle="1" w:styleId="FontStyle106">
    <w:name w:val="Font Style106"/>
    <w:rsid w:val="008E7C18"/>
    <w:rPr>
      <w:rFonts w:ascii="Times New Roman" w:hAnsi="Times New Roman"/>
      <w:color w:val="000000"/>
      <w:sz w:val="24"/>
    </w:rPr>
  </w:style>
  <w:style w:type="character" w:customStyle="1" w:styleId="FontStyle122">
    <w:name w:val="Font Style122"/>
    <w:rsid w:val="008E7C18"/>
    <w:rPr>
      <w:rFonts w:ascii="Times New Roman" w:hAnsi="Times New Roman"/>
      <w:color w:val="000000"/>
      <w:sz w:val="22"/>
    </w:rPr>
  </w:style>
  <w:style w:type="character" w:customStyle="1" w:styleId="146pt">
    <w:name w:val="Основной текст (14) + 6 pt"/>
    <w:rsid w:val="008E7C18"/>
    <w:rPr>
      <w:rFonts w:ascii="Times New Roman" w:hAnsi="Times New Roman"/>
      <w:sz w:val="12"/>
      <w:shd w:val="clear" w:color="auto" w:fill="FFFFFF"/>
    </w:rPr>
  </w:style>
  <w:style w:type="character" w:customStyle="1" w:styleId="listing-desc">
    <w:name w:val="listing-desc"/>
    <w:rsid w:val="008E7C18"/>
  </w:style>
  <w:style w:type="character" w:customStyle="1" w:styleId="FontStyle436">
    <w:name w:val="Font Style436"/>
    <w:rsid w:val="008E7C18"/>
    <w:rPr>
      <w:rFonts w:ascii="Times New Roman" w:hAnsi="Times New Roman"/>
      <w:b/>
      <w:sz w:val="18"/>
    </w:rPr>
  </w:style>
  <w:style w:type="character" w:customStyle="1" w:styleId="FontStyle434">
    <w:name w:val="Font Style434"/>
    <w:rsid w:val="008E7C18"/>
    <w:rPr>
      <w:rFonts w:ascii="Times New Roman" w:hAnsi="Times New Roman"/>
      <w:sz w:val="18"/>
    </w:rPr>
  </w:style>
  <w:style w:type="character" w:customStyle="1" w:styleId="912">
    <w:name w:val="Знак Знак91"/>
    <w:locked/>
    <w:rsid w:val="008E7C18"/>
    <w:rPr>
      <w:rFonts w:ascii="Cambria" w:eastAsia="Times New Roman" w:hAnsi="Cambria"/>
      <w:b/>
      <w:color w:val="4F81BD"/>
      <w:sz w:val="26"/>
      <w:lang w:val="ru-RU" w:eastAsia="en-US"/>
    </w:rPr>
  </w:style>
  <w:style w:type="character" w:customStyle="1" w:styleId="532">
    <w:name w:val="Знак Знак53"/>
    <w:locked/>
    <w:rsid w:val="008E7C18"/>
    <w:rPr>
      <w:b/>
      <w:caps/>
      <w:sz w:val="24"/>
      <w:lang w:val="ru-RU" w:eastAsia="ru-RU"/>
    </w:rPr>
  </w:style>
  <w:style w:type="character" w:customStyle="1" w:styleId="2ffd">
    <w:name w:val="Основной текст Знак Знак Знак2"/>
    <w:locked/>
    <w:rsid w:val="008E7C18"/>
    <w:rPr>
      <w:sz w:val="24"/>
      <w:lang w:val="ru-RU" w:eastAsia="ru-RU"/>
    </w:rPr>
  </w:style>
  <w:style w:type="character" w:customStyle="1" w:styleId="FontStyle126">
    <w:name w:val="Font Style126"/>
    <w:rsid w:val="008E7C18"/>
    <w:rPr>
      <w:rFonts w:ascii="Times New Roman" w:hAnsi="Times New Roman"/>
      <w:color w:val="000000"/>
      <w:sz w:val="20"/>
    </w:rPr>
  </w:style>
  <w:style w:type="character" w:customStyle="1" w:styleId="1310">
    <w:name w:val="Знак Знак131"/>
    <w:locked/>
    <w:rsid w:val="008E7C18"/>
    <w:rPr>
      <w:color w:val="000000"/>
      <w:sz w:val="24"/>
    </w:rPr>
  </w:style>
  <w:style w:type="character" w:customStyle="1" w:styleId="1110">
    <w:name w:val="Знак Знак111"/>
    <w:locked/>
    <w:rsid w:val="008E7C18"/>
    <w:rPr>
      <w:sz w:val="24"/>
    </w:rPr>
  </w:style>
  <w:style w:type="character" w:customStyle="1" w:styleId="231">
    <w:name w:val="Знак Знак231"/>
    <w:locked/>
    <w:rsid w:val="008E7C18"/>
    <w:rPr>
      <w:sz w:val="24"/>
      <w:lang w:val="ru-RU" w:eastAsia="ru-RU"/>
    </w:rPr>
  </w:style>
  <w:style w:type="character" w:customStyle="1" w:styleId="5311">
    <w:name w:val="Знак Знак531"/>
    <w:locked/>
    <w:rsid w:val="008E7C18"/>
    <w:rPr>
      <w:b/>
      <w:caps/>
      <w:sz w:val="24"/>
      <w:lang w:val="ru-RU" w:eastAsia="ru-RU"/>
    </w:rPr>
  </w:style>
  <w:style w:type="character" w:customStyle="1" w:styleId="1510">
    <w:name w:val="Знак Знак151"/>
    <w:rsid w:val="008E7C18"/>
    <w:rPr>
      <w:rFonts w:ascii="Times New Roman" w:eastAsia="Times New Roman" w:hAnsi="Times New Roman"/>
      <w:sz w:val="24"/>
      <w:lang w:eastAsia="ru-RU"/>
    </w:rPr>
  </w:style>
  <w:style w:type="character" w:customStyle="1" w:styleId="461">
    <w:name w:val="Знак Знак46"/>
    <w:locked/>
    <w:rsid w:val="008E7C18"/>
    <w:rPr>
      <w:rFonts w:ascii="Arial" w:hAnsi="Arial"/>
      <w:b/>
      <w:i/>
      <w:sz w:val="28"/>
      <w:lang w:val="ru-RU" w:eastAsia="en-US"/>
    </w:rPr>
  </w:style>
  <w:style w:type="character" w:customStyle="1" w:styleId="171">
    <w:name w:val="Знак Знак171"/>
    <w:locked/>
    <w:rsid w:val="008E7C18"/>
    <w:rPr>
      <w:i/>
      <w:sz w:val="24"/>
      <w:lang w:val="ru-RU" w:eastAsia="ru-RU"/>
    </w:rPr>
  </w:style>
  <w:style w:type="paragraph" w:customStyle="1" w:styleId="rvps4">
    <w:name w:val="rvps4"/>
    <w:basedOn w:val="a3"/>
    <w:rsid w:val="008E7C18"/>
    <w:pPr>
      <w:jc w:val="both"/>
    </w:pPr>
  </w:style>
  <w:style w:type="character" w:customStyle="1" w:styleId="3f7">
    <w:name w:val="3 ступень Знак"/>
    <w:link w:val="3f8"/>
    <w:locked/>
    <w:rsid w:val="008E7C18"/>
    <w:rPr>
      <w:rFonts w:ascii="BodoniCTT" w:hAnsi="BodoniCTT"/>
      <w:b/>
    </w:rPr>
  </w:style>
  <w:style w:type="paragraph" w:customStyle="1" w:styleId="3f8">
    <w:name w:val="3 ступень"/>
    <w:basedOn w:val="a3"/>
    <w:link w:val="3f7"/>
    <w:rsid w:val="008E7C18"/>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8E7C1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8E7C18"/>
    <w:pPr>
      <w:spacing w:before="100" w:beforeAutospacing="1" w:after="100" w:afterAutospacing="1"/>
    </w:pPr>
  </w:style>
  <w:style w:type="paragraph" w:customStyle="1" w:styleId="p4">
    <w:name w:val="p4"/>
    <w:basedOn w:val="a3"/>
    <w:rsid w:val="008E7C18"/>
    <w:pPr>
      <w:spacing w:before="100" w:beforeAutospacing="1" w:after="100" w:afterAutospacing="1"/>
    </w:pPr>
  </w:style>
  <w:style w:type="character" w:customStyle="1" w:styleId="rvts6">
    <w:name w:val="rvts6"/>
    <w:rsid w:val="008E7C18"/>
    <w:rPr>
      <w:rFonts w:ascii="Times New Roman" w:hAnsi="Times New Roman"/>
      <w:sz w:val="28"/>
    </w:rPr>
  </w:style>
  <w:style w:type="character" w:customStyle="1" w:styleId="3917">
    <w:name w:val="3917"/>
    <w:rsid w:val="008E7C18"/>
    <w:rPr>
      <w:rFonts w:cs="Times New Roman"/>
    </w:rPr>
  </w:style>
  <w:style w:type="character" w:customStyle="1" w:styleId="epm">
    <w:name w:val="epm"/>
    <w:rsid w:val="008E7C18"/>
  </w:style>
  <w:style w:type="character" w:customStyle="1" w:styleId="affffffffff">
    <w:name w:val="Стиль Зеленый"/>
    <w:rsid w:val="008E7C18"/>
    <w:rPr>
      <w:color w:val="00B050"/>
      <w:spacing w:val="0"/>
    </w:rPr>
  </w:style>
  <w:style w:type="character" w:customStyle="1" w:styleId="s10">
    <w:name w:val="s_10"/>
    <w:rsid w:val="008E7C18"/>
    <w:rPr>
      <w:rFonts w:cs="Times New Roman"/>
    </w:rPr>
  </w:style>
  <w:style w:type="character" w:customStyle="1" w:styleId="s5">
    <w:name w:val="s5"/>
    <w:rsid w:val="008E7C18"/>
    <w:rPr>
      <w:rFonts w:cs="Times New Roman"/>
    </w:rPr>
  </w:style>
  <w:style w:type="character" w:customStyle="1" w:styleId="sz12">
    <w:name w:val="sz12"/>
    <w:rsid w:val="008E7C18"/>
    <w:rPr>
      <w:rFonts w:cs="Times New Roman"/>
    </w:rPr>
  </w:style>
  <w:style w:type="character" w:customStyle="1" w:styleId="s6">
    <w:name w:val="s6"/>
    <w:rsid w:val="008E7C18"/>
    <w:rPr>
      <w:rFonts w:cs="Times New Roman"/>
    </w:rPr>
  </w:style>
  <w:style w:type="character" w:customStyle="1" w:styleId="11d">
    <w:name w:val="Знак1 Знак Знак1"/>
    <w:locked/>
    <w:rsid w:val="008E7C18"/>
    <w:rPr>
      <w:rFonts w:ascii="Times New Roman" w:eastAsia="Times New Roman" w:hAnsi="Times New Roman"/>
      <w:sz w:val="24"/>
      <w:lang w:eastAsia="ru-RU"/>
    </w:rPr>
  </w:style>
  <w:style w:type="character" w:customStyle="1" w:styleId="4610">
    <w:name w:val="Знак Знак461"/>
    <w:locked/>
    <w:rsid w:val="008E7C18"/>
    <w:rPr>
      <w:b/>
      <w:sz w:val="27"/>
      <w:lang w:val="ru-RU" w:eastAsia="ru-RU"/>
    </w:rPr>
  </w:style>
  <w:style w:type="character" w:customStyle="1" w:styleId="481">
    <w:name w:val="Знак Знак48"/>
    <w:locked/>
    <w:rsid w:val="008E7C18"/>
    <w:rPr>
      <w:b/>
      <w:sz w:val="27"/>
      <w:lang w:val="ru-RU" w:eastAsia="ru-RU"/>
    </w:rPr>
  </w:style>
  <w:style w:type="character" w:customStyle="1" w:styleId="441">
    <w:name w:val="Знак Знак44"/>
    <w:locked/>
    <w:rsid w:val="008E7C18"/>
    <w:rPr>
      <w:sz w:val="24"/>
    </w:rPr>
  </w:style>
  <w:style w:type="character" w:customStyle="1" w:styleId="514">
    <w:name w:val="Знак Знак51"/>
    <w:locked/>
    <w:rsid w:val="008E7C18"/>
    <w:rPr>
      <w:b/>
      <w:sz w:val="27"/>
      <w:lang w:val="ru-RU" w:eastAsia="ru-RU"/>
    </w:rPr>
  </w:style>
  <w:style w:type="character" w:customStyle="1" w:styleId="431">
    <w:name w:val="Знак Знак43"/>
    <w:locked/>
    <w:rsid w:val="008E7C18"/>
    <w:rPr>
      <w:color w:val="000000"/>
      <w:sz w:val="24"/>
      <w:lang w:eastAsia="ru-RU"/>
    </w:rPr>
  </w:style>
  <w:style w:type="paragraph" w:customStyle="1" w:styleId="Style39">
    <w:name w:val="Style3"/>
    <w:basedOn w:val="a3"/>
    <w:rsid w:val="008E7C18"/>
    <w:pPr>
      <w:widowControl w:val="0"/>
      <w:autoSpaceDE w:val="0"/>
      <w:autoSpaceDN w:val="0"/>
      <w:adjustRightInd w:val="0"/>
      <w:spacing w:line="259" w:lineRule="exact"/>
      <w:ind w:firstLine="542"/>
      <w:jc w:val="both"/>
    </w:pPr>
  </w:style>
  <w:style w:type="character" w:customStyle="1" w:styleId="421">
    <w:name w:val="Знак Знак42"/>
    <w:rsid w:val="008E7C18"/>
    <w:rPr>
      <w:rFonts w:ascii="Times New Roman" w:eastAsia="Times New Roman" w:hAnsi="Times New Roman"/>
      <w:sz w:val="16"/>
    </w:rPr>
  </w:style>
  <w:style w:type="character" w:customStyle="1" w:styleId="490">
    <w:name w:val="Знак Знак49"/>
    <w:rsid w:val="008E7C18"/>
    <w:rPr>
      <w:rFonts w:ascii="Times New Roman" w:eastAsia="Times New Roman" w:hAnsi="Times New Roman"/>
      <w:b/>
      <w:caps/>
      <w:sz w:val="24"/>
      <w:lang w:eastAsia="ru-RU"/>
    </w:rPr>
  </w:style>
  <w:style w:type="character" w:customStyle="1" w:styleId="471">
    <w:name w:val="Знак Знак47"/>
    <w:rsid w:val="008E7C18"/>
    <w:rPr>
      <w:rFonts w:ascii="Times New Roman" w:eastAsia="Times New Roman" w:hAnsi="Times New Roman"/>
      <w:b/>
      <w:sz w:val="27"/>
      <w:lang w:eastAsia="ru-RU"/>
    </w:rPr>
  </w:style>
  <w:style w:type="character" w:customStyle="1" w:styleId="451">
    <w:name w:val="Знак Знак45"/>
    <w:rsid w:val="008E7C18"/>
    <w:rPr>
      <w:rFonts w:ascii="Times New Roman" w:eastAsia="Times New Roman" w:hAnsi="Times New Roman"/>
      <w:b/>
      <w:i/>
      <w:sz w:val="26"/>
      <w:lang w:eastAsia="ru-RU"/>
    </w:rPr>
  </w:style>
  <w:style w:type="character" w:customStyle="1" w:styleId="1fffff1">
    <w:name w:val="Заголовок №1_"/>
    <w:link w:val="1fffff2"/>
    <w:locked/>
    <w:rsid w:val="008E7C18"/>
    <w:rPr>
      <w:sz w:val="23"/>
      <w:shd w:val="clear" w:color="auto" w:fill="FFFFFF"/>
    </w:rPr>
  </w:style>
  <w:style w:type="paragraph" w:customStyle="1" w:styleId="1fffff2">
    <w:name w:val="Заголовок №1"/>
    <w:basedOn w:val="a3"/>
    <w:link w:val="1fffff1"/>
    <w:rsid w:val="008E7C18"/>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8E7C18"/>
    <w:rPr>
      <w:rFonts w:ascii="Times New Roman" w:hAnsi="Times New Roman"/>
      <w:spacing w:val="0"/>
      <w:sz w:val="20"/>
    </w:rPr>
  </w:style>
  <w:style w:type="character" w:customStyle="1" w:styleId="c7">
    <w:name w:val="c7"/>
    <w:rsid w:val="008E7C18"/>
    <w:rPr>
      <w:rFonts w:cs="Times New Roman"/>
    </w:rPr>
  </w:style>
  <w:style w:type="character" w:customStyle="1" w:styleId="affffffffff0">
    <w:name w:val="полужирный"/>
    <w:rsid w:val="008E7C18"/>
    <w:rPr>
      <w:rFonts w:ascii="Times New Roman" w:hAnsi="Times New Roman"/>
      <w:b/>
      <w:color w:val="auto"/>
      <w:sz w:val="24"/>
    </w:rPr>
  </w:style>
  <w:style w:type="paragraph" w:customStyle="1" w:styleId="ipara">
    <w:name w:val="ipara"/>
    <w:basedOn w:val="a3"/>
    <w:rsid w:val="008E7C18"/>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8E7C18"/>
    <w:rPr>
      <w:rFonts w:ascii="Times New Roman" w:hAnsi="Times New Roman"/>
      <w:b/>
      <w:i/>
      <w:sz w:val="24"/>
    </w:rPr>
  </w:style>
  <w:style w:type="character" w:customStyle="1" w:styleId="743">
    <w:name w:val="Основной текст (7)43"/>
    <w:rsid w:val="008E7C18"/>
    <w:rPr>
      <w:rFonts w:ascii="Times New Roman" w:hAnsi="Times New Roman"/>
      <w:spacing w:val="0"/>
      <w:sz w:val="20"/>
    </w:rPr>
  </w:style>
  <w:style w:type="paragraph" w:customStyle="1" w:styleId="affffffffff1">
    <w:name w:val="Разработчик"/>
    <w:basedOn w:val="a3"/>
    <w:rsid w:val="008E7C18"/>
    <w:pPr>
      <w:jc w:val="both"/>
    </w:pPr>
    <w:rPr>
      <w:b/>
      <w:sz w:val="20"/>
    </w:rPr>
  </w:style>
  <w:style w:type="character" w:customStyle="1" w:styleId="533">
    <w:name w:val="Знак5 Знак Знак3"/>
    <w:locked/>
    <w:rsid w:val="008E7C18"/>
    <w:rPr>
      <w:sz w:val="16"/>
    </w:rPr>
  </w:style>
  <w:style w:type="character" w:customStyle="1" w:styleId="500">
    <w:name w:val="Знак Знак50"/>
    <w:locked/>
    <w:rsid w:val="008E7C18"/>
    <w:rPr>
      <w:b/>
      <w:sz w:val="28"/>
      <w:lang w:val="ru-RU" w:eastAsia="ru-RU"/>
    </w:rPr>
  </w:style>
  <w:style w:type="character" w:customStyle="1" w:styleId="521">
    <w:name w:val="Знак Знак52"/>
    <w:rsid w:val="008E7C18"/>
    <w:rPr>
      <w:rFonts w:ascii="Arial" w:eastAsia="Times New Roman" w:hAnsi="Arial"/>
      <w:b/>
      <w:i/>
      <w:sz w:val="28"/>
    </w:rPr>
  </w:style>
  <w:style w:type="paragraph" w:customStyle="1" w:styleId="p7">
    <w:name w:val="p7"/>
    <w:basedOn w:val="a3"/>
    <w:rsid w:val="008E7C18"/>
    <w:pPr>
      <w:spacing w:before="100" w:beforeAutospacing="1" w:after="100" w:afterAutospacing="1"/>
    </w:pPr>
  </w:style>
  <w:style w:type="paragraph" w:customStyle="1" w:styleId="p9">
    <w:name w:val="p9"/>
    <w:basedOn w:val="a3"/>
    <w:rsid w:val="008E7C18"/>
    <w:pPr>
      <w:spacing w:before="100" w:beforeAutospacing="1" w:after="100" w:afterAutospacing="1"/>
    </w:pPr>
  </w:style>
  <w:style w:type="paragraph" w:customStyle="1" w:styleId="p6">
    <w:name w:val="p6"/>
    <w:basedOn w:val="a3"/>
    <w:rsid w:val="008E7C18"/>
    <w:pPr>
      <w:spacing w:before="100" w:beforeAutospacing="1" w:after="100" w:afterAutospacing="1"/>
    </w:pPr>
  </w:style>
  <w:style w:type="paragraph" w:customStyle="1" w:styleId="p8">
    <w:name w:val="p8"/>
    <w:basedOn w:val="a3"/>
    <w:rsid w:val="008E7C18"/>
    <w:pPr>
      <w:spacing w:before="100" w:beforeAutospacing="1" w:after="100" w:afterAutospacing="1"/>
    </w:pPr>
  </w:style>
  <w:style w:type="paragraph" w:customStyle="1" w:styleId="11e">
    <w:name w:val="Цитата11"/>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8E7C18"/>
    <w:rPr>
      <w:sz w:val="28"/>
      <w:szCs w:val="20"/>
    </w:rPr>
  </w:style>
  <w:style w:type="paragraph" w:customStyle="1" w:styleId="1fffff3">
    <w:name w:val="Верхний колонтитул1"/>
    <w:basedOn w:val="a3"/>
    <w:rsid w:val="008E7C18"/>
    <w:pPr>
      <w:tabs>
        <w:tab w:val="center" w:pos="4153"/>
        <w:tab w:val="right" w:pos="8306"/>
      </w:tabs>
    </w:pPr>
    <w:rPr>
      <w:rFonts w:ascii="Arial" w:hAnsi="Arial"/>
      <w:szCs w:val="20"/>
    </w:rPr>
  </w:style>
  <w:style w:type="paragraph" w:customStyle="1" w:styleId="31c">
    <w:name w:val="Заголовок 31"/>
    <w:basedOn w:val="1ff"/>
    <w:next w:val="1ff"/>
    <w:rsid w:val="008E7C18"/>
    <w:pPr>
      <w:keepNext/>
      <w:widowControl/>
      <w:tabs>
        <w:tab w:val="left" w:pos="643"/>
      </w:tabs>
      <w:spacing w:before="0" w:after="0"/>
      <w:outlineLvl w:val="2"/>
    </w:pPr>
  </w:style>
  <w:style w:type="paragraph" w:customStyle="1" w:styleId="3111">
    <w:name w:val="Основной текст 311"/>
    <w:basedOn w:val="a3"/>
    <w:rsid w:val="008E7C18"/>
    <w:pPr>
      <w:spacing w:after="120"/>
    </w:pPr>
    <w:rPr>
      <w:sz w:val="16"/>
      <w:szCs w:val="16"/>
      <w:lang w:eastAsia="zh-CN"/>
    </w:rPr>
  </w:style>
  <w:style w:type="character" w:customStyle="1" w:styleId="QuoteChar2">
    <w:name w:val="Quote Char2"/>
    <w:link w:val="Quote1"/>
    <w:locked/>
    <w:rsid w:val="008E7C18"/>
    <w:rPr>
      <w:rFonts w:ascii="Calibri" w:hAnsi="Calibri"/>
      <w:i/>
      <w:color w:val="000000"/>
      <w:sz w:val="24"/>
    </w:rPr>
  </w:style>
  <w:style w:type="paragraph" w:customStyle="1" w:styleId="Quote1">
    <w:name w:val="Quote1"/>
    <w:basedOn w:val="a3"/>
    <w:next w:val="a3"/>
    <w:link w:val="QuoteChar2"/>
    <w:rsid w:val="008E7C18"/>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8E7C18"/>
    <w:rPr>
      <w:rFonts w:ascii="Calibri" w:hAnsi="Calibri"/>
      <w:b/>
      <w:i/>
      <w:color w:val="4F81BD"/>
      <w:sz w:val="24"/>
    </w:rPr>
  </w:style>
  <w:style w:type="paragraph" w:customStyle="1" w:styleId="IntenseQuote1">
    <w:name w:val="Intense Quote1"/>
    <w:basedOn w:val="a3"/>
    <w:next w:val="a3"/>
    <w:link w:val="IntenseQuoteChar2"/>
    <w:rsid w:val="008E7C18"/>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8E7C18"/>
    <w:pPr>
      <w:spacing w:before="100" w:beforeAutospacing="1" w:after="100" w:afterAutospacing="1"/>
    </w:pPr>
  </w:style>
  <w:style w:type="character" w:customStyle="1" w:styleId="ipa">
    <w:name w:val="ipa"/>
    <w:rsid w:val="008E7C18"/>
  </w:style>
  <w:style w:type="character" w:customStyle="1" w:styleId="fliesstext">
    <w:name w:val="fliesstext"/>
    <w:rsid w:val="008E7C18"/>
  </w:style>
  <w:style w:type="character" w:customStyle="1" w:styleId="skypec2ctextspan">
    <w:name w:val="skype_c2c_text_span"/>
    <w:rsid w:val="008E7C18"/>
  </w:style>
  <w:style w:type="paragraph" w:customStyle="1" w:styleId="style140">
    <w:name w:val="style14"/>
    <w:basedOn w:val="a3"/>
    <w:rsid w:val="008E7C18"/>
    <w:pPr>
      <w:spacing w:before="100" w:beforeAutospacing="1" w:after="100" w:afterAutospacing="1"/>
    </w:pPr>
  </w:style>
  <w:style w:type="character" w:customStyle="1" w:styleId="w">
    <w:name w:val="w"/>
    <w:rsid w:val="008E7C18"/>
    <w:rPr>
      <w:rFonts w:cs="Times New Roman"/>
    </w:rPr>
  </w:style>
  <w:style w:type="character" w:customStyle="1" w:styleId="selectionindex">
    <w:name w:val="selection_index"/>
    <w:rsid w:val="008E7C18"/>
    <w:rPr>
      <w:rFonts w:cs="Times New Roman"/>
    </w:rPr>
  </w:style>
  <w:style w:type="character" w:customStyle="1" w:styleId="citecrochet">
    <w:name w:val="cite_crochet"/>
    <w:rsid w:val="008E7C18"/>
    <w:rPr>
      <w:rFonts w:cs="Times New Roman"/>
    </w:rPr>
  </w:style>
  <w:style w:type="character" w:customStyle="1" w:styleId="hoverable">
    <w:name w:val="hoverable"/>
    <w:rsid w:val="008E7C18"/>
    <w:rPr>
      <w:rFonts w:cs="Times New Roman"/>
    </w:rPr>
  </w:style>
  <w:style w:type="character" w:customStyle="1" w:styleId="3f9">
    <w:name w:val="Основной текст Знак3"/>
    <w:locked/>
    <w:rsid w:val="008E7C18"/>
    <w:rPr>
      <w:sz w:val="24"/>
    </w:rPr>
  </w:style>
  <w:style w:type="character" w:customStyle="1" w:styleId="s15122">
    <w:name w:val="s15122"/>
    <w:rsid w:val="008E7C18"/>
    <w:rPr>
      <w:rFonts w:cs="Times New Roman"/>
    </w:rPr>
  </w:style>
  <w:style w:type="character" w:customStyle="1" w:styleId="shorttext">
    <w:name w:val="short_text"/>
    <w:rsid w:val="008E7C18"/>
    <w:rPr>
      <w:rFonts w:cs="Times New Roman"/>
    </w:rPr>
  </w:style>
  <w:style w:type="character" w:customStyle="1" w:styleId="CommentTextChar1">
    <w:name w:val="Comment Text Char1"/>
    <w:semiHidden/>
    <w:rsid w:val="008E7C18"/>
    <w:rPr>
      <w:rFonts w:ascii="Times New Roman" w:hAnsi="Times New Roman"/>
    </w:rPr>
  </w:style>
  <w:style w:type="character" w:customStyle="1" w:styleId="125">
    <w:name w:val="Знак1 Знак Знак2"/>
    <w:aliases w:val="Основной текст Знак Знак4"/>
    <w:locked/>
    <w:rsid w:val="008E7C18"/>
    <w:rPr>
      <w:sz w:val="24"/>
    </w:rPr>
  </w:style>
  <w:style w:type="character" w:customStyle="1" w:styleId="540">
    <w:name w:val="Знак Знак54"/>
    <w:rsid w:val="008E7C18"/>
    <w:rPr>
      <w:rFonts w:ascii="Arial" w:hAnsi="Arial"/>
      <w:b/>
      <w:sz w:val="26"/>
    </w:rPr>
  </w:style>
  <w:style w:type="character" w:customStyle="1" w:styleId="Heading12">
    <w:name w:val="Heading 12 Знак Знак"/>
    <w:rsid w:val="008E7C18"/>
    <w:rPr>
      <w:rFonts w:ascii="Courier New" w:hAnsi="Courier New"/>
    </w:rPr>
  </w:style>
  <w:style w:type="character" w:customStyle="1" w:styleId="600">
    <w:name w:val="Знак Знак60"/>
    <w:rsid w:val="008E7C18"/>
    <w:rPr>
      <w:b/>
      <w:sz w:val="28"/>
    </w:rPr>
  </w:style>
  <w:style w:type="character" w:customStyle="1" w:styleId="59">
    <w:name w:val="Знак Знак59"/>
    <w:rsid w:val="008E7C18"/>
    <w:rPr>
      <w:b/>
      <w:i/>
      <w:sz w:val="26"/>
    </w:rPr>
  </w:style>
  <w:style w:type="character" w:customStyle="1" w:styleId="580">
    <w:name w:val="Знак Знак58"/>
    <w:rsid w:val="008E7C18"/>
    <w:rPr>
      <w:b/>
      <w:sz w:val="22"/>
      <w:lang w:val="ru-RU" w:eastAsia="ru-RU"/>
    </w:rPr>
  </w:style>
  <w:style w:type="character" w:customStyle="1" w:styleId="570">
    <w:name w:val="Знак Знак57"/>
    <w:rsid w:val="008E7C18"/>
    <w:rPr>
      <w:sz w:val="24"/>
      <w:lang w:val="ru-RU" w:eastAsia="ru-RU"/>
    </w:rPr>
  </w:style>
  <w:style w:type="character" w:customStyle="1" w:styleId="560">
    <w:name w:val="Знак Знак56"/>
    <w:rsid w:val="008E7C18"/>
    <w:rPr>
      <w:rFonts w:ascii="Calibri" w:hAnsi="Calibri"/>
      <w:i/>
      <w:sz w:val="24"/>
      <w:lang w:eastAsia="en-US"/>
    </w:rPr>
  </w:style>
  <w:style w:type="character" w:customStyle="1" w:styleId="550">
    <w:name w:val="Знак Знак55"/>
    <w:rsid w:val="008E7C18"/>
    <w:rPr>
      <w:rFonts w:ascii="Arial" w:hAnsi="Arial"/>
      <w:sz w:val="22"/>
      <w:lang w:val="ru-RU" w:eastAsia="ru-RU"/>
    </w:rPr>
  </w:style>
  <w:style w:type="character" w:customStyle="1" w:styleId="6110">
    <w:name w:val="Знак Знак611"/>
    <w:locked/>
    <w:rsid w:val="008E7C18"/>
    <w:rPr>
      <w:sz w:val="24"/>
    </w:rPr>
  </w:style>
  <w:style w:type="character" w:customStyle="1" w:styleId="1fffff4">
    <w:name w:val="Основной текст Знак Знак Знак1"/>
    <w:rsid w:val="008E7C18"/>
    <w:rPr>
      <w:sz w:val="24"/>
    </w:rPr>
  </w:style>
  <w:style w:type="paragraph" w:customStyle="1" w:styleId="0">
    <w:name w:val="Стиль По левому краю Первая строка:  0 см"/>
    <w:basedOn w:val="a3"/>
    <w:rsid w:val="008E7C18"/>
    <w:pPr>
      <w:contextualSpacing/>
    </w:pPr>
    <w:rPr>
      <w:sz w:val="28"/>
      <w:szCs w:val="20"/>
      <w:lang w:eastAsia="en-US"/>
    </w:rPr>
  </w:style>
  <w:style w:type="character" w:customStyle="1" w:styleId="4310">
    <w:name w:val="Знак Знак431"/>
    <w:locked/>
    <w:rsid w:val="008E7C18"/>
    <w:rPr>
      <w:sz w:val="24"/>
    </w:rPr>
  </w:style>
  <w:style w:type="character" w:customStyle="1" w:styleId="501">
    <w:name w:val="Знак Знак501"/>
    <w:locked/>
    <w:rsid w:val="008E7C18"/>
    <w:rPr>
      <w:b/>
      <w:sz w:val="28"/>
      <w:lang w:val="ru-RU" w:eastAsia="ru-RU"/>
    </w:rPr>
  </w:style>
  <w:style w:type="character" w:customStyle="1" w:styleId="5110">
    <w:name w:val="Знак Знак511"/>
    <w:locked/>
    <w:rsid w:val="008E7C18"/>
    <w:rPr>
      <w:b/>
      <w:sz w:val="27"/>
      <w:lang w:val="ru-RU" w:eastAsia="ru-RU"/>
    </w:rPr>
  </w:style>
  <w:style w:type="character" w:customStyle="1" w:styleId="4210">
    <w:name w:val="Знак Знак421"/>
    <w:locked/>
    <w:rsid w:val="008E7C18"/>
    <w:rPr>
      <w:color w:val="000000"/>
      <w:sz w:val="24"/>
      <w:lang w:val="ru-RU" w:eastAsia="ru-RU"/>
    </w:rPr>
  </w:style>
  <w:style w:type="character" w:customStyle="1" w:styleId="4410">
    <w:name w:val="Знак Знак441"/>
    <w:rsid w:val="008E7C18"/>
    <w:rPr>
      <w:sz w:val="24"/>
      <w:lang w:val="ru-RU" w:eastAsia="ru-RU"/>
    </w:rPr>
  </w:style>
  <w:style w:type="character" w:customStyle="1" w:styleId="5210">
    <w:name w:val="Знак Знак521"/>
    <w:rsid w:val="008E7C18"/>
    <w:rPr>
      <w:rFonts w:ascii="Arial" w:eastAsia="Times New Roman" w:hAnsi="Arial"/>
      <w:b/>
      <w:i/>
      <w:sz w:val="28"/>
    </w:rPr>
  </w:style>
  <w:style w:type="character" w:customStyle="1" w:styleId="maintxt">
    <w:name w:val="maintxt"/>
    <w:rsid w:val="008E7C18"/>
  </w:style>
  <w:style w:type="character" w:customStyle="1" w:styleId="FontStyle135">
    <w:name w:val="Font Style135"/>
    <w:rsid w:val="008E7C18"/>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8E7C18"/>
    <w:rPr>
      <w:sz w:val="24"/>
      <w:lang w:val="ru-RU" w:eastAsia="ru-RU"/>
    </w:rPr>
  </w:style>
  <w:style w:type="character" w:customStyle="1" w:styleId="a30">
    <w:name w:val="a3"/>
    <w:rsid w:val="008E7C18"/>
  </w:style>
  <w:style w:type="character" w:customStyle="1" w:styleId="formula">
    <w:name w:val="formula"/>
    <w:rsid w:val="008E7C18"/>
  </w:style>
  <w:style w:type="character" w:customStyle="1" w:styleId="style170">
    <w:name w:val="style17"/>
    <w:rsid w:val="008E7C18"/>
  </w:style>
  <w:style w:type="character" w:customStyle="1" w:styleId="style230">
    <w:name w:val="style23"/>
    <w:rsid w:val="008E7C18"/>
  </w:style>
  <w:style w:type="character" w:customStyle="1" w:styleId="Heading7Char">
    <w:name w:val="Heading 7 Char"/>
    <w:locked/>
    <w:rsid w:val="008E7C18"/>
    <w:rPr>
      <w:rFonts w:ascii="Times New Roman" w:hAnsi="Times New Roman"/>
      <w:sz w:val="24"/>
      <w:lang w:eastAsia="ru-RU"/>
    </w:rPr>
  </w:style>
  <w:style w:type="character" w:customStyle="1" w:styleId="Heading9Char">
    <w:name w:val="Heading 9 Char"/>
    <w:locked/>
    <w:rsid w:val="008E7C18"/>
    <w:rPr>
      <w:rFonts w:ascii="Arial" w:hAnsi="Arial"/>
      <w:lang w:eastAsia="ru-RU"/>
    </w:rPr>
  </w:style>
  <w:style w:type="character" w:customStyle="1" w:styleId="HeaderChar">
    <w:name w:val="Header Char"/>
    <w:locked/>
    <w:rsid w:val="008E7C18"/>
    <w:rPr>
      <w:sz w:val="24"/>
      <w:lang w:eastAsia="ru-RU"/>
    </w:rPr>
  </w:style>
  <w:style w:type="character" w:customStyle="1" w:styleId="SubtitleChar">
    <w:name w:val="Subtitle Char"/>
    <w:locked/>
    <w:rsid w:val="008E7C18"/>
    <w:rPr>
      <w:rFonts w:ascii="Cambria" w:hAnsi="Cambria"/>
      <w:sz w:val="24"/>
    </w:rPr>
  </w:style>
  <w:style w:type="character" w:customStyle="1" w:styleId="TitleChar1">
    <w:name w:val="Title Char1"/>
    <w:locked/>
    <w:rsid w:val="008E7C18"/>
    <w:rPr>
      <w:rFonts w:ascii="Cambria" w:hAnsi="Cambria"/>
      <w:b/>
      <w:kern w:val="28"/>
      <w:sz w:val="32"/>
    </w:rPr>
  </w:style>
  <w:style w:type="character" w:customStyle="1" w:styleId="CommentSubjectChar">
    <w:name w:val="Comment Subject Char"/>
    <w:semiHidden/>
    <w:locked/>
    <w:rsid w:val="008E7C18"/>
    <w:rPr>
      <w:b/>
      <w:lang w:eastAsia="ru-RU"/>
    </w:rPr>
  </w:style>
  <w:style w:type="character" w:customStyle="1" w:styleId="FontStyle29">
    <w:name w:val="Font Style29"/>
    <w:rsid w:val="008E7C18"/>
    <w:rPr>
      <w:rFonts w:ascii="Times New Roman" w:hAnsi="Times New Roman"/>
      <w:sz w:val="26"/>
    </w:rPr>
  </w:style>
  <w:style w:type="character" w:customStyle="1" w:styleId="small1">
    <w:name w:val="small1"/>
    <w:rsid w:val="008E7C18"/>
  </w:style>
  <w:style w:type="character" w:customStyle="1" w:styleId="answer-source">
    <w:name w:val="answer-source"/>
    <w:rsid w:val="008E7C18"/>
  </w:style>
  <w:style w:type="character" w:customStyle="1" w:styleId="reftag">
    <w:name w:val="reftag"/>
    <w:rsid w:val="008E7C18"/>
  </w:style>
  <w:style w:type="character" w:customStyle="1" w:styleId="tgc">
    <w:name w:val="_tgc"/>
    <w:rsid w:val="008E7C18"/>
  </w:style>
  <w:style w:type="character" w:customStyle="1" w:styleId="FootnoteTextChar1">
    <w:name w:val="Footnote Text Char1"/>
    <w:aliases w:val="Текст сноски Знак Знак Char1,Знак3 Знак Знак Char1"/>
    <w:semiHidden/>
    <w:rsid w:val="008E7C18"/>
    <w:rPr>
      <w:rFonts w:ascii="Times New Roman" w:hAnsi="Times New Roman"/>
    </w:rPr>
  </w:style>
  <w:style w:type="character" w:customStyle="1" w:styleId="CommentTextChar">
    <w:name w:val="Comment Text Char"/>
    <w:semiHidden/>
    <w:locked/>
    <w:rsid w:val="008E7C18"/>
    <w:rPr>
      <w:rFonts w:ascii="Times New Roman" w:hAnsi="Times New Roman"/>
      <w:sz w:val="20"/>
      <w:lang w:eastAsia="ru-RU"/>
    </w:rPr>
  </w:style>
  <w:style w:type="character" w:customStyle="1" w:styleId="FooterChar1">
    <w:name w:val="Footer Char1"/>
    <w:semiHidden/>
    <w:locked/>
    <w:rsid w:val="008E7C18"/>
    <w:rPr>
      <w:sz w:val="24"/>
    </w:rPr>
  </w:style>
  <w:style w:type="character" w:customStyle="1" w:styleId="EndnoteTextChar">
    <w:name w:val="Endnote Text Char"/>
    <w:semiHidden/>
    <w:locked/>
    <w:rsid w:val="008E7C18"/>
    <w:rPr>
      <w:color w:val="000000"/>
      <w:sz w:val="24"/>
    </w:rPr>
  </w:style>
  <w:style w:type="character" w:customStyle="1" w:styleId="MacroTextChar">
    <w:name w:val="Macro Text Char"/>
    <w:semiHidden/>
    <w:locked/>
    <w:rsid w:val="008E7C18"/>
    <w:rPr>
      <w:rFonts w:ascii="Courier New" w:hAnsi="Courier New"/>
      <w:sz w:val="22"/>
      <w:lang w:val="en-US" w:eastAsia="en-US"/>
    </w:rPr>
  </w:style>
  <w:style w:type="character" w:customStyle="1" w:styleId="BodyTextFirstIndentChar">
    <w:name w:val="Body Text First Indent Char"/>
    <w:semiHidden/>
    <w:locked/>
    <w:rsid w:val="008E7C18"/>
    <w:rPr>
      <w:rFonts w:ascii="PragmaticaCTT" w:hAnsi="PragmaticaCTT"/>
      <w:sz w:val="24"/>
      <w:lang w:eastAsia="ru-RU"/>
    </w:rPr>
  </w:style>
  <w:style w:type="character" w:customStyle="1" w:styleId="BodyTextFirstIndent2Char">
    <w:name w:val="Body Text First Indent 2 Char"/>
    <w:semiHidden/>
    <w:locked/>
    <w:rsid w:val="008E7C18"/>
    <w:rPr>
      <w:rFonts w:ascii="PragmaticaCTT" w:hAnsi="PragmaticaCTT"/>
      <w:sz w:val="24"/>
      <w:lang w:eastAsia="ru-RU"/>
    </w:rPr>
  </w:style>
  <w:style w:type="character" w:customStyle="1" w:styleId="BodyText3Char1">
    <w:name w:val="Body Text 3 Char1"/>
    <w:aliases w:val="Знак5 Char1"/>
    <w:semiHidden/>
    <w:rsid w:val="008E7C18"/>
    <w:rPr>
      <w:rFonts w:ascii="Times New Roman" w:hAnsi="Times New Roman"/>
      <w:sz w:val="16"/>
    </w:rPr>
  </w:style>
  <w:style w:type="character" w:customStyle="1" w:styleId="BodyTextIndent2Char1">
    <w:name w:val="Body Text Indent 2 Char1"/>
    <w:semiHidden/>
    <w:locked/>
    <w:rsid w:val="008E7C18"/>
    <w:rPr>
      <w:sz w:val="24"/>
    </w:rPr>
  </w:style>
  <w:style w:type="character" w:customStyle="1" w:styleId="BodyTextIndent3Char1">
    <w:name w:val="Body Text Indent 3 Char1"/>
    <w:semiHidden/>
    <w:locked/>
    <w:rsid w:val="008E7C18"/>
    <w:rPr>
      <w:sz w:val="16"/>
    </w:rPr>
  </w:style>
  <w:style w:type="paragraph" w:customStyle="1" w:styleId="Heading91">
    <w:name w:val="Heading 9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8E7C18"/>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8E7C18"/>
    <w:rPr>
      <w:rFonts w:ascii="Times New Roman" w:hAnsi="Times New Roman"/>
      <w:sz w:val="24"/>
    </w:rPr>
  </w:style>
  <w:style w:type="paragraph" w:customStyle="1" w:styleId="2112">
    <w:name w:val="Заголовок 211"/>
    <w:basedOn w:val="a3"/>
    <w:next w:val="a3"/>
    <w:rsid w:val="008E7C18"/>
    <w:pPr>
      <w:keepNext/>
      <w:widowControl w:val="0"/>
      <w:jc w:val="center"/>
    </w:pPr>
    <w:rPr>
      <w:b/>
      <w:sz w:val="26"/>
      <w:szCs w:val="20"/>
    </w:rPr>
  </w:style>
  <w:style w:type="paragraph" w:customStyle="1" w:styleId="21f0">
    <w:name w:val="Текст21"/>
    <w:basedOn w:val="11a"/>
    <w:rsid w:val="008E7C18"/>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8E7C18"/>
    <w:pPr>
      <w:keepNext/>
      <w:widowControl/>
      <w:spacing w:line="240" w:lineRule="auto"/>
      <w:ind w:firstLine="0"/>
      <w:jc w:val="left"/>
    </w:pPr>
    <w:rPr>
      <w:sz w:val="24"/>
    </w:rPr>
  </w:style>
  <w:style w:type="paragraph" w:customStyle="1" w:styleId="1fffff5">
    <w:name w:val="Без интервала1"/>
    <w:link w:val="NoSpacingChar1"/>
    <w:rsid w:val="008E7C1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8E7C18"/>
    <w:rPr>
      <w:rFonts w:ascii="Times New Roman" w:eastAsia="Times New Roman" w:hAnsi="Times New Roman" w:cs="Times New Roman"/>
      <w:sz w:val="24"/>
      <w:szCs w:val="24"/>
      <w:lang w:eastAsia="ru-RU"/>
    </w:rPr>
  </w:style>
  <w:style w:type="character" w:customStyle="1" w:styleId="DocumentMapChar1">
    <w:name w:val="Document Map Char1"/>
    <w:semiHidden/>
    <w:rsid w:val="008E7C18"/>
    <w:rPr>
      <w:rFonts w:ascii="Times New Roman" w:hAnsi="Times New Roman"/>
      <w:sz w:val="2"/>
    </w:rPr>
  </w:style>
  <w:style w:type="character" w:customStyle="1" w:styleId="CommentSubjectChar1">
    <w:name w:val="Comment Subject Char1"/>
    <w:semiHidden/>
    <w:rsid w:val="008E7C18"/>
    <w:rPr>
      <w:rFonts w:ascii="Times New Roman" w:hAnsi="Times New Roman"/>
      <w:b/>
      <w:caps/>
      <w:sz w:val="20"/>
      <w:lang w:eastAsia="ru-RU"/>
    </w:rPr>
  </w:style>
  <w:style w:type="character" w:customStyle="1" w:styleId="11f">
    <w:name w:val="Знак11"/>
    <w:rsid w:val="008E7C18"/>
    <w:rPr>
      <w:rFonts w:ascii="Arial" w:hAnsi="Arial"/>
      <w:b/>
      <w:kern w:val="32"/>
      <w:sz w:val="32"/>
      <w:lang w:val="ru-RU" w:eastAsia="ru-RU"/>
    </w:rPr>
  </w:style>
  <w:style w:type="character" w:customStyle="1" w:styleId="SubtitleChar1">
    <w:name w:val="Subtitle Char1"/>
    <w:rsid w:val="008E7C18"/>
    <w:rPr>
      <w:rFonts w:ascii="Cambria" w:eastAsia="Times New Roman" w:hAnsi="Cambria"/>
      <w:sz w:val="24"/>
    </w:rPr>
  </w:style>
  <w:style w:type="character" w:customStyle="1" w:styleId="BodyTextFirstIndentChar1">
    <w:name w:val="Body Text First Indent Char1"/>
    <w:semiHidden/>
    <w:rsid w:val="008E7C18"/>
    <w:rPr>
      <w:rFonts w:ascii="Times New Roman" w:hAnsi="Times New Roman"/>
      <w:sz w:val="24"/>
      <w:lang w:eastAsia="ru-RU"/>
    </w:rPr>
  </w:style>
  <w:style w:type="character" w:customStyle="1" w:styleId="BodyTextFirstIndent2Char1">
    <w:name w:val="Body Text First Indent 2 Char1"/>
    <w:semiHidden/>
    <w:rsid w:val="008E7C18"/>
    <w:rPr>
      <w:rFonts w:ascii="Times New Roman" w:hAnsi="Times New Roman"/>
      <w:sz w:val="24"/>
      <w:lang w:eastAsia="ru-RU"/>
    </w:rPr>
  </w:style>
  <w:style w:type="character" w:customStyle="1" w:styleId="EndnoteTextChar1">
    <w:name w:val="Endnote Text Char1"/>
    <w:semiHidden/>
    <w:rsid w:val="008E7C18"/>
    <w:rPr>
      <w:rFonts w:ascii="Times New Roman" w:hAnsi="Times New Roman"/>
    </w:rPr>
  </w:style>
  <w:style w:type="character" w:customStyle="1" w:styleId="IntenseQuoteChar1">
    <w:name w:val="Intense Quote Char1"/>
    <w:rsid w:val="008E7C18"/>
    <w:rPr>
      <w:rFonts w:ascii="Times New Roman" w:hAnsi="Times New Roman"/>
      <w:b/>
      <w:i/>
      <w:color w:val="4F81BD"/>
      <w:sz w:val="24"/>
    </w:rPr>
  </w:style>
  <w:style w:type="character" w:customStyle="1" w:styleId="1fffff6">
    <w:name w:val="Выделенная цитата Знак1"/>
    <w:rsid w:val="008E7C18"/>
    <w:rPr>
      <w:b/>
      <w:i/>
      <w:color w:val="4F81BD"/>
      <w:sz w:val="24"/>
    </w:rPr>
  </w:style>
  <w:style w:type="paragraph" w:customStyle="1" w:styleId="ledge1">
    <w:name w:val="ledge1"/>
    <w:basedOn w:val="a3"/>
    <w:rsid w:val="008E7C18"/>
    <w:pPr>
      <w:spacing w:before="100" w:beforeAutospacing="1" w:after="100" w:afterAutospacing="1" w:line="360" w:lineRule="atLeast"/>
      <w:jc w:val="both"/>
    </w:pPr>
  </w:style>
  <w:style w:type="character" w:customStyle="1" w:styleId="rubric2">
    <w:name w:val="rubric2"/>
    <w:rsid w:val="008E7C18"/>
    <w:rPr>
      <w:shd w:val="clear" w:color="auto" w:fill="FFFFFF"/>
    </w:rPr>
  </w:style>
  <w:style w:type="paragraph" w:customStyle="1" w:styleId="WW-Normal">
    <w:name w:val="WW-Normal"/>
    <w:rsid w:val="008E7C1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8E7C18"/>
    <w:rPr>
      <w:color w:val="000000"/>
      <w:sz w:val="20"/>
    </w:rPr>
  </w:style>
  <w:style w:type="character" w:customStyle="1" w:styleId="A31">
    <w:name w:val="A3"/>
    <w:rsid w:val="008E7C18"/>
    <w:rPr>
      <w:b/>
      <w:color w:val="000000"/>
      <w:sz w:val="30"/>
    </w:rPr>
  </w:style>
  <w:style w:type="character" w:customStyle="1" w:styleId="713">
    <w:name w:val="Знак Знак71"/>
    <w:rsid w:val="008E7C18"/>
    <w:rPr>
      <w:sz w:val="16"/>
      <w:lang w:val="ru-RU" w:eastAsia="ru-RU"/>
    </w:rPr>
  </w:style>
  <w:style w:type="character" w:customStyle="1" w:styleId="161">
    <w:name w:val="Знак Знак161"/>
    <w:rsid w:val="008E7C18"/>
    <w:rPr>
      <w:rFonts w:ascii="Cambria" w:hAnsi="Cambria"/>
      <w:b/>
      <w:kern w:val="32"/>
      <w:sz w:val="32"/>
    </w:rPr>
  </w:style>
  <w:style w:type="paragraph" w:customStyle="1" w:styleId="228">
    <w:name w:val="Основной текст 22"/>
    <w:basedOn w:val="a3"/>
    <w:rsid w:val="008E7C18"/>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8E7C18"/>
    <w:pPr>
      <w:spacing w:after="200" w:line="276" w:lineRule="auto"/>
      <w:ind w:left="720"/>
    </w:pPr>
    <w:rPr>
      <w:rFonts w:ascii="Calibri" w:hAnsi="Calibri"/>
      <w:sz w:val="22"/>
      <w:szCs w:val="22"/>
      <w:lang w:eastAsia="en-US"/>
    </w:rPr>
  </w:style>
  <w:style w:type="character" w:customStyle="1" w:styleId="241">
    <w:name w:val="Знак Знак241"/>
    <w:rsid w:val="008E7C18"/>
    <w:rPr>
      <w:rFonts w:ascii="Times New Roman" w:hAnsi="Times New Roman"/>
      <w:b/>
      <w:i/>
      <w:sz w:val="26"/>
    </w:rPr>
  </w:style>
  <w:style w:type="character" w:customStyle="1" w:styleId="1fffff7">
    <w:name w:val="Замещающий текст1"/>
    <w:rsid w:val="008E7C18"/>
    <w:rPr>
      <w:color w:val="808080"/>
    </w:rPr>
  </w:style>
  <w:style w:type="paragraph" w:customStyle="1" w:styleId="11f0">
    <w:name w:val="Основной текст11"/>
    <w:basedOn w:val="a3"/>
    <w:semiHidden/>
    <w:rsid w:val="008E7C18"/>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8E7C18"/>
    <w:pPr>
      <w:spacing w:after="160" w:line="240" w:lineRule="exact"/>
    </w:pPr>
    <w:rPr>
      <w:rFonts w:ascii="Verdana" w:hAnsi="Verdana"/>
      <w:lang w:val="en-US" w:eastAsia="en-US"/>
    </w:rPr>
  </w:style>
  <w:style w:type="character" w:customStyle="1" w:styleId="s4">
    <w:name w:val="s4"/>
    <w:rsid w:val="008E7C18"/>
  </w:style>
  <w:style w:type="paragraph" w:customStyle="1" w:styleId="p17">
    <w:name w:val="p17"/>
    <w:basedOn w:val="a3"/>
    <w:rsid w:val="008E7C18"/>
    <w:pPr>
      <w:spacing w:before="100" w:beforeAutospacing="1" w:after="100" w:afterAutospacing="1"/>
    </w:pPr>
  </w:style>
  <w:style w:type="paragraph" w:customStyle="1" w:styleId="p21">
    <w:name w:val="p21"/>
    <w:basedOn w:val="a3"/>
    <w:rsid w:val="008E7C18"/>
    <w:pPr>
      <w:spacing w:before="100" w:beforeAutospacing="1" w:after="100" w:afterAutospacing="1"/>
    </w:pPr>
  </w:style>
  <w:style w:type="paragraph" w:customStyle="1" w:styleId="p5">
    <w:name w:val="p5"/>
    <w:basedOn w:val="a3"/>
    <w:rsid w:val="008E7C18"/>
    <w:pPr>
      <w:spacing w:before="100" w:beforeAutospacing="1" w:after="100" w:afterAutospacing="1"/>
    </w:pPr>
  </w:style>
  <w:style w:type="paragraph" w:customStyle="1" w:styleId="p24">
    <w:name w:val="p24"/>
    <w:basedOn w:val="a3"/>
    <w:rsid w:val="008E7C18"/>
    <w:pPr>
      <w:spacing w:before="100" w:beforeAutospacing="1" w:after="100" w:afterAutospacing="1"/>
    </w:pPr>
  </w:style>
  <w:style w:type="character" w:customStyle="1" w:styleId="s2">
    <w:name w:val="s2"/>
    <w:rsid w:val="008E7C18"/>
  </w:style>
  <w:style w:type="paragraph" w:customStyle="1" w:styleId="p2">
    <w:name w:val="p2"/>
    <w:basedOn w:val="a3"/>
    <w:rsid w:val="008E7C18"/>
    <w:pPr>
      <w:spacing w:before="100" w:beforeAutospacing="1" w:after="100" w:afterAutospacing="1"/>
    </w:pPr>
  </w:style>
  <w:style w:type="paragraph" w:customStyle="1" w:styleId="Style134">
    <w:name w:val="Style134"/>
    <w:basedOn w:val="a3"/>
    <w:rsid w:val="008E7C18"/>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8E7C18"/>
    <w:rPr>
      <w:rFonts w:ascii="Times New Roman" w:hAnsi="Times New Roman"/>
      <w:b/>
      <w:sz w:val="24"/>
    </w:rPr>
  </w:style>
  <w:style w:type="character" w:customStyle="1" w:styleId="FontStyle58">
    <w:name w:val="Font Style58"/>
    <w:rsid w:val="008E7C18"/>
    <w:rPr>
      <w:rFonts w:ascii="Times New Roman" w:hAnsi="Times New Roman"/>
      <w:b/>
      <w:w w:val="40"/>
      <w:sz w:val="38"/>
    </w:rPr>
  </w:style>
  <w:style w:type="character" w:customStyle="1" w:styleId="FontStyle26">
    <w:name w:val="Font Style26"/>
    <w:rsid w:val="008E7C18"/>
    <w:rPr>
      <w:rFonts w:ascii="Times New Roman" w:hAnsi="Times New Roman"/>
      <w:sz w:val="26"/>
    </w:rPr>
  </w:style>
  <w:style w:type="paragraph" w:customStyle="1" w:styleId="affffffffff2">
    <w:name w:val="........ ..... . ........"/>
    <w:basedOn w:val="Default"/>
    <w:next w:val="Default"/>
    <w:rsid w:val="008E7C18"/>
    <w:rPr>
      <w:color w:val="auto"/>
    </w:rPr>
  </w:style>
  <w:style w:type="paragraph" w:customStyle="1" w:styleId="affffffffff3">
    <w:name w:val="... ......"/>
    <w:basedOn w:val="Default"/>
    <w:next w:val="Default"/>
    <w:rsid w:val="008E7C18"/>
    <w:rPr>
      <w:color w:val="auto"/>
    </w:rPr>
  </w:style>
  <w:style w:type="paragraph" w:customStyle="1" w:styleId="1fffff8">
    <w:name w:val=".....1"/>
    <w:basedOn w:val="Default"/>
    <w:next w:val="Default"/>
    <w:rsid w:val="008E7C18"/>
    <w:rPr>
      <w:color w:val="auto"/>
    </w:rPr>
  </w:style>
  <w:style w:type="paragraph" w:customStyle="1" w:styleId="bodytext2">
    <w:name w:val="bodytext2"/>
    <w:basedOn w:val="a3"/>
    <w:rsid w:val="008E7C18"/>
    <w:pPr>
      <w:spacing w:before="100" w:beforeAutospacing="1" w:after="100" w:afterAutospacing="1"/>
    </w:pPr>
  </w:style>
  <w:style w:type="paragraph" w:customStyle="1" w:styleId="affffffffff4">
    <w:name w:val="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8E7C18"/>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8E7C18"/>
    <w:rPr>
      <w:rFonts w:cs="Times New Roman"/>
    </w:rPr>
  </w:style>
  <w:style w:type="paragraph" w:customStyle="1" w:styleId="affffffffff5">
    <w:name w:val="ТЕКСТ"/>
    <w:basedOn w:val="afff3"/>
    <w:rsid w:val="008E7C18"/>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8E7C18"/>
    <w:pPr>
      <w:widowControl w:val="0"/>
      <w:autoSpaceDE w:val="0"/>
      <w:autoSpaceDN w:val="0"/>
      <w:adjustRightInd w:val="0"/>
      <w:spacing w:line="485" w:lineRule="exact"/>
      <w:ind w:firstLine="696"/>
      <w:jc w:val="both"/>
    </w:pPr>
  </w:style>
  <w:style w:type="paragraph" w:customStyle="1" w:styleId="1fffff9">
    <w:name w:val="Подзаголовок1"/>
    <w:basedOn w:val="a3"/>
    <w:rsid w:val="008E7C18"/>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8E7C18"/>
    <w:rPr>
      <w:rFonts w:cs="Times New Roman"/>
    </w:rPr>
  </w:style>
  <w:style w:type="paragraph" w:customStyle="1" w:styleId="affffffffff6">
    <w:name w:val="Маркированный."/>
    <w:basedOn w:val="a3"/>
    <w:rsid w:val="008E7C18"/>
    <w:pPr>
      <w:ind w:left="1429" w:hanging="360"/>
    </w:pPr>
    <w:rPr>
      <w:szCs w:val="22"/>
      <w:lang w:eastAsia="en-US"/>
    </w:rPr>
  </w:style>
  <w:style w:type="character" w:customStyle="1" w:styleId="66">
    <w:name w:val="Знак6 Знак Знак"/>
    <w:rsid w:val="008E7C18"/>
    <w:rPr>
      <w:sz w:val="24"/>
      <w:lang w:val="ru-RU" w:eastAsia="ru-RU"/>
    </w:rPr>
  </w:style>
  <w:style w:type="character" w:customStyle="1" w:styleId="searchterm">
    <w:name w:val="searchterm"/>
    <w:rsid w:val="008E7C18"/>
    <w:rPr>
      <w:rFonts w:cs="Times New Roman"/>
    </w:rPr>
  </w:style>
  <w:style w:type="character" w:customStyle="1" w:styleId="HTMLAddressChar">
    <w:name w:val="HTML Address Char"/>
    <w:semiHidden/>
    <w:locked/>
    <w:rsid w:val="008E7C18"/>
    <w:rPr>
      <w:i/>
      <w:sz w:val="24"/>
      <w:lang w:val="ru-RU" w:eastAsia="ru-RU"/>
    </w:rPr>
  </w:style>
  <w:style w:type="paragraph" w:customStyle="1" w:styleId="1fffffa">
    <w:name w:val="Обычный + полужирный+1"/>
    <w:basedOn w:val="a3"/>
    <w:rsid w:val="008E7C18"/>
    <w:pPr>
      <w:autoSpaceDE w:val="0"/>
      <w:autoSpaceDN w:val="0"/>
      <w:adjustRightInd w:val="0"/>
      <w:ind w:firstLine="709"/>
      <w:jc w:val="both"/>
      <w:outlineLvl w:val="1"/>
    </w:pPr>
    <w:rPr>
      <w:b/>
      <w:bCs/>
    </w:rPr>
  </w:style>
  <w:style w:type="character" w:customStyle="1" w:styleId="349">
    <w:name w:val="Основной текст (3)49"/>
    <w:rsid w:val="008E7C18"/>
    <w:rPr>
      <w:rFonts w:ascii="Times New Roman" w:hAnsi="Times New Roman"/>
      <w:spacing w:val="0"/>
      <w:sz w:val="20"/>
    </w:rPr>
  </w:style>
  <w:style w:type="character" w:customStyle="1" w:styleId="347">
    <w:name w:val="Основной текст (3)47"/>
    <w:rsid w:val="008E7C18"/>
    <w:rPr>
      <w:rFonts w:ascii="Times New Roman" w:hAnsi="Times New Roman"/>
      <w:spacing w:val="0"/>
      <w:sz w:val="20"/>
    </w:rPr>
  </w:style>
  <w:style w:type="character" w:customStyle="1" w:styleId="345">
    <w:name w:val="Основной текст (3)45"/>
    <w:rsid w:val="008E7C18"/>
    <w:rPr>
      <w:rFonts w:ascii="Times New Roman" w:hAnsi="Times New Roman"/>
      <w:spacing w:val="0"/>
      <w:sz w:val="20"/>
    </w:rPr>
  </w:style>
  <w:style w:type="paragraph" w:customStyle="1" w:styleId="Style211">
    <w:name w:val="Style21"/>
    <w:basedOn w:val="a3"/>
    <w:rsid w:val="008E7C18"/>
    <w:pPr>
      <w:widowControl w:val="0"/>
      <w:autoSpaceDE w:val="0"/>
      <w:autoSpaceDN w:val="0"/>
      <w:adjustRightInd w:val="0"/>
    </w:pPr>
    <w:rPr>
      <w:rFonts w:ascii="Trebuchet MS" w:hAnsi="Trebuchet MS"/>
    </w:rPr>
  </w:style>
  <w:style w:type="character" w:customStyle="1" w:styleId="FontStyle205">
    <w:name w:val="Font Style205"/>
    <w:rsid w:val="008E7C18"/>
    <w:rPr>
      <w:rFonts w:ascii="Times New Roman" w:hAnsi="Times New Roman"/>
      <w:color w:val="000000"/>
      <w:sz w:val="18"/>
    </w:rPr>
  </w:style>
  <w:style w:type="paragraph" w:customStyle="1" w:styleId="psection">
    <w:name w:val="psection"/>
    <w:basedOn w:val="a3"/>
    <w:rsid w:val="008E7C18"/>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8E7C18"/>
    <w:pPr>
      <w:spacing w:after="160" w:line="240" w:lineRule="exact"/>
    </w:pPr>
    <w:rPr>
      <w:rFonts w:ascii="Verdana" w:hAnsi="Verdana" w:cs="Verdana"/>
      <w:sz w:val="20"/>
      <w:szCs w:val="20"/>
      <w:lang w:val="en-US" w:eastAsia="en-US"/>
    </w:rPr>
  </w:style>
  <w:style w:type="character" w:customStyle="1" w:styleId="mathjax1">
    <w:name w:val="mathjax1"/>
    <w:rsid w:val="008E7C18"/>
    <w:rPr>
      <w:spacing w:val="0"/>
      <w:sz w:val="24"/>
    </w:rPr>
  </w:style>
  <w:style w:type="paragraph" w:customStyle="1" w:styleId="p22">
    <w:name w:val="p22"/>
    <w:basedOn w:val="a3"/>
    <w:rsid w:val="008E7C18"/>
    <w:pPr>
      <w:spacing w:before="100" w:beforeAutospacing="1" w:after="100" w:afterAutospacing="1"/>
    </w:pPr>
  </w:style>
  <w:style w:type="paragraph" w:customStyle="1" w:styleId="p10">
    <w:name w:val="p10"/>
    <w:basedOn w:val="a3"/>
    <w:rsid w:val="008E7C18"/>
    <w:pPr>
      <w:spacing w:before="100" w:beforeAutospacing="1" w:after="100" w:afterAutospacing="1"/>
    </w:pPr>
  </w:style>
  <w:style w:type="paragraph" w:customStyle="1" w:styleId="p26">
    <w:name w:val="p26"/>
    <w:basedOn w:val="a3"/>
    <w:rsid w:val="008E7C18"/>
    <w:pPr>
      <w:spacing w:before="100" w:beforeAutospacing="1" w:after="100" w:afterAutospacing="1"/>
    </w:pPr>
  </w:style>
  <w:style w:type="character" w:customStyle="1" w:styleId="s100">
    <w:name w:val="s10"/>
    <w:rsid w:val="008E7C18"/>
    <w:rPr>
      <w:rFonts w:cs="Times New Roman"/>
    </w:rPr>
  </w:style>
  <w:style w:type="paragraph" w:customStyle="1" w:styleId="p36">
    <w:name w:val="p36"/>
    <w:basedOn w:val="a3"/>
    <w:rsid w:val="008E7C18"/>
    <w:pPr>
      <w:spacing w:before="100" w:beforeAutospacing="1" w:after="100" w:afterAutospacing="1"/>
    </w:pPr>
  </w:style>
  <w:style w:type="character" w:customStyle="1" w:styleId="para6">
    <w:name w:val="para6"/>
    <w:rsid w:val="008E7C18"/>
    <w:rPr>
      <w:rFonts w:cs="Times New Roman"/>
    </w:rPr>
  </w:style>
  <w:style w:type="character" w:customStyle="1" w:styleId="3100">
    <w:name w:val="Знак Знак310"/>
    <w:locked/>
    <w:rsid w:val="008E7C18"/>
    <w:rPr>
      <w:rFonts w:ascii="Tahoma" w:hAnsi="Tahoma" w:cs="Tahoma"/>
      <w:sz w:val="16"/>
      <w:szCs w:val="16"/>
      <w:lang w:val="ru-RU" w:eastAsia="ru-RU" w:bidi="ar-SA"/>
    </w:rPr>
  </w:style>
  <w:style w:type="paragraph" w:customStyle="1" w:styleId="eg3">
    <w:name w:val="eg3"/>
    <w:basedOn w:val="a3"/>
    <w:rsid w:val="008E7C18"/>
    <w:pPr>
      <w:spacing w:before="100" w:beforeAutospacing="1" w:after="100" w:afterAutospacing="1"/>
    </w:pPr>
  </w:style>
  <w:style w:type="paragraph" w:customStyle="1" w:styleId="p32">
    <w:name w:val="p32"/>
    <w:basedOn w:val="a3"/>
    <w:rsid w:val="008E7C18"/>
    <w:pPr>
      <w:spacing w:before="100" w:beforeAutospacing="1" w:after="100" w:afterAutospacing="1"/>
    </w:pPr>
  </w:style>
  <w:style w:type="character" w:customStyle="1" w:styleId="2610">
    <w:name w:val="Знак Знак261"/>
    <w:rsid w:val="008E7C18"/>
    <w:rPr>
      <w:rFonts w:ascii="Cambria" w:eastAsia="Times New Roman" w:hAnsi="Cambria"/>
      <w:b/>
      <w:sz w:val="26"/>
    </w:rPr>
  </w:style>
  <w:style w:type="character" w:customStyle="1" w:styleId="1111">
    <w:name w:val="Знак1 Знак Знак11"/>
    <w:locked/>
    <w:rsid w:val="008E7C18"/>
    <w:rPr>
      <w:rFonts w:ascii="Times New Roman" w:eastAsia="Times New Roman" w:hAnsi="Times New Roman"/>
      <w:sz w:val="24"/>
      <w:lang w:eastAsia="ru-RU"/>
    </w:rPr>
  </w:style>
  <w:style w:type="character" w:customStyle="1" w:styleId="4810">
    <w:name w:val="Знак Знак481"/>
    <w:locked/>
    <w:rsid w:val="008E7C18"/>
    <w:rPr>
      <w:b/>
      <w:sz w:val="27"/>
      <w:lang w:val="ru-RU" w:eastAsia="ru-RU"/>
    </w:rPr>
  </w:style>
  <w:style w:type="character" w:customStyle="1" w:styleId="491">
    <w:name w:val="Знак Знак491"/>
    <w:rsid w:val="008E7C18"/>
    <w:rPr>
      <w:rFonts w:ascii="Times New Roman" w:eastAsia="Times New Roman" w:hAnsi="Times New Roman"/>
      <w:b/>
      <w:caps/>
      <w:sz w:val="24"/>
      <w:lang w:eastAsia="ru-RU"/>
    </w:rPr>
  </w:style>
  <w:style w:type="character" w:customStyle="1" w:styleId="4710">
    <w:name w:val="Знак Знак471"/>
    <w:rsid w:val="008E7C18"/>
    <w:rPr>
      <w:rFonts w:ascii="Times New Roman" w:eastAsia="Times New Roman" w:hAnsi="Times New Roman"/>
      <w:b/>
      <w:sz w:val="27"/>
      <w:lang w:eastAsia="ru-RU"/>
    </w:rPr>
  </w:style>
  <w:style w:type="character" w:customStyle="1" w:styleId="4510">
    <w:name w:val="Знак Знак451"/>
    <w:rsid w:val="008E7C18"/>
    <w:rPr>
      <w:rFonts w:ascii="Times New Roman" w:eastAsia="Times New Roman" w:hAnsi="Times New Roman"/>
      <w:b/>
      <w:i/>
      <w:sz w:val="26"/>
      <w:lang w:eastAsia="ru-RU"/>
    </w:rPr>
  </w:style>
  <w:style w:type="character" w:customStyle="1" w:styleId="1211">
    <w:name w:val="Знак1 Знак Знак21"/>
    <w:locked/>
    <w:rsid w:val="008E7C18"/>
    <w:rPr>
      <w:sz w:val="24"/>
    </w:rPr>
  </w:style>
  <w:style w:type="character" w:customStyle="1" w:styleId="613">
    <w:name w:val="Знак6 Знак Знак1"/>
    <w:rsid w:val="008E7C18"/>
    <w:rPr>
      <w:sz w:val="24"/>
      <w:lang w:val="ru-RU" w:eastAsia="ru-RU"/>
    </w:rPr>
  </w:style>
  <w:style w:type="character" w:customStyle="1" w:styleId="b-material-headdate-day">
    <w:name w:val="b-material-head__date-day"/>
    <w:rsid w:val="008E7C18"/>
    <w:rPr>
      <w:rFonts w:cs="Times New Roman"/>
    </w:rPr>
  </w:style>
  <w:style w:type="character" w:customStyle="1" w:styleId="2fff1">
    <w:name w:val="Основной текст (2)"/>
    <w:rsid w:val="008E7C18"/>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8E7C18"/>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8E7C18"/>
    <w:rPr>
      <w:sz w:val="24"/>
      <w:szCs w:val="24"/>
      <w:lang w:val="ru-RU" w:eastAsia="ru-RU" w:bidi="hi-IN"/>
    </w:rPr>
  </w:style>
  <w:style w:type="character" w:customStyle="1" w:styleId="2fff2">
    <w:name w:val="Основной шрифт абзаца2"/>
    <w:rsid w:val="008E7C18"/>
  </w:style>
  <w:style w:type="character" w:customStyle="1" w:styleId="492">
    <w:name w:val="Знак Знак49"/>
    <w:rsid w:val="008E7C18"/>
    <w:rPr>
      <w:rFonts w:ascii="Times New Roman" w:eastAsia="Times New Roman" w:hAnsi="Times New Roman" w:cs="Times New Roman"/>
      <w:b/>
      <w:caps/>
      <w:sz w:val="24"/>
      <w:szCs w:val="24"/>
      <w:lang w:eastAsia="ru-RU"/>
    </w:rPr>
  </w:style>
  <w:style w:type="paragraph" w:customStyle="1" w:styleId="621">
    <w:name w:val="Заголовок 62"/>
    <w:rsid w:val="008E7C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8E7C18"/>
    <w:rPr>
      <w:b/>
      <w:bCs/>
      <w:sz w:val="28"/>
      <w:szCs w:val="28"/>
      <w:lang w:val="ru-RU" w:eastAsia="ru-RU" w:bidi="ar-SA"/>
    </w:rPr>
  </w:style>
  <w:style w:type="character" w:customStyle="1" w:styleId="126">
    <w:name w:val="Знак1 Знак Знак2"/>
    <w:locked/>
    <w:rsid w:val="008E7C18"/>
    <w:rPr>
      <w:sz w:val="24"/>
      <w:szCs w:val="24"/>
    </w:rPr>
  </w:style>
  <w:style w:type="character" w:customStyle="1" w:styleId="67">
    <w:name w:val="Знак6 Знак Знак"/>
    <w:rsid w:val="008E7C18"/>
    <w:rPr>
      <w:sz w:val="24"/>
      <w:szCs w:val="24"/>
      <w:lang w:val="ru-RU" w:eastAsia="ru-RU" w:bidi="ar-SA"/>
    </w:rPr>
  </w:style>
  <w:style w:type="character" w:customStyle="1" w:styleId="PlainTextChar1">
    <w:name w:val="Plain Text Char1"/>
    <w:aliases w:val="Знак3 Char11,Heading 12 Char11"/>
    <w:semiHidden/>
    <w:rsid w:val="008E7C18"/>
    <w:rPr>
      <w:rFonts w:ascii="Courier New" w:hAnsi="Courier New" w:cs="Courier New"/>
    </w:rPr>
  </w:style>
  <w:style w:type="character" w:customStyle="1" w:styleId="QuoteChar1">
    <w:name w:val="Quote Char1"/>
    <w:rsid w:val="008E7C18"/>
    <w:rPr>
      <w:rFonts w:ascii="Times New Roman" w:hAnsi="Times New Roman"/>
      <w:i/>
      <w:iCs/>
      <w:color w:val="000000"/>
      <w:sz w:val="24"/>
      <w:szCs w:val="24"/>
    </w:rPr>
  </w:style>
  <w:style w:type="character" w:customStyle="1" w:styleId="1fffffb">
    <w:name w:val="Слабое выделение1"/>
    <w:rsid w:val="008E7C18"/>
    <w:rPr>
      <w:i/>
      <w:color w:val="808080"/>
    </w:rPr>
  </w:style>
  <w:style w:type="paragraph" w:customStyle="1" w:styleId="p35">
    <w:name w:val="p35"/>
    <w:basedOn w:val="a3"/>
    <w:rsid w:val="008E7C18"/>
    <w:pPr>
      <w:spacing w:before="100" w:beforeAutospacing="1" w:after="100" w:afterAutospacing="1"/>
    </w:pPr>
  </w:style>
  <w:style w:type="character" w:customStyle="1" w:styleId="541">
    <w:name w:val="Знак Знак54"/>
    <w:rsid w:val="008E7C18"/>
    <w:rPr>
      <w:rFonts w:ascii="Arial" w:hAnsi="Arial"/>
      <w:b/>
      <w:bCs/>
      <w:sz w:val="26"/>
      <w:szCs w:val="26"/>
      <w:lang w:bidi="ar-SA"/>
    </w:rPr>
  </w:style>
  <w:style w:type="character" w:customStyle="1" w:styleId="670">
    <w:name w:val="Знак Знак67"/>
    <w:rsid w:val="008E7C18"/>
    <w:rPr>
      <w:rFonts w:ascii="Arial" w:hAnsi="Arial"/>
      <w:b/>
      <w:bCs/>
      <w:sz w:val="26"/>
      <w:szCs w:val="26"/>
    </w:rPr>
  </w:style>
  <w:style w:type="character" w:customStyle="1" w:styleId="660">
    <w:name w:val="Знак Знак66"/>
    <w:rsid w:val="008E7C18"/>
    <w:rPr>
      <w:b/>
      <w:bCs/>
      <w:sz w:val="28"/>
      <w:szCs w:val="28"/>
      <w:lang w:bidi="ar-SA"/>
    </w:rPr>
  </w:style>
  <w:style w:type="character" w:customStyle="1" w:styleId="650">
    <w:name w:val="Знак Знак65"/>
    <w:rsid w:val="008E7C18"/>
    <w:rPr>
      <w:b/>
      <w:bCs/>
      <w:i/>
      <w:iCs/>
      <w:sz w:val="26"/>
      <w:szCs w:val="26"/>
      <w:lang w:bidi="ar-SA"/>
    </w:rPr>
  </w:style>
  <w:style w:type="character" w:customStyle="1" w:styleId="630">
    <w:name w:val="Знак Знак63"/>
    <w:rsid w:val="008E7C18"/>
    <w:rPr>
      <w:sz w:val="24"/>
      <w:lang w:val="ru-RU" w:eastAsia="ru-RU" w:bidi="ar-SA"/>
    </w:rPr>
  </w:style>
  <w:style w:type="character" w:customStyle="1" w:styleId="622">
    <w:name w:val="Знак Знак62"/>
    <w:rsid w:val="008E7C18"/>
    <w:rPr>
      <w:rFonts w:ascii="Calibri" w:hAnsi="Calibri"/>
      <w:i/>
      <w:iCs/>
      <w:sz w:val="24"/>
      <w:szCs w:val="24"/>
      <w:lang w:eastAsia="en-US" w:bidi="ar-SA"/>
    </w:rPr>
  </w:style>
  <w:style w:type="character" w:customStyle="1" w:styleId="614">
    <w:name w:val="Знак Знак61"/>
    <w:rsid w:val="008E7C18"/>
    <w:rPr>
      <w:rFonts w:ascii="Arial" w:hAnsi="Arial" w:cs="Arial"/>
      <w:sz w:val="22"/>
      <w:szCs w:val="22"/>
      <w:lang w:val="ru-RU" w:eastAsia="ru-RU" w:bidi="ar-SA"/>
    </w:rPr>
  </w:style>
  <w:style w:type="character" w:customStyle="1" w:styleId="601">
    <w:name w:val="Знак Знак60"/>
    <w:rsid w:val="008E7C18"/>
    <w:rPr>
      <w:sz w:val="16"/>
      <w:szCs w:val="16"/>
    </w:rPr>
  </w:style>
  <w:style w:type="character" w:customStyle="1" w:styleId="590">
    <w:name w:val="Знак Знак59"/>
    <w:rsid w:val="008E7C18"/>
    <w:rPr>
      <w:sz w:val="24"/>
      <w:szCs w:val="24"/>
      <w:lang w:bidi="ar-SA"/>
    </w:rPr>
  </w:style>
  <w:style w:type="character" w:customStyle="1" w:styleId="581">
    <w:name w:val="Знак Знак58"/>
    <w:rsid w:val="008E7C18"/>
    <w:rPr>
      <w:sz w:val="24"/>
      <w:szCs w:val="24"/>
      <w:lang w:bidi="ar-SA"/>
    </w:rPr>
  </w:style>
  <w:style w:type="character" w:customStyle="1" w:styleId="571">
    <w:name w:val="Знак Знак57"/>
    <w:rsid w:val="008E7C18"/>
    <w:rPr>
      <w:sz w:val="24"/>
      <w:szCs w:val="24"/>
      <w:lang w:bidi="ar-SA"/>
    </w:rPr>
  </w:style>
  <w:style w:type="character" w:customStyle="1" w:styleId="561">
    <w:name w:val="Знак Знак56"/>
    <w:rsid w:val="008E7C18"/>
    <w:rPr>
      <w:rFonts w:ascii="Tahoma" w:hAnsi="Tahoma"/>
      <w:lang w:bidi="ar-SA"/>
    </w:rPr>
  </w:style>
  <w:style w:type="character" w:customStyle="1" w:styleId="551">
    <w:name w:val="Знак Знак55"/>
    <w:rsid w:val="008E7C18"/>
    <w:rPr>
      <w:sz w:val="24"/>
      <w:szCs w:val="24"/>
      <w:lang w:bidi="ar-SA"/>
    </w:rPr>
  </w:style>
  <w:style w:type="paragraph" w:customStyle="1" w:styleId="p11">
    <w:name w:val="p11"/>
    <w:basedOn w:val="a3"/>
    <w:rsid w:val="008E7C18"/>
    <w:pPr>
      <w:spacing w:before="100" w:beforeAutospacing="1" w:after="100" w:afterAutospacing="1"/>
    </w:pPr>
  </w:style>
  <w:style w:type="paragraph" w:customStyle="1" w:styleId="p15">
    <w:name w:val="p15"/>
    <w:basedOn w:val="a3"/>
    <w:rsid w:val="008E7C18"/>
    <w:pPr>
      <w:spacing w:before="100" w:beforeAutospacing="1" w:after="100" w:afterAutospacing="1"/>
    </w:pPr>
  </w:style>
  <w:style w:type="character" w:customStyle="1" w:styleId="s7">
    <w:name w:val="s7"/>
    <w:rsid w:val="008E7C18"/>
  </w:style>
  <w:style w:type="character" w:customStyle="1" w:styleId="s13">
    <w:name w:val="s13"/>
    <w:rsid w:val="008E7C18"/>
  </w:style>
  <w:style w:type="paragraph" w:customStyle="1" w:styleId="p29">
    <w:name w:val="p29"/>
    <w:basedOn w:val="a3"/>
    <w:rsid w:val="008E7C18"/>
    <w:pPr>
      <w:spacing w:before="100" w:beforeAutospacing="1" w:after="100" w:afterAutospacing="1"/>
    </w:pPr>
  </w:style>
  <w:style w:type="paragraph" w:customStyle="1" w:styleId="p30">
    <w:name w:val="p30"/>
    <w:basedOn w:val="a3"/>
    <w:rsid w:val="008E7C18"/>
    <w:pPr>
      <w:spacing w:before="100" w:beforeAutospacing="1" w:after="100" w:afterAutospacing="1"/>
    </w:pPr>
  </w:style>
  <w:style w:type="paragraph" w:customStyle="1" w:styleId="p31">
    <w:name w:val="p31"/>
    <w:basedOn w:val="a3"/>
    <w:rsid w:val="008E7C18"/>
    <w:pPr>
      <w:spacing w:before="100" w:beforeAutospacing="1" w:after="100" w:afterAutospacing="1"/>
    </w:pPr>
  </w:style>
  <w:style w:type="character" w:customStyle="1" w:styleId="s14">
    <w:name w:val="s14"/>
    <w:rsid w:val="008E7C18"/>
  </w:style>
  <w:style w:type="character" w:customStyle="1" w:styleId="s15">
    <w:name w:val="s15"/>
    <w:rsid w:val="008E7C18"/>
  </w:style>
  <w:style w:type="paragraph" w:customStyle="1" w:styleId="p33">
    <w:name w:val="p33"/>
    <w:basedOn w:val="a3"/>
    <w:rsid w:val="008E7C18"/>
    <w:pPr>
      <w:spacing w:before="100" w:beforeAutospacing="1" w:after="100" w:afterAutospacing="1"/>
    </w:pPr>
  </w:style>
  <w:style w:type="paragraph" w:customStyle="1" w:styleId="p13">
    <w:name w:val="p13"/>
    <w:basedOn w:val="a3"/>
    <w:rsid w:val="008E7C18"/>
    <w:pPr>
      <w:spacing w:before="100" w:beforeAutospacing="1" w:after="100" w:afterAutospacing="1"/>
    </w:pPr>
  </w:style>
  <w:style w:type="character" w:customStyle="1" w:styleId="s9">
    <w:name w:val="s9"/>
    <w:rsid w:val="008E7C18"/>
  </w:style>
  <w:style w:type="paragraph" w:customStyle="1" w:styleId="p25">
    <w:name w:val="p25"/>
    <w:basedOn w:val="a3"/>
    <w:rsid w:val="008E7C18"/>
    <w:pPr>
      <w:spacing w:before="100" w:beforeAutospacing="1" w:after="100" w:afterAutospacing="1"/>
    </w:pPr>
  </w:style>
  <w:style w:type="character" w:customStyle="1" w:styleId="128">
    <w:name w:val="Знак1 Знак2"/>
    <w:semiHidden/>
    <w:rsid w:val="008E7C18"/>
    <w:rPr>
      <w:sz w:val="24"/>
      <w:szCs w:val="24"/>
    </w:rPr>
  </w:style>
  <w:style w:type="character" w:customStyle="1" w:styleId="1fffffc">
    <w:name w:val="Красная строка Знак1"/>
    <w:semiHidden/>
    <w:rsid w:val="008E7C18"/>
    <w:rPr>
      <w:sz w:val="24"/>
      <w:szCs w:val="24"/>
    </w:rPr>
  </w:style>
  <w:style w:type="character" w:customStyle="1" w:styleId="1fffffd">
    <w:name w:val="Текст концевой сноски Знак1"/>
    <w:rsid w:val="008E7C18"/>
  </w:style>
  <w:style w:type="character" w:customStyle="1" w:styleId="1fffffe">
    <w:name w:val="Текст макроса Знак1"/>
    <w:semiHidden/>
    <w:rsid w:val="008E7C18"/>
    <w:rPr>
      <w:rFonts w:ascii="Consolas" w:hAnsi="Consolas"/>
    </w:rPr>
  </w:style>
  <w:style w:type="paragraph" w:customStyle="1" w:styleId="Caaieiaie5">
    <w:name w:val="Caaieiaie 5"/>
    <w:basedOn w:val="a3"/>
    <w:next w:val="a3"/>
    <w:rsid w:val="008E7C18"/>
    <w:pPr>
      <w:autoSpaceDE w:val="0"/>
      <w:autoSpaceDN w:val="0"/>
      <w:adjustRightInd w:val="0"/>
    </w:pPr>
    <w:rPr>
      <w:lang w:eastAsia="en-US"/>
    </w:rPr>
  </w:style>
  <w:style w:type="character" w:customStyle="1" w:styleId="700">
    <w:name w:val="Знак Знак70"/>
    <w:rsid w:val="008E7C18"/>
    <w:rPr>
      <w:rFonts w:ascii="Arial" w:hAnsi="Arial"/>
      <w:b/>
      <w:bCs/>
      <w:sz w:val="26"/>
      <w:szCs w:val="26"/>
    </w:rPr>
  </w:style>
  <w:style w:type="character" w:customStyle="1" w:styleId="69">
    <w:name w:val="Знак Знак69"/>
    <w:rsid w:val="008E7C18"/>
    <w:rPr>
      <w:b/>
      <w:bCs/>
      <w:sz w:val="28"/>
      <w:szCs w:val="28"/>
      <w:lang w:bidi="ar-SA"/>
    </w:rPr>
  </w:style>
  <w:style w:type="character" w:customStyle="1" w:styleId="68">
    <w:name w:val="Знак Знак68"/>
    <w:rsid w:val="008E7C18"/>
    <w:rPr>
      <w:b/>
      <w:bCs/>
      <w:i/>
      <w:iCs/>
      <w:sz w:val="26"/>
      <w:szCs w:val="26"/>
      <w:lang w:bidi="ar-SA"/>
    </w:rPr>
  </w:style>
  <w:style w:type="paragraph" w:customStyle="1" w:styleId="SP">
    <w:name w:val="SP"/>
    <w:rsid w:val="008E7C1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8E7C18"/>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8E7C18"/>
    <w:rPr>
      <w:i w:val="0"/>
      <w:iCs w:val="0"/>
      <w:kern w:val="32"/>
      <w:sz w:val="24"/>
      <w:szCs w:val="32"/>
      <w:lang w:eastAsia="ru-RU"/>
    </w:rPr>
  </w:style>
  <w:style w:type="paragraph" w:customStyle="1" w:styleId="3fc">
    <w:name w:val="Заголовок 3 уровня"/>
    <w:basedOn w:val="afffe"/>
    <w:rsid w:val="008E7C18"/>
    <w:pPr>
      <w:ind w:firstLine="0"/>
      <w:jc w:val="center"/>
    </w:pPr>
    <w:rPr>
      <w:b/>
    </w:rPr>
  </w:style>
  <w:style w:type="character" w:customStyle="1" w:styleId="rvts210">
    <w:name w:val="rvts210"/>
    <w:rsid w:val="008E7C18"/>
    <w:rPr>
      <w:i/>
      <w:iCs/>
      <w:color w:val="000000"/>
      <w:sz w:val="20"/>
      <w:szCs w:val="20"/>
    </w:rPr>
  </w:style>
  <w:style w:type="character" w:customStyle="1" w:styleId="76">
    <w:name w:val="стиль7"/>
    <w:rsid w:val="008E7C18"/>
  </w:style>
  <w:style w:type="character" w:customStyle="1" w:styleId="Heading122">
    <w:name w:val="Heading 12 Знак Знак2"/>
    <w:rsid w:val="008E7C18"/>
    <w:rPr>
      <w:rFonts w:ascii="Courier New" w:hAnsi="Courier New"/>
      <w:lang w:bidi="ar-SA"/>
    </w:rPr>
  </w:style>
  <w:style w:type="character" w:customStyle="1" w:styleId="Heading3Char1">
    <w:name w:val="Heading 3 Char1"/>
    <w:locked/>
    <w:rsid w:val="008E7C18"/>
    <w:rPr>
      <w:b/>
      <w:sz w:val="27"/>
      <w:lang w:val="ru-RU" w:eastAsia="ru-RU"/>
    </w:rPr>
  </w:style>
  <w:style w:type="paragraph" w:customStyle="1" w:styleId="129">
    <w:name w:val="Абзац списка12"/>
    <w:basedOn w:val="a3"/>
    <w:rsid w:val="008E7C18"/>
    <w:pPr>
      <w:ind w:left="720"/>
      <w:contextualSpacing/>
    </w:pPr>
    <w:rPr>
      <w:szCs w:val="20"/>
    </w:rPr>
  </w:style>
  <w:style w:type="character" w:customStyle="1" w:styleId="BodyText2Char2">
    <w:name w:val="Body Text 2 Char2"/>
    <w:locked/>
    <w:rsid w:val="008E7C18"/>
    <w:rPr>
      <w:sz w:val="24"/>
    </w:rPr>
  </w:style>
  <w:style w:type="character" w:customStyle="1" w:styleId="Heading2Char1">
    <w:name w:val="Heading 2 Char1"/>
    <w:aliases w:val="Знак3 Знак Char1,Heading 2 Char11,Знак3 Знак Char11"/>
    <w:locked/>
    <w:rsid w:val="008E7C18"/>
    <w:rPr>
      <w:rFonts w:ascii="Arial" w:hAnsi="Arial"/>
      <w:b/>
      <w:i/>
      <w:sz w:val="28"/>
      <w:lang w:val="ru-RU" w:eastAsia="en-US"/>
    </w:rPr>
  </w:style>
  <w:style w:type="character" w:customStyle="1" w:styleId="Heading4Char1">
    <w:name w:val="Heading 4 Char1"/>
    <w:locked/>
    <w:rsid w:val="008E7C18"/>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8E7C18"/>
    <w:rPr>
      <w:rFonts w:ascii="Times New Roman" w:hAnsi="Times New Roman"/>
      <w:sz w:val="24"/>
      <w:lang w:eastAsia="ru-RU"/>
    </w:rPr>
  </w:style>
  <w:style w:type="paragraph" w:customStyle="1" w:styleId="1ffffff">
    <w:name w:val="Стиль 1"/>
    <w:basedOn w:val="a3"/>
    <w:rsid w:val="008E7C18"/>
    <w:pPr>
      <w:ind w:firstLine="709"/>
      <w:jc w:val="both"/>
    </w:pPr>
    <w:rPr>
      <w:sz w:val="28"/>
      <w:szCs w:val="28"/>
    </w:rPr>
  </w:style>
  <w:style w:type="character" w:customStyle="1" w:styleId="b">
    <w:name w:val="b"/>
    <w:rsid w:val="008E7C18"/>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8E7C18"/>
    <w:rPr>
      <w:lang w:val="ru-RU" w:eastAsia="ru-RU" w:bidi="ar-SA"/>
    </w:rPr>
  </w:style>
  <w:style w:type="paragraph" w:customStyle="1" w:styleId="tab">
    <w:name w:val="tab"/>
    <w:basedOn w:val="a3"/>
    <w:rsid w:val="008E7C18"/>
    <w:pPr>
      <w:spacing w:before="100" w:beforeAutospacing="1" w:after="100" w:afterAutospacing="1"/>
    </w:pPr>
  </w:style>
  <w:style w:type="paragraph" w:customStyle="1" w:styleId="212000">
    <w:name w:val="Стиль Заголовок 2 + 12 пт Слева:  0 см Первая строка:  0 см"/>
    <w:basedOn w:val="21"/>
    <w:rsid w:val="008E7C18"/>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8E7C18"/>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8E7C18"/>
    <w:rPr>
      <w:rFonts w:ascii="Times New Roman" w:hAnsi="Times New Roman"/>
      <w:i w:val="0"/>
      <w:kern w:val="32"/>
      <w:sz w:val="24"/>
      <w:szCs w:val="32"/>
      <w:lang w:eastAsia="ru-RU"/>
    </w:rPr>
  </w:style>
  <w:style w:type="character" w:customStyle="1" w:styleId="affffffffff7">
    <w:name w:val="Знак Знак Знак"/>
    <w:locked/>
    <w:rsid w:val="008E7C18"/>
    <w:rPr>
      <w:b/>
      <w:caps/>
      <w:sz w:val="24"/>
      <w:szCs w:val="24"/>
      <w:lang w:val="ru-RU" w:eastAsia="ru-RU" w:bidi="ar-SA"/>
    </w:rPr>
  </w:style>
  <w:style w:type="character" w:customStyle="1" w:styleId="328">
    <w:name w:val="Знак Знак32"/>
    <w:rsid w:val="008E7C18"/>
    <w:rPr>
      <w:rFonts w:ascii="Arial" w:hAnsi="Arial" w:cs="Arial"/>
      <w:b/>
      <w:bCs/>
      <w:i/>
      <w:iCs/>
      <w:sz w:val="28"/>
      <w:szCs w:val="28"/>
      <w:lang w:val="ru-RU" w:eastAsia="en-US" w:bidi="ar-SA"/>
    </w:rPr>
  </w:style>
  <w:style w:type="character" w:customStyle="1" w:styleId="31d">
    <w:name w:val="Знак Знак31"/>
    <w:locked/>
    <w:rsid w:val="008E7C18"/>
    <w:rPr>
      <w:b/>
      <w:bCs/>
      <w:sz w:val="27"/>
      <w:szCs w:val="27"/>
      <w:lang w:val="ru-RU" w:eastAsia="ru-RU" w:bidi="ar-SA"/>
    </w:rPr>
  </w:style>
  <w:style w:type="character" w:customStyle="1" w:styleId="302">
    <w:name w:val="Знак Знак30"/>
    <w:locked/>
    <w:rsid w:val="008E7C18"/>
    <w:rPr>
      <w:b/>
      <w:bCs/>
      <w:sz w:val="28"/>
      <w:szCs w:val="28"/>
      <w:lang w:bidi="ar-SA"/>
    </w:rPr>
  </w:style>
  <w:style w:type="character" w:customStyle="1" w:styleId="292">
    <w:name w:val="Знак Знак29"/>
    <w:locked/>
    <w:rsid w:val="008E7C18"/>
    <w:rPr>
      <w:b/>
      <w:bCs/>
      <w:i/>
      <w:iCs/>
      <w:sz w:val="26"/>
      <w:szCs w:val="26"/>
      <w:lang w:bidi="ar-SA"/>
    </w:rPr>
  </w:style>
  <w:style w:type="character" w:customStyle="1" w:styleId="hlto-search">
    <w:name w:val="hl to-search"/>
    <w:rsid w:val="008E7C18"/>
  </w:style>
  <w:style w:type="paragraph" w:customStyle="1" w:styleId="source">
    <w:name w:val="source"/>
    <w:basedOn w:val="a3"/>
    <w:rsid w:val="008E7C18"/>
    <w:pPr>
      <w:spacing w:before="100" w:beforeAutospacing="1" w:after="100" w:afterAutospacing="1"/>
    </w:pPr>
  </w:style>
  <w:style w:type="paragraph" w:customStyle="1" w:styleId="affffffffff8">
    <w:name w:val="словарная статья"/>
    <w:basedOn w:val="Default"/>
    <w:next w:val="Default"/>
    <w:rsid w:val="008E7C18"/>
    <w:rPr>
      <w:color w:val="auto"/>
    </w:rPr>
  </w:style>
  <w:style w:type="paragraph" w:customStyle="1" w:styleId="affffffffff9">
    <w:name w:val="Подзаголовок для информации об изменениях"/>
    <w:basedOn w:val="a3"/>
    <w:next w:val="a3"/>
    <w:uiPriority w:val="99"/>
    <w:rsid w:val="008E7C18"/>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8E7C18"/>
    <w:rPr>
      <w:i/>
      <w:iCs/>
      <w:color w:val="000000"/>
    </w:rPr>
  </w:style>
  <w:style w:type="paragraph" w:customStyle="1" w:styleId="1ffffff0">
    <w:name w:val="Выделенная цитата1"/>
    <w:basedOn w:val="a3"/>
    <w:next w:val="a3"/>
    <w:rsid w:val="008E7C18"/>
    <w:pPr>
      <w:pBdr>
        <w:bottom w:val="single" w:sz="4" w:space="4" w:color="4F81BD"/>
      </w:pBdr>
      <w:spacing w:before="200" w:after="280"/>
      <w:ind w:left="936" w:right="936"/>
    </w:pPr>
    <w:rPr>
      <w:b/>
      <w:bCs/>
      <w:i/>
      <w:iCs/>
      <w:color w:val="4F81BD"/>
    </w:rPr>
  </w:style>
  <w:style w:type="character" w:customStyle="1" w:styleId="1ffffff1">
    <w:name w:val="Слабая ссылка1"/>
    <w:rsid w:val="008E7C18"/>
    <w:rPr>
      <w:rFonts w:cs="Times New Roman"/>
      <w:smallCaps/>
      <w:color w:val="C0504D"/>
      <w:u w:val="single"/>
    </w:rPr>
  </w:style>
  <w:style w:type="character" w:customStyle="1" w:styleId="1ffffff2">
    <w:name w:val="Сильная ссылка1"/>
    <w:rsid w:val="008E7C18"/>
    <w:rPr>
      <w:rFonts w:cs="Times New Roman"/>
      <w:b/>
      <w:smallCaps/>
      <w:color w:val="C0504D"/>
      <w:spacing w:val="5"/>
      <w:u w:val="single"/>
    </w:rPr>
  </w:style>
  <w:style w:type="character" w:customStyle="1" w:styleId="1ffffff3">
    <w:name w:val="Название книги1"/>
    <w:rsid w:val="008E7C18"/>
    <w:rPr>
      <w:rFonts w:cs="Times New Roman"/>
      <w:b/>
      <w:smallCaps/>
      <w:spacing w:val="5"/>
    </w:rPr>
  </w:style>
  <w:style w:type="paragraph" w:customStyle="1" w:styleId="1ffffff4">
    <w:name w:val="Заголовок оглавления1"/>
    <w:basedOn w:val="11"/>
    <w:next w:val="a3"/>
    <w:rsid w:val="008E7C18"/>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8E7C18"/>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8E7C18"/>
    <w:rPr>
      <w:b/>
      <w:bCs/>
      <w:sz w:val="28"/>
      <w:szCs w:val="28"/>
      <w:lang w:val="ru-RU" w:eastAsia="ru-RU" w:bidi="ar-SA"/>
    </w:rPr>
  </w:style>
  <w:style w:type="paragraph" w:customStyle="1" w:styleId="329">
    <w:name w:val="Заголовок 32"/>
    <w:basedOn w:val="a3"/>
    <w:next w:val="a3"/>
    <w:rsid w:val="008E7C18"/>
    <w:pPr>
      <w:keepNext/>
      <w:snapToGrid w:val="0"/>
      <w:spacing w:before="240" w:after="60"/>
    </w:pPr>
    <w:rPr>
      <w:rFonts w:ascii="Arial" w:hAnsi="Arial"/>
      <w:szCs w:val="20"/>
    </w:rPr>
  </w:style>
  <w:style w:type="character" w:customStyle="1" w:styleId="1ffffff6">
    <w:name w:val="Замещающий текст1"/>
    <w:rsid w:val="008E7C18"/>
    <w:rPr>
      <w:color w:val="808080"/>
    </w:rPr>
  </w:style>
  <w:style w:type="paragraph" w:customStyle="1" w:styleId="1ffffff7">
    <w:name w:val="Подзаголовок1"/>
    <w:basedOn w:val="a3"/>
    <w:rsid w:val="008E7C18"/>
    <w:pPr>
      <w:spacing w:line="312" w:lineRule="auto"/>
    </w:pPr>
    <w:rPr>
      <w:rFonts w:ascii="Arial" w:hAnsi="Arial" w:cs="Arial"/>
      <w:b/>
      <w:bCs/>
      <w:color w:val="000000"/>
      <w:sz w:val="20"/>
      <w:szCs w:val="20"/>
    </w:rPr>
  </w:style>
  <w:style w:type="character" w:customStyle="1" w:styleId="2fff5">
    <w:name w:val="Основной шрифт абзаца2"/>
    <w:rsid w:val="008E7C18"/>
  </w:style>
  <w:style w:type="paragraph" w:customStyle="1" w:styleId="623">
    <w:name w:val="Заголовок 62"/>
    <w:rsid w:val="008E7C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8E7C18"/>
    <w:rPr>
      <w:rFonts w:ascii="Arial" w:hAnsi="Arial"/>
      <w:b/>
      <w:bCs/>
      <w:sz w:val="26"/>
      <w:szCs w:val="26"/>
    </w:rPr>
  </w:style>
  <w:style w:type="character" w:customStyle="1" w:styleId="661">
    <w:name w:val="Знак Знак66"/>
    <w:rsid w:val="008E7C18"/>
    <w:rPr>
      <w:b/>
      <w:bCs/>
      <w:sz w:val="28"/>
      <w:szCs w:val="28"/>
      <w:lang w:bidi="ar-SA"/>
    </w:rPr>
  </w:style>
  <w:style w:type="character" w:customStyle="1" w:styleId="651">
    <w:name w:val="Знак Знак65"/>
    <w:rsid w:val="008E7C18"/>
    <w:rPr>
      <w:b/>
      <w:bCs/>
      <w:i/>
      <w:iCs/>
      <w:sz w:val="26"/>
      <w:szCs w:val="26"/>
      <w:lang w:bidi="ar-SA"/>
    </w:rPr>
  </w:style>
  <w:style w:type="character" w:customStyle="1" w:styleId="701">
    <w:name w:val="Знак Знак70"/>
    <w:rsid w:val="008E7C18"/>
    <w:rPr>
      <w:rFonts w:ascii="Arial" w:hAnsi="Arial"/>
      <w:b/>
      <w:bCs/>
      <w:sz w:val="26"/>
      <w:szCs w:val="26"/>
    </w:rPr>
  </w:style>
  <w:style w:type="character" w:customStyle="1" w:styleId="690">
    <w:name w:val="Знак Знак69"/>
    <w:rsid w:val="008E7C18"/>
    <w:rPr>
      <w:b/>
      <w:bCs/>
      <w:sz w:val="28"/>
      <w:szCs w:val="28"/>
      <w:lang w:bidi="ar-SA"/>
    </w:rPr>
  </w:style>
  <w:style w:type="character" w:customStyle="1" w:styleId="680">
    <w:name w:val="Знак Знак68"/>
    <w:rsid w:val="008E7C18"/>
    <w:rPr>
      <w:b/>
      <w:bCs/>
      <w:i/>
      <w:iCs/>
      <w:sz w:val="26"/>
      <w:szCs w:val="26"/>
      <w:lang w:bidi="ar-SA"/>
    </w:rPr>
  </w:style>
  <w:style w:type="character" w:customStyle="1" w:styleId="Heading4Char2">
    <w:name w:val="Heading 4 Char2"/>
    <w:locked/>
    <w:rsid w:val="008E7C18"/>
    <w:rPr>
      <w:rFonts w:ascii="Times New Roman" w:hAnsi="Times New Roman" w:cs="Times New Roman"/>
      <w:b/>
      <w:bCs/>
      <w:sz w:val="28"/>
      <w:szCs w:val="28"/>
    </w:rPr>
  </w:style>
  <w:style w:type="character" w:customStyle="1" w:styleId="Heading5Char2">
    <w:name w:val="Heading 5 Char2"/>
    <w:locked/>
    <w:rsid w:val="008E7C18"/>
    <w:rPr>
      <w:rFonts w:ascii="Times New Roman" w:hAnsi="Times New Roman" w:cs="Times New Roman"/>
      <w:b/>
      <w:bCs/>
      <w:i/>
      <w:iCs/>
      <w:sz w:val="26"/>
      <w:szCs w:val="26"/>
    </w:rPr>
  </w:style>
  <w:style w:type="character" w:customStyle="1" w:styleId="Heading6Char2">
    <w:name w:val="Heading 6 Char2"/>
    <w:locked/>
    <w:rsid w:val="008E7C18"/>
    <w:rPr>
      <w:rFonts w:ascii="Times New Roman" w:hAnsi="Times New Roman" w:cs="Times New Roman"/>
      <w:b/>
      <w:bCs/>
      <w:sz w:val="20"/>
      <w:szCs w:val="20"/>
    </w:rPr>
  </w:style>
  <w:style w:type="character" w:customStyle="1" w:styleId="Heading7Char2">
    <w:name w:val="Heading 7 Char2"/>
    <w:locked/>
    <w:rsid w:val="008E7C18"/>
    <w:rPr>
      <w:rFonts w:ascii="Times New Roman" w:hAnsi="Times New Roman" w:cs="Times New Roman"/>
      <w:sz w:val="20"/>
      <w:szCs w:val="20"/>
    </w:rPr>
  </w:style>
  <w:style w:type="character" w:customStyle="1" w:styleId="Heading8Char2">
    <w:name w:val="Heading 8 Char2"/>
    <w:locked/>
    <w:rsid w:val="008E7C18"/>
    <w:rPr>
      <w:rFonts w:ascii="Calibri" w:hAnsi="Calibri" w:cs="Times New Roman"/>
      <w:i/>
      <w:iCs/>
      <w:sz w:val="24"/>
      <w:szCs w:val="24"/>
    </w:rPr>
  </w:style>
  <w:style w:type="character" w:customStyle="1" w:styleId="Heading9Char2">
    <w:name w:val="Heading 9 Char2"/>
    <w:locked/>
    <w:rsid w:val="008E7C18"/>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8E7C18"/>
    <w:rPr>
      <w:rFonts w:ascii="Arial" w:hAnsi="Arial"/>
      <w:b/>
      <w:kern w:val="32"/>
      <w:sz w:val="20"/>
    </w:rPr>
  </w:style>
  <w:style w:type="character" w:customStyle="1" w:styleId="Heading2Char3">
    <w:name w:val="Heading 2 Char3"/>
    <w:aliases w:val="Знак3 Знак Char3"/>
    <w:locked/>
    <w:rsid w:val="008E7C18"/>
    <w:rPr>
      <w:rFonts w:ascii="Arial" w:hAnsi="Arial"/>
      <w:b/>
      <w:kern w:val="32"/>
      <w:sz w:val="20"/>
    </w:rPr>
  </w:style>
  <w:style w:type="character" w:customStyle="1" w:styleId="Heading3Char3">
    <w:name w:val="Heading 3 Char3"/>
    <w:aliases w:val="Знак2 Char1"/>
    <w:locked/>
    <w:rsid w:val="008E7C18"/>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8E7C18"/>
    <w:rPr>
      <w:rFonts w:ascii="Times New Roman" w:hAnsi="Times New Roman"/>
      <w:sz w:val="20"/>
    </w:rPr>
  </w:style>
  <w:style w:type="character" w:customStyle="1" w:styleId="BodyText3Char5">
    <w:name w:val="Body Text 3 Char5"/>
    <w:aliases w:val="Знак5 Char5"/>
    <w:locked/>
    <w:rsid w:val="008E7C18"/>
    <w:rPr>
      <w:rFonts w:ascii="Times New Roman" w:hAnsi="Times New Roman"/>
      <w:sz w:val="16"/>
    </w:rPr>
  </w:style>
  <w:style w:type="character" w:customStyle="1" w:styleId="BodyTextIndent3Char3">
    <w:name w:val="Body Text Indent 3 Char3"/>
    <w:locked/>
    <w:rsid w:val="008E7C18"/>
    <w:rPr>
      <w:rFonts w:ascii="Calibri" w:hAnsi="Calibri"/>
      <w:sz w:val="16"/>
      <w:lang w:val="ru-RU" w:eastAsia="ru-RU" w:bidi="ar-SA"/>
    </w:rPr>
  </w:style>
  <w:style w:type="character" w:customStyle="1" w:styleId="PlainTextChar3">
    <w:name w:val="Plain Text Char3"/>
    <w:aliases w:val="Heading 12 Char2,Знак8 Char1"/>
    <w:locked/>
    <w:rsid w:val="008E7C18"/>
    <w:rPr>
      <w:rFonts w:ascii="Courier New" w:hAnsi="Courier New" w:cs="Times New Roman"/>
      <w:sz w:val="20"/>
      <w:szCs w:val="20"/>
    </w:rPr>
  </w:style>
  <w:style w:type="character" w:customStyle="1" w:styleId="BodyTextIndent2Char3">
    <w:name w:val="Body Text Indent 2 Char3"/>
    <w:locked/>
    <w:rsid w:val="008E7C18"/>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8E7C18"/>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8E7C18"/>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8E7C18"/>
    <w:rPr>
      <w:rFonts w:ascii="Times New Roman" w:hAnsi="Times New Roman"/>
      <w:sz w:val="24"/>
    </w:rPr>
  </w:style>
  <w:style w:type="character" w:customStyle="1" w:styleId="BodyTextChar5">
    <w:name w:val="Body Text Char5"/>
    <w:aliases w:val="Знак1 Char3"/>
    <w:locked/>
    <w:rsid w:val="008E7C18"/>
    <w:rPr>
      <w:rFonts w:ascii="Times New Roman" w:hAnsi="Times New Roman"/>
      <w:sz w:val="20"/>
    </w:rPr>
  </w:style>
  <w:style w:type="character" w:customStyle="1" w:styleId="FooterChar3">
    <w:name w:val="Footer Char3"/>
    <w:locked/>
    <w:rsid w:val="008E7C18"/>
    <w:rPr>
      <w:rFonts w:ascii="Times New Roman" w:hAnsi="Times New Roman" w:cs="Times New Roman"/>
      <w:sz w:val="24"/>
      <w:szCs w:val="24"/>
    </w:rPr>
  </w:style>
  <w:style w:type="character" w:customStyle="1" w:styleId="BodyText2Char3">
    <w:name w:val="Body Text 2 Char3"/>
    <w:locked/>
    <w:rsid w:val="008E7C18"/>
    <w:rPr>
      <w:rFonts w:ascii="Times New Roman" w:hAnsi="Times New Roman" w:cs="Times New Roman"/>
      <w:sz w:val="24"/>
      <w:szCs w:val="24"/>
    </w:rPr>
  </w:style>
  <w:style w:type="character" w:customStyle="1" w:styleId="DocumentMapChar3">
    <w:name w:val="Document Map Char3"/>
    <w:locked/>
    <w:rsid w:val="008E7C18"/>
    <w:rPr>
      <w:rFonts w:ascii="Tahoma" w:hAnsi="Tahoma" w:cs="Times New Roman"/>
      <w:sz w:val="20"/>
      <w:szCs w:val="20"/>
      <w:shd w:val="clear" w:color="auto" w:fill="000080"/>
    </w:rPr>
  </w:style>
  <w:style w:type="character" w:customStyle="1" w:styleId="HeaderChar3">
    <w:name w:val="Header Char3"/>
    <w:locked/>
    <w:rsid w:val="008E7C18"/>
    <w:rPr>
      <w:rFonts w:ascii="Times New Roman" w:hAnsi="Times New Roman" w:cs="Times New Roman"/>
      <w:sz w:val="24"/>
      <w:szCs w:val="24"/>
    </w:rPr>
  </w:style>
  <w:style w:type="character" w:customStyle="1" w:styleId="CommentSubjectChar2">
    <w:name w:val="Comment Subject Char2"/>
    <w:locked/>
    <w:rsid w:val="008E7C18"/>
    <w:rPr>
      <w:sz w:val="16"/>
    </w:rPr>
  </w:style>
  <w:style w:type="character" w:customStyle="1" w:styleId="CommentTextChar3">
    <w:name w:val="Comment Text Char3"/>
    <w:locked/>
    <w:rsid w:val="008E7C18"/>
    <w:rPr>
      <w:rFonts w:ascii="Times New Roman" w:hAnsi="Times New Roman" w:cs="Times New Roman"/>
      <w:sz w:val="20"/>
      <w:szCs w:val="20"/>
    </w:rPr>
  </w:style>
  <w:style w:type="character" w:customStyle="1" w:styleId="CommentSubjectChar4">
    <w:name w:val="Comment Subject Char4"/>
    <w:locked/>
    <w:rsid w:val="008E7C18"/>
    <w:rPr>
      <w:b/>
    </w:rPr>
  </w:style>
  <w:style w:type="character" w:customStyle="1" w:styleId="730">
    <w:name w:val="Знак Знак73"/>
    <w:rsid w:val="008E7C18"/>
    <w:rPr>
      <w:sz w:val="16"/>
      <w:lang w:val="ru-RU" w:eastAsia="ru-RU"/>
    </w:rPr>
  </w:style>
  <w:style w:type="character" w:customStyle="1" w:styleId="Heading1Char3">
    <w:name w:val="Heading 1 Char3"/>
    <w:aliases w:val="Знак Char3,Заголовок 1 Знак Знак Char2,Знак Заголовок 1 Char2"/>
    <w:locked/>
    <w:rsid w:val="008E7C18"/>
    <w:rPr>
      <w:rFonts w:ascii="Cambria" w:hAnsi="Cambria"/>
      <w:b/>
      <w:kern w:val="32"/>
      <w:sz w:val="32"/>
    </w:rPr>
  </w:style>
  <w:style w:type="character" w:customStyle="1" w:styleId="BodyText3Char3">
    <w:name w:val="Body Text 3 Char3"/>
    <w:aliases w:val="Знак5 Char3"/>
    <w:locked/>
    <w:rsid w:val="008E7C18"/>
    <w:rPr>
      <w:sz w:val="16"/>
    </w:rPr>
  </w:style>
  <w:style w:type="paragraph" w:customStyle="1" w:styleId="12a">
    <w:name w:val="Стиль12"/>
    <w:rsid w:val="008E7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8E7C18"/>
    <w:rPr>
      <w:rFonts w:ascii="PragmaticaCTT" w:hAnsi="PragmaticaCTT" w:cs="Times New Roman"/>
      <w:sz w:val="20"/>
      <w:szCs w:val="20"/>
    </w:rPr>
  </w:style>
  <w:style w:type="character" w:customStyle="1" w:styleId="6100">
    <w:name w:val="Знак Знак610"/>
    <w:locked/>
    <w:rsid w:val="008E7C18"/>
    <w:rPr>
      <w:b/>
      <w:caps/>
      <w:sz w:val="24"/>
      <w:lang w:val="ru-RU" w:eastAsia="ru-RU"/>
    </w:rPr>
  </w:style>
  <w:style w:type="character" w:customStyle="1" w:styleId="Heading2Char2">
    <w:name w:val="Heading 2 Char2"/>
    <w:aliases w:val="Знак3 Знак Char2"/>
    <w:locked/>
    <w:rsid w:val="008E7C18"/>
    <w:rPr>
      <w:rFonts w:ascii="Times New Roman" w:hAnsi="Times New Roman"/>
      <w:sz w:val="24"/>
    </w:rPr>
  </w:style>
  <w:style w:type="character" w:customStyle="1" w:styleId="SubtitleChar3">
    <w:name w:val="Subtitle Char3"/>
    <w:locked/>
    <w:rsid w:val="008E7C18"/>
    <w:rPr>
      <w:rFonts w:ascii="PragmaticaCTT" w:hAnsi="PragmaticaCTT" w:cs="Times New Roman"/>
      <w:b/>
      <w:bCs/>
      <w:sz w:val="24"/>
      <w:szCs w:val="24"/>
    </w:rPr>
  </w:style>
  <w:style w:type="character" w:customStyle="1" w:styleId="BodyTextFirstIndent2Char3">
    <w:name w:val="Body Text First Indent 2 Char3"/>
    <w:locked/>
    <w:rsid w:val="008E7C18"/>
    <w:rPr>
      <w:rFonts w:ascii="Times New Roman" w:hAnsi="Times New Roman" w:cs="Times New Roman"/>
      <w:sz w:val="24"/>
      <w:szCs w:val="24"/>
    </w:rPr>
  </w:style>
  <w:style w:type="character" w:customStyle="1" w:styleId="BalloonTextChar3">
    <w:name w:val="Balloon Text Char3"/>
    <w:locked/>
    <w:rsid w:val="008E7C18"/>
    <w:rPr>
      <w:rFonts w:ascii="Tahoma" w:hAnsi="Tahoma" w:cs="Times New Roman"/>
      <w:sz w:val="16"/>
      <w:szCs w:val="16"/>
    </w:rPr>
  </w:style>
  <w:style w:type="paragraph" w:customStyle="1" w:styleId="BodyText212">
    <w:name w:val="Body Text 212"/>
    <w:basedOn w:val="a3"/>
    <w:rsid w:val="008E7C18"/>
    <w:pPr>
      <w:spacing w:line="360" w:lineRule="auto"/>
      <w:jc w:val="both"/>
    </w:pPr>
    <w:rPr>
      <w:szCs w:val="20"/>
    </w:rPr>
  </w:style>
  <w:style w:type="character" w:customStyle="1" w:styleId="HTMLPreformattedChar2">
    <w:name w:val="HTML Preformatted Char2"/>
    <w:locked/>
    <w:rsid w:val="008E7C18"/>
    <w:rPr>
      <w:rFonts w:ascii="Courier New" w:hAnsi="Courier New"/>
      <w:sz w:val="20"/>
    </w:rPr>
  </w:style>
  <w:style w:type="character" w:customStyle="1" w:styleId="HTMLAddressChar1">
    <w:name w:val="HTML Address Char1"/>
    <w:locked/>
    <w:rsid w:val="008E7C18"/>
    <w:rPr>
      <w:i/>
      <w:sz w:val="24"/>
      <w:lang w:eastAsia="ru-RU"/>
    </w:rPr>
  </w:style>
  <w:style w:type="character" w:customStyle="1" w:styleId="HTMLAddressChar3">
    <w:name w:val="HTML Address Char3"/>
    <w:locked/>
    <w:rsid w:val="008E7C18"/>
    <w:rPr>
      <w:rFonts w:ascii="Calibri" w:hAnsi="Calibri" w:cs="Times New Roman"/>
      <w:i/>
      <w:sz w:val="20"/>
      <w:szCs w:val="20"/>
    </w:rPr>
  </w:style>
  <w:style w:type="character" w:customStyle="1" w:styleId="1280">
    <w:name w:val="Знак1 Знак Знак28"/>
    <w:aliases w:val="Знак1 Знак11"/>
    <w:locked/>
    <w:rsid w:val="008E7C18"/>
    <w:rPr>
      <w:sz w:val="24"/>
      <w:lang w:val="ru-RU" w:eastAsia="ru-RU"/>
    </w:rPr>
  </w:style>
  <w:style w:type="paragraph" w:customStyle="1" w:styleId="BlockText1">
    <w:name w:val="Block Text1"/>
    <w:basedOn w:val="a3"/>
    <w:rsid w:val="008E7C18"/>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8E7C18"/>
    <w:rPr>
      <w:i/>
      <w:color w:val="000000"/>
      <w:sz w:val="24"/>
      <w:lang w:eastAsia="ru-RU"/>
    </w:rPr>
  </w:style>
  <w:style w:type="character" w:customStyle="1" w:styleId="IntenseQuoteChar3">
    <w:name w:val="Intense Quote Char3"/>
    <w:locked/>
    <w:rsid w:val="008E7C18"/>
    <w:rPr>
      <w:b/>
      <w:i/>
      <w:color w:val="4F81BD"/>
      <w:sz w:val="24"/>
      <w:lang w:eastAsia="ru-RU"/>
    </w:rPr>
  </w:style>
  <w:style w:type="paragraph" w:customStyle="1" w:styleId="BodyTextIndent21">
    <w:name w:val="Body Text Indent 21"/>
    <w:basedOn w:val="a3"/>
    <w:rsid w:val="008E7C18"/>
    <w:pPr>
      <w:overflowPunct w:val="0"/>
      <w:autoSpaceDE w:val="0"/>
      <w:ind w:firstLine="567"/>
      <w:jc w:val="both"/>
    </w:pPr>
    <w:rPr>
      <w:sz w:val="20"/>
      <w:szCs w:val="20"/>
      <w:lang w:eastAsia="ar-SA"/>
    </w:rPr>
  </w:style>
  <w:style w:type="paragraph" w:customStyle="1" w:styleId="BodyTextIndent31">
    <w:name w:val="Body Text Indent 31"/>
    <w:basedOn w:val="a3"/>
    <w:rsid w:val="008E7C18"/>
    <w:pPr>
      <w:spacing w:line="360" w:lineRule="auto"/>
      <w:ind w:firstLine="709"/>
      <w:jc w:val="both"/>
    </w:pPr>
    <w:rPr>
      <w:sz w:val="28"/>
      <w:szCs w:val="20"/>
    </w:rPr>
  </w:style>
  <w:style w:type="paragraph" w:customStyle="1" w:styleId="230">
    <w:name w:val="Обычный23"/>
    <w:rsid w:val="008E7C1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8E7C18"/>
    <w:pPr>
      <w:tabs>
        <w:tab w:val="center" w:pos="4153"/>
        <w:tab w:val="right" w:pos="8306"/>
      </w:tabs>
    </w:pPr>
    <w:rPr>
      <w:rFonts w:ascii="Arial" w:hAnsi="Arial"/>
      <w:szCs w:val="20"/>
    </w:rPr>
  </w:style>
  <w:style w:type="paragraph" w:customStyle="1" w:styleId="Normal11">
    <w:name w:val="Normal11"/>
    <w:rsid w:val="008E7C1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8E7C18"/>
    <w:pPr>
      <w:keepNext/>
      <w:snapToGrid/>
      <w:outlineLvl w:val="2"/>
    </w:pPr>
    <w:rPr>
      <w:sz w:val="24"/>
    </w:rPr>
  </w:style>
  <w:style w:type="paragraph" w:customStyle="1" w:styleId="BodyText11">
    <w:name w:val="Body Text11"/>
    <w:basedOn w:val="Normal11"/>
    <w:rsid w:val="008E7C18"/>
    <w:pPr>
      <w:snapToGrid/>
      <w:spacing w:line="360" w:lineRule="auto"/>
    </w:pPr>
    <w:rPr>
      <w:sz w:val="24"/>
    </w:rPr>
  </w:style>
  <w:style w:type="paragraph" w:customStyle="1" w:styleId="ListParagraph11">
    <w:name w:val="List Paragraph11"/>
    <w:basedOn w:val="a3"/>
    <w:rsid w:val="008E7C18"/>
    <w:pPr>
      <w:spacing w:after="200" w:line="276" w:lineRule="auto"/>
      <w:ind w:left="720"/>
      <w:contextualSpacing/>
    </w:pPr>
    <w:rPr>
      <w:rFonts w:ascii="Calibri" w:hAnsi="Calibri"/>
      <w:sz w:val="22"/>
      <w:szCs w:val="22"/>
    </w:rPr>
  </w:style>
  <w:style w:type="paragraph" w:customStyle="1" w:styleId="PlainText11">
    <w:name w:val="Plain Text11"/>
    <w:basedOn w:val="a3"/>
    <w:rsid w:val="008E7C18"/>
    <w:rPr>
      <w:rFonts w:ascii="Courier New" w:hAnsi="Courier New"/>
      <w:sz w:val="20"/>
      <w:szCs w:val="20"/>
    </w:rPr>
  </w:style>
  <w:style w:type="paragraph" w:customStyle="1" w:styleId="BodyText311">
    <w:name w:val="Body Text 311"/>
    <w:basedOn w:val="Normal11"/>
    <w:rsid w:val="008E7C18"/>
    <w:pPr>
      <w:snapToGrid/>
      <w:jc w:val="both"/>
    </w:pPr>
    <w:rPr>
      <w:i/>
      <w:sz w:val="26"/>
    </w:rPr>
  </w:style>
  <w:style w:type="character" w:customStyle="1" w:styleId="SubtleEmphasis1">
    <w:name w:val="Subtle Emphasis1"/>
    <w:rsid w:val="008E7C18"/>
    <w:rPr>
      <w:i/>
      <w:color w:val="808080"/>
    </w:rPr>
  </w:style>
  <w:style w:type="character" w:customStyle="1" w:styleId="2160">
    <w:name w:val="Знак Знак216"/>
    <w:aliases w:val="Основной текст с отступом Знак Знак Зна Знак"/>
    <w:locked/>
    <w:rsid w:val="008E7C18"/>
    <w:rPr>
      <w:rFonts w:ascii="Arial" w:hAnsi="Arial"/>
      <w:b/>
      <w:i/>
      <w:sz w:val="28"/>
      <w:lang w:val="ru-RU" w:eastAsia="en-US"/>
    </w:rPr>
  </w:style>
  <w:style w:type="character" w:customStyle="1" w:styleId="DefaultParagraphFont1">
    <w:name w:val="Default Paragraph Font1"/>
    <w:rsid w:val="008E7C18"/>
  </w:style>
  <w:style w:type="paragraph" w:customStyle="1" w:styleId="NoSpacing1">
    <w:name w:val="No Spacing1"/>
    <w:rsid w:val="008E7C18"/>
    <w:pPr>
      <w:spacing w:after="0" w:line="240" w:lineRule="auto"/>
    </w:pPr>
    <w:rPr>
      <w:rFonts w:ascii="Calibri" w:eastAsia="Times New Roman" w:hAnsi="Calibri" w:cs="Times New Roman"/>
      <w:sz w:val="24"/>
      <w:szCs w:val="24"/>
    </w:rPr>
  </w:style>
  <w:style w:type="character" w:customStyle="1" w:styleId="z-TopofFormChar">
    <w:name w:val="z-Top of Form Char"/>
    <w:locked/>
    <w:rsid w:val="008E7C18"/>
    <w:rPr>
      <w:rFonts w:ascii="Arial" w:hAnsi="Arial" w:cs="Times New Roman"/>
      <w:b/>
      <w:sz w:val="20"/>
    </w:rPr>
  </w:style>
  <w:style w:type="character" w:customStyle="1" w:styleId="z-TopofFormChar1">
    <w:name w:val="z-Top of Form Char1"/>
    <w:locked/>
    <w:rsid w:val="008E7C18"/>
    <w:rPr>
      <w:rFonts w:ascii="Arial" w:hAnsi="Arial" w:cs="Times New Roman"/>
      <w:b/>
      <w:sz w:val="20"/>
      <w:szCs w:val="20"/>
    </w:rPr>
  </w:style>
  <w:style w:type="character" w:customStyle="1" w:styleId="z-BottomofFormChar">
    <w:name w:val="z-Bottom of Form Char"/>
    <w:locked/>
    <w:rsid w:val="008E7C18"/>
    <w:rPr>
      <w:rFonts w:ascii="Arial" w:hAnsi="Arial" w:cs="Times New Roman"/>
      <w:vanish/>
      <w:sz w:val="16"/>
      <w:lang w:eastAsia="ru-RU"/>
    </w:rPr>
  </w:style>
  <w:style w:type="character" w:customStyle="1" w:styleId="z-BottomofFormChar1">
    <w:name w:val="z-Bottom of Form Char1"/>
    <w:locked/>
    <w:rsid w:val="008E7C18"/>
    <w:rPr>
      <w:rFonts w:ascii="Arial" w:hAnsi="Arial" w:cs="Times New Roman"/>
      <w:vanish/>
      <w:sz w:val="16"/>
      <w:szCs w:val="16"/>
    </w:rPr>
  </w:style>
  <w:style w:type="paragraph" w:customStyle="1" w:styleId="Heading41">
    <w:name w:val="Heading 41"/>
    <w:basedOn w:val="Normal1"/>
    <w:next w:val="Normal1"/>
    <w:rsid w:val="008E7C18"/>
    <w:pPr>
      <w:keepNext/>
      <w:widowControl/>
    </w:pPr>
    <w:rPr>
      <w:sz w:val="24"/>
    </w:rPr>
  </w:style>
  <w:style w:type="character" w:customStyle="1" w:styleId="MacroTextChar2">
    <w:name w:val="Macro Text Char2"/>
    <w:locked/>
    <w:rsid w:val="008E7C18"/>
    <w:rPr>
      <w:rFonts w:ascii="Courier New" w:hAnsi="Courier New" w:cs="Times New Roman"/>
      <w:sz w:val="22"/>
      <w:lang w:val="en-US" w:eastAsia="en-US" w:bidi="ar-SA"/>
    </w:rPr>
  </w:style>
  <w:style w:type="character" w:customStyle="1" w:styleId="5111">
    <w:name w:val="Знак5 Знак Знак11"/>
    <w:locked/>
    <w:rsid w:val="008E7C18"/>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8E7C18"/>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8E7C18"/>
    <w:rPr>
      <w:sz w:val="24"/>
    </w:rPr>
  </w:style>
  <w:style w:type="character" w:customStyle="1" w:styleId="PlaceholderText1">
    <w:name w:val="Placeholder Text1"/>
    <w:rsid w:val="008E7C18"/>
    <w:rPr>
      <w:color w:val="808080"/>
    </w:rPr>
  </w:style>
  <w:style w:type="paragraph" w:customStyle="1" w:styleId="TextBody">
    <w:name w:val="Text Body"/>
    <w:basedOn w:val="a3"/>
    <w:rsid w:val="008E7C18"/>
    <w:pPr>
      <w:suppressAutoHyphens/>
      <w:spacing w:after="120"/>
    </w:pPr>
    <w:rPr>
      <w:lang w:val="en-US" w:eastAsia="zh-CN"/>
    </w:rPr>
  </w:style>
  <w:style w:type="character" w:customStyle="1" w:styleId="WW8Num13z3">
    <w:name w:val="WW8Num13z3"/>
    <w:rsid w:val="008E7C18"/>
  </w:style>
  <w:style w:type="character" w:customStyle="1" w:styleId="WW8Num13z4">
    <w:name w:val="WW8Num13z4"/>
    <w:rsid w:val="008E7C18"/>
  </w:style>
  <w:style w:type="character" w:customStyle="1" w:styleId="WW8Num13z5">
    <w:name w:val="WW8Num13z5"/>
    <w:rsid w:val="008E7C18"/>
  </w:style>
  <w:style w:type="character" w:customStyle="1" w:styleId="WW8Num13z6">
    <w:name w:val="WW8Num13z6"/>
    <w:rsid w:val="008E7C18"/>
  </w:style>
  <w:style w:type="character" w:customStyle="1" w:styleId="WW8Num13z7">
    <w:name w:val="WW8Num13z7"/>
    <w:rsid w:val="008E7C18"/>
  </w:style>
  <w:style w:type="character" w:customStyle="1" w:styleId="WW8Num13z8">
    <w:name w:val="WW8Num13z8"/>
    <w:rsid w:val="008E7C18"/>
  </w:style>
  <w:style w:type="character" w:customStyle="1" w:styleId="WW8Num14z4">
    <w:name w:val="WW8Num14z4"/>
    <w:rsid w:val="008E7C18"/>
  </w:style>
  <w:style w:type="character" w:customStyle="1" w:styleId="WW8Num14z5">
    <w:name w:val="WW8Num14z5"/>
    <w:rsid w:val="008E7C18"/>
  </w:style>
  <w:style w:type="character" w:customStyle="1" w:styleId="WW8Num14z6">
    <w:name w:val="WW8Num14z6"/>
    <w:rsid w:val="008E7C18"/>
  </w:style>
  <w:style w:type="character" w:customStyle="1" w:styleId="WW8Num14z7">
    <w:name w:val="WW8Num14z7"/>
    <w:rsid w:val="008E7C18"/>
  </w:style>
  <w:style w:type="character" w:customStyle="1" w:styleId="WW8Num14z8">
    <w:name w:val="WW8Num14z8"/>
    <w:rsid w:val="008E7C18"/>
  </w:style>
  <w:style w:type="paragraph" w:customStyle="1" w:styleId="1ffffff8">
    <w:name w:val="Текст примечания1"/>
    <w:basedOn w:val="a3"/>
    <w:rsid w:val="008E7C18"/>
    <w:pPr>
      <w:suppressAutoHyphens/>
    </w:pPr>
    <w:rPr>
      <w:sz w:val="20"/>
      <w:szCs w:val="20"/>
      <w:lang w:eastAsia="ar-SA"/>
    </w:rPr>
  </w:style>
  <w:style w:type="paragraph" w:customStyle="1" w:styleId="21f2">
    <w:name w:val="Маркированный список 21"/>
    <w:basedOn w:val="a3"/>
    <w:rsid w:val="008E7C18"/>
    <w:pPr>
      <w:tabs>
        <w:tab w:val="left" w:pos="360"/>
      </w:tabs>
      <w:suppressAutoHyphens/>
      <w:ind w:left="360" w:hanging="360"/>
    </w:pPr>
    <w:rPr>
      <w:lang w:eastAsia="ar-SA"/>
    </w:rPr>
  </w:style>
  <w:style w:type="paragraph" w:customStyle="1" w:styleId="1ffffff9">
    <w:name w:val="Название объекта1"/>
    <w:basedOn w:val="a3"/>
    <w:next w:val="a3"/>
    <w:rsid w:val="008E7C18"/>
    <w:pPr>
      <w:suppressAutoHyphens/>
    </w:pPr>
    <w:rPr>
      <w:b/>
      <w:bCs/>
      <w:color w:val="4F81BD"/>
      <w:sz w:val="18"/>
      <w:szCs w:val="18"/>
      <w:lang w:eastAsia="ar-SA"/>
    </w:rPr>
  </w:style>
  <w:style w:type="paragraph" w:customStyle="1" w:styleId="21f3">
    <w:name w:val="Список 21"/>
    <w:basedOn w:val="a3"/>
    <w:rsid w:val="008E7C18"/>
    <w:pPr>
      <w:suppressAutoHyphens/>
      <w:ind w:left="566" w:hanging="283"/>
    </w:pPr>
    <w:rPr>
      <w:lang w:eastAsia="ar-SA"/>
    </w:rPr>
  </w:style>
  <w:style w:type="paragraph" w:customStyle="1" w:styleId="416">
    <w:name w:val="Список 41"/>
    <w:basedOn w:val="a3"/>
    <w:rsid w:val="008E7C18"/>
    <w:pPr>
      <w:suppressAutoHyphens/>
      <w:ind w:left="1132" w:hanging="283"/>
    </w:pPr>
    <w:rPr>
      <w:lang w:eastAsia="ar-SA"/>
    </w:rPr>
  </w:style>
  <w:style w:type="paragraph" w:customStyle="1" w:styleId="Heading22">
    <w:name w:val="Heading 22"/>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8E7C18"/>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8E7C18"/>
    <w:rPr>
      <w:rFonts w:ascii="Times New Roman" w:hAnsi="Times New Roman" w:cs="Times New Roman"/>
      <w:color w:val="000000"/>
      <w:sz w:val="20"/>
      <w:szCs w:val="20"/>
    </w:rPr>
  </w:style>
  <w:style w:type="paragraph" w:customStyle="1" w:styleId="Heading911">
    <w:name w:val="Heading 9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8E7C18"/>
    <w:rPr>
      <w:rFonts w:ascii="Times New Roman" w:hAnsi="Times New Roman"/>
      <w:sz w:val="20"/>
    </w:rPr>
  </w:style>
  <w:style w:type="character" w:customStyle="1" w:styleId="343">
    <w:name w:val="Знак3 Знак Знак4"/>
    <w:locked/>
    <w:rsid w:val="008E7C18"/>
    <w:rPr>
      <w:rFonts w:ascii="Courier New" w:hAnsi="Courier New"/>
      <w:lang w:val="ru-RU" w:eastAsia="ru-RU"/>
    </w:rPr>
  </w:style>
  <w:style w:type="paragraph" w:customStyle="1" w:styleId="CharChar0">
    <w:name w:val="первый Char Char"/>
    <w:basedOn w:val="a3"/>
    <w:rsid w:val="008E7C18"/>
    <w:pPr>
      <w:spacing w:before="120" w:line="240" w:lineRule="exact"/>
      <w:ind w:firstLine="284"/>
      <w:jc w:val="both"/>
    </w:pPr>
    <w:rPr>
      <w:sz w:val="22"/>
    </w:rPr>
  </w:style>
  <w:style w:type="paragraph" w:customStyle="1" w:styleId="Char">
    <w:name w:val="первый Char"/>
    <w:basedOn w:val="a3"/>
    <w:rsid w:val="008E7C18"/>
    <w:pPr>
      <w:spacing w:before="120" w:line="240" w:lineRule="exact"/>
      <w:ind w:firstLine="284"/>
      <w:jc w:val="both"/>
    </w:pPr>
    <w:rPr>
      <w:sz w:val="22"/>
    </w:rPr>
  </w:style>
  <w:style w:type="character" w:customStyle="1" w:styleId="gray1">
    <w:name w:val="gray1"/>
    <w:rsid w:val="008E7C18"/>
    <w:rPr>
      <w:color w:val="808080"/>
    </w:rPr>
  </w:style>
  <w:style w:type="character" w:customStyle="1" w:styleId="style1610">
    <w:name w:val="style161"/>
    <w:rsid w:val="008E7C18"/>
    <w:rPr>
      <w:rFonts w:ascii="Verdana" w:hAnsi="Verdana"/>
      <w:sz w:val="24"/>
    </w:rPr>
  </w:style>
  <w:style w:type="paragraph" w:customStyle="1" w:styleId="affffffffffc">
    <w:name w:val="Содержание"/>
    <w:basedOn w:val="a3"/>
    <w:rsid w:val="008E7C18"/>
    <w:pPr>
      <w:ind w:firstLine="454"/>
      <w:jc w:val="both"/>
    </w:pPr>
  </w:style>
  <w:style w:type="paragraph" w:customStyle="1" w:styleId="affffffffffd">
    <w:name w:val="Модули"/>
    <w:basedOn w:val="a3"/>
    <w:rsid w:val="008E7C18"/>
    <w:pPr>
      <w:keepNext/>
    </w:pPr>
    <w:rPr>
      <w:b/>
      <w:bCs/>
    </w:rPr>
  </w:style>
  <w:style w:type="character" w:customStyle="1" w:styleId="description2">
    <w:name w:val="description2"/>
    <w:rsid w:val="008E7C18"/>
    <w:rPr>
      <w:color w:val="000000"/>
      <w:sz w:val="20"/>
    </w:rPr>
  </w:style>
  <w:style w:type="paragraph" w:customStyle="1" w:styleId="22a">
    <w:name w:val="Îñíî´2íîé òåêñò 2"/>
    <w:basedOn w:val="a3"/>
    <w:rsid w:val="008E7C18"/>
    <w:pPr>
      <w:widowControl w:val="0"/>
      <w:ind w:firstLine="709"/>
      <w:jc w:val="both"/>
    </w:pPr>
    <w:rPr>
      <w:szCs w:val="20"/>
    </w:rPr>
  </w:style>
  <w:style w:type="paragraph" w:customStyle="1" w:styleId="Noeeu3">
    <w:name w:val="Noeeu3"/>
    <w:basedOn w:val="a3"/>
    <w:rsid w:val="008E7C18"/>
    <w:pPr>
      <w:widowControl w:val="0"/>
      <w:ind w:firstLine="284"/>
      <w:jc w:val="both"/>
    </w:pPr>
    <w:rPr>
      <w:sz w:val="20"/>
      <w:szCs w:val="20"/>
    </w:rPr>
  </w:style>
  <w:style w:type="character" w:customStyle="1" w:styleId="c17">
    <w:name w:val="c17"/>
    <w:rsid w:val="008E7C18"/>
  </w:style>
  <w:style w:type="paragraph" w:customStyle="1" w:styleId="affffffffffe">
    <w:name w:val="_Обычный"/>
    <w:basedOn w:val="a3"/>
    <w:rsid w:val="008E7C18"/>
    <w:pPr>
      <w:spacing w:line="360" w:lineRule="auto"/>
      <w:ind w:firstLine="709"/>
      <w:jc w:val="both"/>
    </w:pPr>
  </w:style>
  <w:style w:type="character" w:customStyle="1" w:styleId="NoBreak">
    <w:name w:val="_NoBreak"/>
    <w:rsid w:val="008E7C18"/>
  </w:style>
  <w:style w:type="paragraph" w:customStyle="1" w:styleId="1270">
    <w:name w:val="Стиль по ширине Первая строка:  127 см"/>
    <w:basedOn w:val="a3"/>
    <w:rsid w:val="008E7C18"/>
    <w:pPr>
      <w:spacing w:line="360" w:lineRule="auto"/>
      <w:ind w:firstLine="720"/>
      <w:jc w:val="both"/>
    </w:pPr>
    <w:rPr>
      <w:szCs w:val="20"/>
    </w:rPr>
  </w:style>
  <w:style w:type="character" w:customStyle="1" w:styleId="Arial16">
    <w:name w:val="Стиль Arial 16 пт полужирный"/>
    <w:rsid w:val="008E7C18"/>
    <w:rPr>
      <w:rFonts w:ascii="Arial" w:hAnsi="Arial"/>
      <w:b/>
      <w:sz w:val="32"/>
    </w:rPr>
  </w:style>
  <w:style w:type="paragraph" w:customStyle="1" w:styleId="12b">
    <w:name w:val="стиль12"/>
    <w:basedOn w:val="a3"/>
    <w:rsid w:val="008E7C18"/>
    <w:pPr>
      <w:spacing w:before="100" w:beforeAutospacing="1" w:after="100" w:afterAutospacing="1"/>
    </w:pPr>
    <w:rPr>
      <w:rFonts w:ascii="Arial" w:hAnsi="Arial" w:cs="Arial"/>
      <w:color w:val="676767"/>
      <w:sz w:val="20"/>
      <w:szCs w:val="20"/>
    </w:rPr>
  </w:style>
  <w:style w:type="character" w:customStyle="1" w:styleId="FontStyle61">
    <w:name w:val="Font Style61"/>
    <w:rsid w:val="008E7C18"/>
    <w:rPr>
      <w:rFonts w:ascii="MS Reference Sans Serif" w:hAnsi="MS Reference Sans Serif"/>
      <w:sz w:val="12"/>
    </w:rPr>
  </w:style>
  <w:style w:type="character" w:customStyle="1" w:styleId="FontStyle60">
    <w:name w:val="Font Style60"/>
    <w:rsid w:val="008E7C18"/>
    <w:rPr>
      <w:rFonts w:ascii="MS Reference Sans Serif" w:hAnsi="MS Reference Sans Serif"/>
      <w:sz w:val="16"/>
    </w:rPr>
  </w:style>
  <w:style w:type="paragraph" w:customStyle="1" w:styleId="Style102">
    <w:name w:val="Стиль Style10 + Черный"/>
    <w:basedOn w:val="a3"/>
    <w:next w:val="a3"/>
    <w:rsid w:val="008E7C18"/>
    <w:rPr>
      <w:color w:val="000000"/>
    </w:rPr>
  </w:style>
  <w:style w:type="paragraph" w:customStyle="1" w:styleId="Style1010">
    <w:name w:val="Стиль Style10 + Черный1"/>
    <w:basedOn w:val="a3"/>
    <w:next w:val="a3"/>
    <w:rsid w:val="008E7C18"/>
    <w:rPr>
      <w:color w:val="000000"/>
    </w:rPr>
  </w:style>
  <w:style w:type="paragraph" w:customStyle="1" w:styleId="Style48">
    <w:name w:val="Style48"/>
    <w:basedOn w:val="a3"/>
    <w:rsid w:val="008E7C18"/>
    <w:pPr>
      <w:widowControl w:val="0"/>
      <w:autoSpaceDE w:val="0"/>
      <w:autoSpaceDN w:val="0"/>
      <w:adjustRightInd w:val="0"/>
    </w:pPr>
  </w:style>
  <w:style w:type="paragraph" w:customStyle="1" w:styleId="Textbody0">
    <w:name w:val="Text body"/>
    <w:basedOn w:val="Standard"/>
    <w:rsid w:val="008E7C18"/>
    <w:pPr>
      <w:autoSpaceDN/>
      <w:spacing w:after="120"/>
      <w:textAlignment w:val="baseline"/>
    </w:pPr>
    <w:rPr>
      <w:rFonts w:eastAsia="SimSun" w:cs="Mangal"/>
      <w:kern w:val="1"/>
      <w:lang w:eastAsia="hi-IN" w:bidi="hi-IN"/>
    </w:rPr>
  </w:style>
  <w:style w:type="paragraph" w:customStyle="1" w:styleId="Index">
    <w:name w:val="Index"/>
    <w:basedOn w:val="Standard"/>
    <w:rsid w:val="008E7C1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8E7C18"/>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8E7C18"/>
    <w:rPr>
      <w:rFonts w:ascii="TimesET" w:eastAsia="Times New Roman" w:hAnsi="TimesET" w:cs="Times New Roman"/>
      <w:color w:val="000000"/>
      <w:sz w:val="20"/>
      <w:szCs w:val="20"/>
      <w:lang w:eastAsia="ru-RU"/>
    </w:rPr>
  </w:style>
  <w:style w:type="character" w:customStyle="1" w:styleId="IntenseEmphasis1">
    <w:name w:val="Intense Emphasis1"/>
    <w:rsid w:val="008E7C18"/>
    <w:rPr>
      <w:b/>
    </w:rPr>
  </w:style>
  <w:style w:type="paragraph" w:customStyle="1" w:styleId="HTMLPreformatted1">
    <w:name w:val="HTML Preformatted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8E7C1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8E7C18"/>
    <w:rPr>
      <w:sz w:val="24"/>
    </w:rPr>
  </w:style>
  <w:style w:type="character" w:customStyle="1" w:styleId="afffffffffff">
    <w:name w:val="Название Знак"/>
    <w:locked/>
    <w:rsid w:val="008E7C18"/>
    <w:rPr>
      <w:sz w:val="24"/>
      <w:lang w:val="en-US"/>
    </w:rPr>
  </w:style>
  <w:style w:type="character" w:customStyle="1" w:styleId="2fff6">
    <w:name w:val="Красная строка Знак2"/>
    <w:rsid w:val="008E7C18"/>
  </w:style>
  <w:style w:type="paragraph" w:customStyle="1" w:styleId="95">
    <w:name w:val="Знак9"/>
    <w:basedOn w:val="a3"/>
    <w:rsid w:val="008E7C18"/>
    <w:pPr>
      <w:spacing w:after="160" w:line="240" w:lineRule="exact"/>
    </w:pPr>
    <w:rPr>
      <w:rFonts w:ascii="Verdana" w:hAnsi="Verdana"/>
      <w:lang w:val="en-US" w:eastAsia="en-US"/>
    </w:rPr>
  </w:style>
  <w:style w:type="paragraph" w:customStyle="1" w:styleId="useradditionalinfo1">
    <w:name w:val="useradditionalinfo1"/>
    <w:basedOn w:val="a3"/>
    <w:rsid w:val="008E7C18"/>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8E7C18"/>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8E7C18"/>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8E7C18"/>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8E7C18"/>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8E7C18"/>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8E7C18"/>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8E7C18"/>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8E7C18"/>
    <w:pPr>
      <w:numPr>
        <w:numId w:val="0"/>
      </w:numPr>
      <w:tabs>
        <w:tab w:val="left" w:pos="360"/>
        <w:tab w:val="left" w:pos="1354"/>
      </w:tabs>
      <w:ind w:left="360" w:hanging="360"/>
    </w:pPr>
    <w:rPr>
      <w:sz w:val="24"/>
      <w:lang w:eastAsia="ru-RU"/>
    </w:rPr>
  </w:style>
  <w:style w:type="character" w:customStyle="1" w:styleId="77">
    <w:name w:val="Основной текст (7)_"/>
    <w:locked/>
    <w:rsid w:val="008E7C18"/>
    <w:rPr>
      <w:b/>
      <w:i/>
    </w:rPr>
  </w:style>
  <w:style w:type="paragraph" w:customStyle="1" w:styleId="bloc">
    <w:name w:val="bloc"/>
    <w:basedOn w:val="a3"/>
    <w:rsid w:val="008E7C18"/>
    <w:pPr>
      <w:spacing w:before="100" w:beforeAutospacing="1" w:after="100" w:afterAutospacing="1"/>
    </w:pPr>
  </w:style>
  <w:style w:type="paragraph" w:customStyle="1" w:styleId="bordered">
    <w:name w:val="bordered"/>
    <w:basedOn w:val="a3"/>
    <w:rsid w:val="008E7C18"/>
    <w:pPr>
      <w:spacing w:before="100" w:beforeAutospacing="1" w:after="100" w:afterAutospacing="1"/>
    </w:pPr>
  </w:style>
  <w:style w:type="paragraph" w:customStyle="1" w:styleId="fr-collapsible-toggle">
    <w:name w:val="fr-collapsible-toggle"/>
    <w:basedOn w:val="a3"/>
    <w:rsid w:val="008E7C18"/>
    <w:pPr>
      <w:spacing w:before="100" w:beforeAutospacing="1" w:after="100" w:afterAutospacing="1"/>
    </w:pPr>
  </w:style>
  <w:style w:type="paragraph" w:customStyle="1" w:styleId="fr-collapsible-toggle-collapsed">
    <w:name w:val="fr-collapsible-toggle-collapsed"/>
    <w:basedOn w:val="a3"/>
    <w:rsid w:val="008E7C18"/>
    <w:pPr>
      <w:spacing w:before="100" w:beforeAutospacing="1" w:after="100" w:afterAutospacing="1"/>
    </w:pPr>
  </w:style>
  <w:style w:type="paragraph" w:customStyle="1" w:styleId="fr-collapsible-group-toogle-all">
    <w:name w:val="fr-collapsible-group-toogle-all"/>
    <w:basedOn w:val="a3"/>
    <w:rsid w:val="008E7C18"/>
    <w:pPr>
      <w:spacing w:before="100" w:beforeAutospacing="1" w:after="100" w:afterAutospacing="1"/>
    </w:pPr>
    <w:rPr>
      <w:sz w:val="18"/>
      <w:szCs w:val="18"/>
    </w:rPr>
  </w:style>
  <w:style w:type="paragraph" w:customStyle="1" w:styleId="toogleboxnew">
    <w:name w:val="toogleboxnew"/>
    <w:basedOn w:val="a3"/>
    <w:rsid w:val="008E7C18"/>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8E7C18"/>
    <w:pPr>
      <w:shd w:val="clear" w:color="auto" w:fill="EFEFEF"/>
      <w:spacing w:after="30"/>
      <w:jc w:val="center"/>
    </w:pPr>
    <w:rPr>
      <w:b/>
      <w:bCs/>
    </w:rPr>
  </w:style>
  <w:style w:type="paragraph" w:customStyle="1" w:styleId="navboxnew">
    <w:name w:val="navboxnew"/>
    <w:basedOn w:val="a3"/>
    <w:rsid w:val="008E7C1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8E7C18"/>
    <w:pPr>
      <w:spacing w:before="100" w:beforeAutospacing="1" w:after="100" w:afterAutospacing="1"/>
      <w:ind w:left="-1200"/>
    </w:pPr>
    <w:rPr>
      <w:sz w:val="19"/>
      <w:szCs w:val="19"/>
    </w:rPr>
  </w:style>
  <w:style w:type="paragraph" w:customStyle="1" w:styleId="navboxnewoldie">
    <w:name w:val="navboxnew_oldie"/>
    <w:basedOn w:val="a3"/>
    <w:rsid w:val="008E7C1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8E7C18"/>
    <w:pPr>
      <w:spacing w:before="100" w:beforeAutospacing="1" w:after="100" w:afterAutospacing="1"/>
    </w:pPr>
  </w:style>
  <w:style w:type="paragraph" w:customStyle="1" w:styleId="mw-hiero-outer">
    <w:name w:val="mw-hiero-outer"/>
    <w:basedOn w:val="a3"/>
    <w:rsid w:val="008E7C18"/>
    <w:pPr>
      <w:spacing w:before="100" w:beforeAutospacing="1" w:after="100" w:afterAutospacing="1"/>
    </w:pPr>
  </w:style>
  <w:style w:type="paragraph" w:customStyle="1" w:styleId="mw-hiero-box">
    <w:name w:val="mw-hiero-box"/>
    <w:basedOn w:val="a3"/>
    <w:rsid w:val="008E7C18"/>
    <w:pPr>
      <w:shd w:val="clear" w:color="auto" w:fill="000000"/>
      <w:spacing w:before="100" w:beforeAutospacing="1" w:after="100" w:afterAutospacing="1"/>
    </w:pPr>
  </w:style>
  <w:style w:type="paragraph" w:customStyle="1" w:styleId="ui-helper-hidden">
    <w:name w:val="ui-helper-hidden"/>
    <w:basedOn w:val="a3"/>
    <w:rsid w:val="008E7C18"/>
    <w:pPr>
      <w:spacing w:before="100" w:beforeAutospacing="1" w:after="100" w:afterAutospacing="1"/>
    </w:pPr>
    <w:rPr>
      <w:vanish/>
    </w:rPr>
  </w:style>
  <w:style w:type="paragraph" w:customStyle="1" w:styleId="ui-helper-reset">
    <w:name w:val="ui-helper-reset"/>
    <w:basedOn w:val="a3"/>
    <w:rsid w:val="008E7C18"/>
  </w:style>
  <w:style w:type="paragraph" w:customStyle="1" w:styleId="ui-helper-clearfix">
    <w:name w:val="ui-helper-clearfix"/>
    <w:basedOn w:val="a3"/>
    <w:rsid w:val="008E7C18"/>
    <w:pPr>
      <w:spacing w:before="100" w:beforeAutospacing="1" w:after="100" w:afterAutospacing="1"/>
    </w:pPr>
  </w:style>
  <w:style w:type="paragraph" w:customStyle="1" w:styleId="ui-helper-zfix">
    <w:name w:val="ui-helper-zfix"/>
    <w:basedOn w:val="a3"/>
    <w:rsid w:val="008E7C18"/>
    <w:pPr>
      <w:spacing w:before="100" w:beforeAutospacing="1" w:after="100" w:afterAutospacing="1"/>
    </w:pPr>
  </w:style>
  <w:style w:type="paragraph" w:customStyle="1" w:styleId="ui-icon">
    <w:name w:val="ui-icon"/>
    <w:basedOn w:val="a3"/>
    <w:rsid w:val="008E7C18"/>
    <w:pPr>
      <w:spacing w:before="100" w:beforeAutospacing="1" w:after="100" w:afterAutospacing="1"/>
      <w:ind w:firstLine="7343"/>
    </w:pPr>
  </w:style>
  <w:style w:type="paragraph" w:customStyle="1" w:styleId="ui-widget-overlay">
    <w:name w:val="ui-widget-overlay"/>
    <w:basedOn w:val="a3"/>
    <w:rsid w:val="008E7C18"/>
    <w:pPr>
      <w:shd w:val="clear" w:color="auto" w:fill="000000"/>
      <w:spacing w:before="100" w:beforeAutospacing="1" w:after="100" w:afterAutospacing="1"/>
    </w:pPr>
  </w:style>
  <w:style w:type="paragraph" w:customStyle="1" w:styleId="ui-widget">
    <w:name w:val="ui-widget"/>
    <w:basedOn w:val="a3"/>
    <w:rsid w:val="008E7C18"/>
    <w:pPr>
      <w:spacing w:before="100" w:beforeAutospacing="1" w:after="100" w:afterAutospacing="1"/>
    </w:pPr>
    <w:rPr>
      <w:rFonts w:ascii="Arial" w:hAnsi="Arial" w:cs="Arial"/>
      <w:sz w:val="19"/>
      <w:szCs w:val="19"/>
    </w:rPr>
  </w:style>
  <w:style w:type="paragraph" w:customStyle="1" w:styleId="ui-widget-content">
    <w:name w:val="ui-widget-content"/>
    <w:basedOn w:val="a3"/>
    <w:rsid w:val="008E7C18"/>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8E7C18"/>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8E7C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8E7C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8E7C1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8E7C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8E7C18"/>
    <w:pPr>
      <w:spacing w:before="100" w:beforeAutospacing="1" w:after="100" w:afterAutospacing="1"/>
    </w:pPr>
    <w:rPr>
      <w:color w:val="FFFFFF"/>
    </w:rPr>
  </w:style>
  <w:style w:type="paragraph" w:customStyle="1" w:styleId="ui-priority-primary">
    <w:name w:val="ui-priority-primary"/>
    <w:basedOn w:val="a3"/>
    <w:rsid w:val="008E7C18"/>
    <w:pPr>
      <w:spacing w:before="100" w:beforeAutospacing="1" w:after="100" w:afterAutospacing="1"/>
    </w:pPr>
    <w:rPr>
      <w:b/>
      <w:bCs/>
    </w:rPr>
  </w:style>
  <w:style w:type="paragraph" w:customStyle="1" w:styleId="ui-priority-secondary">
    <w:name w:val="ui-priority-secondary"/>
    <w:basedOn w:val="a3"/>
    <w:rsid w:val="008E7C18"/>
    <w:pPr>
      <w:spacing w:before="100" w:beforeAutospacing="1" w:after="100" w:afterAutospacing="1"/>
    </w:pPr>
  </w:style>
  <w:style w:type="paragraph" w:customStyle="1" w:styleId="ui-state-disabled">
    <w:name w:val="ui-state-disabled"/>
    <w:basedOn w:val="a3"/>
    <w:rsid w:val="008E7C18"/>
    <w:pPr>
      <w:spacing w:before="100" w:beforeAutospacing="1" w:after="100" w:afterAutospacing="1"/>
    </w:pPr>
  </w:style>
  <w:style w:type="paragraph" w:customStyle="1" w:styleId="ui-widget-shadow">
    <w:name w:val="ui-widget-shadow"/>
    <w:basedOn w:val="a3"/>
    <w:rsid w:val="008E7C18"/>
    <w:pPr>
      <w:shd w:val="clear" w:color="auto" w:fill="000000"/>
      <w:ind w:left="-105"/>
    </w:pPr>
  </w:style>
  <w:style w:type="paragraph" w:customStyle="1" w:styleId="ui-resizable-handle">
    <w:name w:val="ui-resizable-handle"/>
    <w:basedOn w:val="a3"/>
    <w:rsid w:val="008E7C18"/>
    <w:pPr>
      <w:spacing w:before="100" w:beforeAutospacing="1" w:after="100" w:afterAutospacing="1"/>
    </w:pPr>
    <w:rPr>
      <w:sz w:val="2"/>
      <w:szCs w:val="2"/>
    </w:rPr>
  </w:style>
  <w:style w:type="paragraph" w:customStyle="1" w:styleId="ui-resizable-n">
    <w:name w:val="ui-resizable-n"/>
    <w:basedOn w:val="a3"/>
    <w:rsid w:val="008E7C18"/>
    <w:pPr>
      <w:spacing w:before="100" w:beforeAutospacing="1" w:after="100" w:afterAutospacing="1"/>
    </w:pPr>
  </w:style>
  <w:style w:type="paragraph" w:customStyle="1" w:styleId="ui-resizable-s">
    <w:name w:val="ui-resizable-s"/>
    <w:basedOn w:val="a3"/>
    <w:rsid w:val="008E7C18"/>
    <w:pPr>
      <w:spacing w:before="100" w:beforeAutospacing="1" w:after="100" w:afterAutospacing="1"/>
    </w:pPr>
  </w:style>
  <w:style w:type="paragraph" w:customStyle="1" w:styleId="ui-resizable-e">
    <w:name w:val="ui-resizable-e"/>
    <w:basedOn w:val="a3"/>
    <w:rsid w:val="008E7C18"/>
    <w:pPr>
      <w:spacing w:before="100" w:beforeAutospacing="1" w:after="100" w:afterAutospacing="1"/>
    </w:pPr>
  </w:style>
  <w:style w:type="paragraph" w:customStyle="1" w:styleId="ui-resizable-w">
    <w:name w:val="ui-resizable-w"/>
    <w:basedOn w:val="a3"/>
    <w:rsid w:val="008E7C18"/>
    <w:pPr>
      <w:spacing w:before="100" w:beforeAutospacing="1" w:after="100" w:afterAutospacing="1"/>
    </w:pPr>
  </w:style>
  <w:style w:type="paragraph" w:customStyle="1" w:styleId="ui-resizable-se">
    <w:name w:val="ui-resizable-se"/>
    <w:basedOn w:val="a3"/>
    <w:rsid w:val="008E7C18"/>
    <w:pPr>
      <w:spacing w:before="100" w:beforeAutospacing="1" w:after="100" w:afterAutospacing="1"/>
    </w:pPr>
  </w:style>
  <w:style w:type="paragraph" w:customStyle="1" w:styleId="ui-resizable-sw">
    <w:name w:val="ui-resizable-sw"/>
    <w:basedOn w:val="a3"/>
    <w:rsid w:val="008E7C18"/>
    <w:pPr>
      <w:spacing w:before="100" w:beforeAutospacing="1" w:after="100" w:afterAutospacing="1"/>
    </w:pPr>
  </w:style>
  <w:style w:type="paragraph" w:customStyle="1" w:styleId="ui-resizable-nw">
    <w:name w:val="ui-resizable-nw"/>
    <w:basedOn w:val="a3"/>
    <w:rsid w:val="008E7C18"/>
    <w:pPr>
      <w:spacing w:before="100" w:beforeAutospacing="1" w:after="100" w:afterAutospacing="1"/>
    </w:pPr>
  </w:style>
  <w:style w:type="paragraph" w:customStyle="1" w:styleId="ui-resizable-ne">
    <w:name w:val="ui-resizable-ne"/>
    <w:basedOn w:val="a3"/>
    <w:rsid w:val="008E7C18"/>
    <w:pPr>
      <w:spacing w:before="100" w:beforeAutospacing="1" w:after="100" w:afterAutospacing="1"/>
    </w:pPr>
  </w:style>
  <w:style w:type="paragraph" w:customStyle="1" w:styleId="ui-button">
    <w:name w:val="ui-button"/>
    <w:basedOn w:val="a3"/>
    <w:rsid w:val="008E7C18"/>
    <w:pPr>
      <w:spacing w:before="100" w:beforeAutospacing="1" w:after="100" w:afterAutospacing="1"/>
      <w:ind w:right="24"/>
      <w:jc w:val="center"/>
    </w:pPr>
  </w:style>
  <w:style w:type="paragraph" w:customStyle="1" w:styleId="ui-button-icon-only">
    <w:name w:val="ui-button-icon-only"/>
    <w:basedOn w:val="a3"/>
    <w:rsid w:val="008E7C18"/>
    <w:pPr>
      <w:spacing w:before="100" w:beforeAutospacing="1" w:after="100" w:afterAutospacing="1"/>
    </w:pPr>
  </w:style>
  <w:style w:type="paragraph" w:customStyle="1" w:styleId="ui-button-icons-only">
    <w:name w:val="ui-button-icons-only"/>
    <w:basedOn w:val="a3"/>
    <w:rsid w:val="008E7C18"/>
    <w:pPr>
      <w:spacing w:before="100" w:beforeAutospacing="1" w:after="100" w:afterAutospacing="1"/>
    </w:pPr>
  </w:style>
  <w:style w:type="paragraph" w:customStyle="1" w:styleId="ui-buttonset">
    <w:name w:val="ui-buttonset"/>
    <w:basedOn w:val="a3"/>
    <w:rsid w:val="008E7C18"/>
    <w:pPr>
      <w:spacing w:before="100" w:beforeAutospacing="1" w:after="100" w:afterAutospacing="1"/>
      <w:ind w:right="105"/>
    </w:pPr>
  </w:style>
  <w:style w:type="paragraph" w:customStyle="1" w:styleId="ui-dialog">
    <w:name w:val="ui-dialog"/>
    <w:basedOn w:val="a3"/>
    <w:rsid w:val="008E7C18"/>
    <w:pPr>
      <w:spacing w:before="100" w:beforeAutospacing="1" w:after="100" w:afterAutospacing="1"/>
    </w:pPr>
  </w:style>
  <w:style w:type="paragraph" w:customStyle="1" w:styleId="suggestions">
    <w:name w:val="suggestions"/>
    <w:basedOn w:val="a3"/>
    <w:rsid w:val="008E7C18"/>
    <w:pPr>
      <w:ind w:right="-15"/>
    </w:pPr>
  </w:style>
  <w:style w:type="paragraph" w:customStyle="1" w:styleId="suggestions-special">
    <w:name w:val="suggestions-special"/>
    <w:basedOn w:val="a3"/>
    <w:rsid w:val="008E7C18"/>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8E7C18"/>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8E7C18"/>
    <w:pPr>
      <w:spacing w:line="360" w:lineRule="atLeast"/>
    </w:pPr>
    <w:rPr>
      <w:color w:val="000000"/>
    </w:rPr>
  </w:style>
  <w:style w:type="paragraph" w:customStyle="1" w:styleId="suggestions-result-current">
    <w:name w:val="suggestions-result-current"/>
    <w:basedOn w:val="a3"/>
    <w:rsid w:val="008E7C18"/>
    <w:pPr>
      <w:shd w:val="clear" w:color="auto" w:fill="4C59A6"/>
      <w:spacing w:before="100" w:beforeAutospacing="1" w:after="100" w:afterAutospacing="1"/>
    </w:pPr>
    <w:rPr>
      <w:color w:val="FFFFFF"/>
    </w:rPr>
  </w:style>
  <w:style w:type="paragraph" w:customStyle="1" w:styleId="autoellipsis-matched">
    <w:name w:val="autoellipsis-matched"/>
    <w:basedOn w:val="a3"/>
    <w:rsid w:val="008E7C18"/>
    <w:pPr>
      <w:spacing w:before="100" w:beforeAutospacing="1" w:after="100" w:afterAutospacing="1"/>
    </w:pPr>
    <w:rPr>
      <w:b/>
      <w:bCs/>
    </w:rPr>
  </w:style>
  <w:style w:type="paragraph" w:customStyle="1" w:styleId="mwembedplayer">
    <w:name w:val="mwembedplayer"/>
    <w:basedOn w:val="a3"/>
    <w:rsid w:val="008E7C18"/>
    <w:pPr>
      <w:spacing w:before="100" w:beforeAutospacing="1" w:after="100" w:afterAutospacing="1"/>
    </w:pPr>
  </w:style>
  <w:style w:type="paragraph" w:customStyle="1" w:styleId="loadingspinner">
    <w:name w:val="loadingspinner"/>
    <w:basedOn w:val="a3"/>
    <w:rsid w:val="008E7C18"/>
    <w:pPr>
      <w:spacing w:before="100" w:beforeAutospacing="1" w:after="100" w:afterAutospacing="1"/>
    </w:pPr>
  </w:style>
  <w:style w:type="paragraph" w:customStyle="1" w:styleId="mw-imported-resource">
    <w:name w:val="mw-imported-resource"/>
    <w:basedOn w:val="a3"/>
    <w:rsid w:val="008E7C18"/>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8E7C18"/>
    <w:pPr>
      <w:spacing w:before="30" w:after="100" w:afterAutospacing="1"/>
      <w:ind w:left="45"/>
    </w:pPr>
  </w:style>
  <w:style w:type="paragraph" w:customStyle="1" w:styleId="mw-fullscreen-overlay">
    <w:name w:val="mw-fullscreen-overlay"/>
    <w:basedOn w:val="a3"/>
    <w:rsid w:val="008E7C18"/>
    <w:pPr>
      <w:shd w:val="clear" w:color="auto" w:fill="000000"/>
      <w:spacing w:before="100" w:beforeAutospacing="1" w:after="100" w:afterAutospacing="1"/>
    </w:pPr>
  </w:style>
  <w:style w:type="paragraph" w:customStyle="1" w:styleId="play-btn-large">
    <w:name w:val="play-btn-large"/>
    <w:basedOn w:val="a3"/>
    <w:rsid w:val="008E7C18"/>
    <w:pPr>
      <w:spacing w:before="100" w:beforeAutospacing="1" w:after="100" w:afterAutospacing="1"/>
    </w:pPr>
  </w:style>
  <w:style w:type="paragraph" w:customStyle="1" w:styleId="carouselcontainer">
    <w:name w:val="carouselcontainer"/>
    <w:basedOn w:val="a3"/>
    <w:rsid w:val="008E7C18"/>
    <w:pPr>
      <w:spacing w:before="100" w:beforeAutospacing="1" w:after="100" w:afterAutospacing="1"/>
    </w:pPr>
  </w:style>
  <w:style w:type="paragraph" w:customStyle="1" w:styleId="carouselvideotitle">
    <w:name w:val="carouselvideotitle"/>
    <w:basedOn w:val="a3"/>
    <w:rsid w:val="008E7C18"/>
    <w:pPr>
      <w:spacing w:before="100" w:beforeAutospacing="1" w:after="100" w:afterAutospacing="1"/>
    </w:pPr>
    <w:rPr>
      <w:b/>
      <w:bCs/>
      <w:color w:val="FFFFFF"/>
    </w:rPr>
  </w:style>
  <w:style w:type="paragraph" w:customStyle="1" w:styleId="carouselvideotitletext">
    <w:name w:val="carouselvideotitletext"/>
    <w:basedOn w:val="a3"/>
    <w:rsid w:val="008E7C18"/>
    <w:pPr>
      <w:spacing w:before="100" w:beforeAutospacing="1" w:after="100" w:afterAutospacing="1"/>
    </w:pPr>
  </w:style>
  <w:style w:type="paragraph" w:customStyle="1" w:styleId="carouseltitleduration">
    <w:name w:val="carouseltitleduration"/>
    <w:basedOn w:val="a3"/>
    <w:rsid w:val="008E7C18"/>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8E7C18"/>
    <w:pPr>
      <w:spacing w:before="100" w:beforeAutospacing="1" w:after="100" w:afterAutospacing="1"/>
      <w:jc w:val="center"/>
    </w:pPr>
    <w:rPr>
      <w:color w:val="FFFFFF"/>
    </w:rPr>
  </w:style>
  <w:style w:type="paragraph" w:customStyle="1" w:styleId="carouselimgduration">
    <w:name w:val="carouselimgduration"/>
    <w:basedOn w:val="a3"/>
    <w:rsid w:val="008E7C18"/>
    <w:pPr>
      <w:spacing w:before="100" w:beforeAutospacing="1" w:after="100" w:afterAutospacing="1"/>
    </w:pPr>
    <w:rPr>
      <w:color w:val="FFFFFF"/>
    </w:rPr>
  </w:style>
  <w:style w:type="paragraph" w:customStyle="1" w:styleId="carouselprevbutton">
    <w:name w:val="carouselprevbutton"/>
    <w:basedOn w:val="a3"/>
    <w:rsid w:val="008E7C18"/>
    <w:pPr>
      <w:spacing w:before="100" w:beforeAutospacing="1" w:after="100" w:afterAutospacing="1"/>
    </w:pPr>
  </w:style>
  <w:style w:type="paragraph" w:customStyle="1" w:styleId="carouselnextbutton">
    <w:name w:val="carouselnextbutton"/>
    <w:basedOn w:val="a3"/>
    <w:rsid w:val="008E7C18"/>
    <w:pPr>
      <w:spacing w:before="100" w:beforeAutospacing="1" w:after="100" w:afterAutospacing="1"/>
    </w:pPr>
  </w:style>
  <w:style w:type="paragraph" w:customStyle="1" w:styleId="alert-container">
    <w:name w:val="alert-container"/>
    <w:basedOn w:val="a3"/>
    <w:rsid w:val="008E7C18"/>
    <w:pPr>
      <w:spacing w:before="100" w:beforeAutospacing="1" w:after="100" w:afterAutospacing="1"/>
    </w:pPr>
  </w:style>
  <w:style w:type="paragraph" w:customStyle="1" w:styleId="alert-title">
    <w:name w:val="alert-title"/>
    <w:basedOn w:val="a3"/>
    <w:rsid w:val="008E7C18"/>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8E7C18"/>
    <w:pPr>
      <w:spacing w:before="100" w:beforeAutospacing="1" w:after="100" w:afterAutospacing="1"/>
      <w:jc w:val="center"/>
    </w:pPr>
    <w:rPr>
      <w:sz w:val="21"/>
      <w:szCs w:val="21"/>
    </w:rPr>
  </w:style>
  <w:style w:type="paragraph" w:customStyle="1" w:styleId="alert-buttons-container">
    <w:name w:val="alert-buttons-container"/>
    <w:basedOn w:val="a3"/>
    <w:rsid w:val="008E7C18"/>
    <w:pPr>
      <w:spacing w:before="100" w:beforeAutospacing="1" w:after="100" w:afterAutospacing="1"/>
      <w:jc w:val="center"/>
    </w:pPr>
  </w:style>
  <w:style w:type="paragraph" w:customStyle="1" w:styleId="alert-button">
    <w:name w:val="alert-button"/>
    <w:basedOn w:val="a3"/>
    <w:rsid w:val="008E7C18"/>
    <w:pPr>
      <w:shd w:val="clear" w:color="auto" w:fill="474747"/>
      <w:spacing w:before="100" w:beforeAutospacing="1" w:after="100" w:afterAutospacing="1"/>
    </w:pPr>
    <w:rPr>
      <w:color w:val="FFFFFF"/>
    </w:rPr>
  </w:style>
  <w:style w:type="paragraph" w:customStyle="1" w:styleId="mw-plusminus-pos">
    <w:name w:val="mw-plusminus-pos"/>
    <w:basedOn w:val="a3"/>
    <w:rsid w:val="008E7C18"/>
    <w:pPr>
      <w:spacing w:before="100" w:beforeAutospacing="1" w:after="100" w:afterAutospacing="1"/>
    </w:pPr>
    <w:rPr>
      <w:color w:val="00B000"/>
    </w:rPr>
  </w:style>
  <w:style w:type="paragraph" w:customStyle="1" w:styleId="mw-plusminus-neg">
    <w:name w:val="mw-plusminus-neg"/>
    <w:basedOn w:val="a3"/>
    <w:rsid w:val="008E7C18"/>
    <w:pPr>
      <w:spacing w:before="100" w:beforeAutospacing="1" w:after="100" w:afterAutospacing="1"/>
    </w:pPr>
    <w:rPr>
      <w:color w:val="FF2050"/>
    </w:rPr>
  </w:style>
  <w:style w:type="paragraph" w:customStyle="1" w:styleId="mw-plusminus-null">
    <w:name w:val="mw-plusminus-null"/>
    <w:basedOn w:val="a3"/>
    <w:rsid w:val="008E7C18"/>
    <w:pPr>
      <w:spacing w:before="100" w:beforeAutospacing="1" w:after="100" w:afterAutospacing="1"/>
    </w:pPr>
    <w:rPr>
      <w:color w:val="999999"/>
    </w:rPr>
  </w:style>
  <w:style w:type="paragraph" w:customStyle="1" w:styleId="mw-tag-markers">
    <w:name w:val="mw-tag-markers"/>
    <w:basedOn w:val="a3"/>
    <w:rsid w:val="008E7C18"/>
    <w:pPr>
      <w:spacing w:before="100" w:beforeAutospacing="1" w:after="100" w:afterAutospacing="1"/>
    </w:pPr>
    <w:rPr>
      <w:rFonts w:ascii="Arial" w:hAnsi="Arial" w:cs="Arial"/>
      <w:i/>
      <w:iCs/>
      <w:sz w:val="22"/>
      <w:szCs w:val="22"/>
    </w:rPr>
  </w:style>
  <w:style w:type="paragraph" w:customStyle="1" w:styleId="history-size">
    <w:name w:val="history-size"/>
    <w:basedOn w:val="a3"/>
    <w:rsid w:val="008E7C18"/>
    <w:pPr>
      <w:spacing w:before="100" w:beforeAutospacing="1" w:after="100" w:afterAutospacing="1"/>
    </w:pPr>
    <w:rPr>
      <w:sz w:val="19"/>
      <w:szCs w:val="19"/>
    </w:rPr>
  </w:style>
  <w:style w:type="paragraph" w:customStyle="1" w:styleId="mw-whatlinkshere-tools">
    <w:name w:val="mw-whatlinkshere-tools"/>
    <w:basedOn w:val="a3"/>
    <w:rsid w:val="008E7C18"/>
    <w:pPr>
      <w:spacing w:before="100" w:beforeAutospacing="1" w:after="100" w:afterAutospacing="1"/>
    </w:pPr>
    <w:rPr>
      <w:sz w:val="19"/>
      <w:szCs w:val="19"/>
    </w:rPr>
  </w:style>
  <w:style w:type="paragraph" w:customStyle="1" w:styleId="italique">
    <w:name w:val="italique"/>
    <w:basedOn w:val="a3"/>
    <w:rsid w:val="008E7C18"/>
    <w:pPr>
      <w:spacing w:before="100" w:beforeAutospacing="1" w:after="100" w:afterAutospacing="1"/>
    </w:pPr>
    <w:rPr>
      <w:i/>
      <w:iCs/>
    </w:rPr>
  </w:style>
  <w:style w:type="paragraph" w:customStyle="1" w:styleId="nowrap">
    <w:name w:val="nowrap"/>
    <w:basedOn w:val="a3"/>
    <w:rsid w:val="008E7C18"/>
    <w:pPr>
      <w:spacing w:before="100" w:beforeAutospacing="1" w:after="100" w:afterAutospacing="1"/>
    </w:pPr>
  </w:style>
  <w:style w:type="paragraph" w:customStyle="1" w:styleId="rcoptions">
    <w:name w:val="rcoptions"/>
    <w:basedOn w:val="a3"/>
    <w:rsid w:val="008E7C18"/>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8E7C18"/>
    <w:pPr>
      <w:spacing w:before="100" w:beforeAutospacing="1" w:after="100" w:afterAutospacing="1"/>
    </w:pPr>
    <w:rPr>
      <w:vanish/>
    </w:rPr>
  </w:style>
  <w:style w:type="paragraph" w:customStyle="1" w:styleId="fieldsetlike">
    <w:name w:val="fieldsetlike"/>
    <w:basedOn w:val="a3"/>
    <w:rsid w:val="008E7C18"/>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8E7C18"/>
    <w:pPr>
      <w:pBdr>
        <w:bottom w:val="single" w:sz="6" w:space="6" w:color="AAAAAA"/>
      </w:pBdr>
      <w:shd w:val="clear" w:color="auto" w:fill="FFFFFF"/>
      <w:spacing w:after="120"/>
    </w:pPr>
    <w:rPr>
      <w:i/>
      <w:iCs/>
    </w:rPr>
  </w:style>
  <w:style w:type="paragraph" w:customStyle="1" w:styleId="indicateur-langue">
    <w:name w:val="indicateur-langue"/>
    <w:basedOn w:val="a3"/>
    <w:rsid w:val="008E7C18"/>
    <w:pPr>
      <w:spacing w:before="100" w:beforeAutospacing="1" w:after="100" w:afterAutospacing="1"/>
    </w:pPr>
    <w:rPr>
      <w:rFonts w:ascii="Courier New" w:hAnsi="Courier New" w:cs="Courier New"/>
      <w:b/>
      <w:bCs/>
    </w:rPr>
  </w:style>
  <w:style w:type="paragraph" w:customStyle="1" w:styleId="romain">
    <w:name w:val="romain"/>
    <w:basedOn w:val="a3"/>
    <w:rsid w:val="008E7C18"/>
    <w:pPr>
      <w:spacing w:before="100" w:beforeAutospacing="1" w:after="100" w:afterAutospacing="1"/>
    </w:pPr>
    <w:rPr>
      <w:smallCaps/>
    </w:rPr>
  </w:style>
  <w:style w:type="paragraph" w:customStyle="1" w:styleId="reference">
    <w:name w:val="reference"/>
    <w:basedOn w:val="a3"/>
    <w:rsid w:val="008E7C18"/>
    <w:pPr>
      <w:spacing w:before="100" w:beforeAutospacing="1" w:after="100" w:afterAutospacing="1"/>
    </w:pPr>
    <w:rPr>
      <w:sz w:val="19"/>
      <w:szCs w:val="19"/>
    </w:rPr>
  </w:style>
  <w:style w:type="paragraph" w:customStyle="1" w:styleId="exposant">
    <w:name w:val="exposant"/>
    <w:basedOn w:val="a3"/>
    <w:rsid w:val="008E7C18"/>
    <w:pPr>
      <w:spacing w:before="100" w:beforeAutospacing="1" w:after="100" w:afterAutospacing="1"/>
    </w:pPr>
    <w:rPr>
      <w:sz w:val="19"/>
      <w:szCs w:val="19"/>
    </w:rPr>
  </w:style>
  <w:style w:type="paragraph" w:customStyle="1" w:styleId="mw-magiclink-isbn">
    <w:name w:val="mw-magiclink-isbn"/>
    <w:basedOn w:val="a3"/>
    <w:rsid w:val="008E7C18"/>
    <w:pPr>
      <w:spacing w:before="100" w:beforeAutospacing="1" w:after="100" w:afterAutospacing="1"/>
    </w:pPr>
  </w:style>
  <w:style w:type="paragraph" w:customStyle="1" w:styleId="biblist">
    <w:name w:val="biblist"/>
    <w:basedOn w:val="a3"/>
    <w:rsid w:val="008E7C18"/>
    <w:pPr>
      <w:spacing w:before="100" w:beforeAutospacing="1" w:after="100" w:afterAutospacing="1"/>
    </w:pPr>
  </w:style>
  <w:style w:type="paragraph" w:customStyle="1" w:styleId="wikinorme">
    <w:name w:val="wikinorme"/>
    <w:basedOn w:val="a3"/>
    <w:rsid w:val="008E7C18"/>
    <w:pPr>
      <w:spacing w:before="100" w:beforeAutospacing="1" w:after="100" w:afterAutospacing="1"/>
    </w:pPr>
    <w:rPr>
      <w:vanish/>
    </w:rPr>
  </w:style>
  <w:style w:type="paragraph" w:customStyle="1" w:styleId="bibtex">
    <w:name w:val="bibtex"/>
    <w:basedOn w:val="a3"/>
    <w:rsid w:val="008E7C18"/>
    <w:pPr>
      <w:spacing w:before="100" w:beforeAutospacing="1" w:after="100" w:afterAutospacing="1"/>
    </w:pPr>
    <w:rPr>
      <w:vanish/>
    </w:rPr>
  </w:style>
  <w:style w:type="paragraph" w:customStyle="1" w:styleId="isbd">
    <w:name w:val="isbd"/>
    <w:basedOn w:val="a3"/>
    <w:rsid w:val="008E7C18"/>
    <w:pPr>
      <w:spacing w:before="100" w:beforeAutospacing="1" w:after="100" w:afterAutospacing="1"/>
    </w:pPr>
    <w:rPr>
      <w:vanish/>
    </w:rPr>
  </w:style>
  <w:style w:type="paragraph" w:customStyle="1" w:styleId="iso690">
    <w:name w:val="iso690"/>
    <w:basedOn w:val="a3"/>
    <w:rsid w:val="008E7C18"/>
    <w:pPr>
      <w:spacing w:before="100" w:beforeAutospacing="1" w:after="100" w:afterAutospacing="1"/>
    </w:pPr>
    <w:rPr>
      <w:vanish/>
    </w:rPr>
  </w:style>
  <w:style w:type="paragraph" w:customStyle="1" w:styleId="specialbib">
    <w:name w:val="specialbib"/>
    <w:basedOn w:val="a3"/>
    <w:rsid w:val="008E7C18"/>
    <w:pPr>
      <w:spacing w:before="100" w:beforeAutospacing="1" w:after="100" w:afterAutospacing="1"/>
    </w:pPr>
    <w:rPr>
      <w:vanish/>
    </w:rPr>
  </w:style>
  <w:style w:type="paragraph" w:customStyle="1" w:styleId="citevirgule">
    <w:name w:val="cite_virgule"/>
    <w:basedOn w:val="a3"/>
    <w:rsid w:val="008E7C18"/>
    <w:pPr>
      <w:spacing w:before="100" w:beforeAutospacing="1" w:after="100" w:afterAutospacing="1"/>
    </w:pPr>
  </w:style>
  <w:style w:type="paragraph" w:customStyle="1" w:styleId="boite-sans-fond">
    <w:name w:val="boite-sans-fond"/>
    <w:basedOn w:val="a3"/>
    <w:rsid w:val="008E7C18"/>
    <w:pPr>
      <w:spacing w:before="100" w:beforeAutospacing="1" w:after="100" w:afterAutospacing="1"/>
    </w:pPr>
  </w:style>
  <w:style w:type="paragraph" w:customStyle="1" w:styleId="boite-grise">
    <w:name w:val="boite-grise"/>
    <w:basedOn w:val="a3"/>
    <w:rsid w:val="008E7C18"/>
    <w:pPr>
      <w:shd w:val="clear" w:color="auto" w:fill="F9F9F9"/>
      <w:spacing w:before="100" w:beforeAutospacing="1" w:after="100" w:afterAutospacing="1"/>
    </w:pPr>
  </w:style>
  <w:style w:type="paragraph" w:customStyle="1" w:styleId="bandeau-niveau-grave">
    <w:name w:val="bandeau-niveau-grave"/>
    <w:basedOn w:val="a3"/>
    <w:rsid w:val="008E7C18"/>
    <w:pPr>
      <w:shd w:val="clear" w:color="auto" w:fill="FFCCCC"/>
      <w:spacing w:before="100" w:beforeAutospacing="1" w:after="100" w:afterAutospacing="1"/>
    </w:pPr>
  </w:style>
  <w:style w:type="paragraph" w:customStyle="1" w:styleId="bandeau-niveau-modere">
    <w:name w:val="bandeau-niveau-modere"/>
    <w:basedOn w:val="a3"/>
    <w:rsid w:val="008E7C18"/>
    <w:pPr>
      <w:shd w:val="clear" w:color="auto" w:fill="FFEEDD"/>
      <w:spacing w:before="100" w:beforeAutospacing="1" w:after="100" w:afterAutospacing="1"/>
    </w:pPr>
  </w:style>
  <w:style w:type="paragraph" w:customStyle="1" w:styleId="bandeau-niveau-ebauche">
    <w:name w:val="bandeau-niveau-ebauche"/>
    <w:basedOn w:val="a3"/>
    <w:rsid w:val="008E7C18"/>
    <w:pPr>
      <w:shd w:val="clear" w:color="auto" w:fill="FBFBFB"/>
      <w:spacing w:before="100" w:beforeAutospacing="1" w:after="100" w:afterAutospacing="1"/>
    </w:pPr>
  </w:style>
  <w:style w:type="paragraph" w:customStyle="1" w:styleId="bandeau-niveau-information">
    <w:name w:val="bandeau-niveau-information"/>
    <w:basedOn w:val="a3"/>
    <w:rsid w:val="008E7C18"/>
    <w:pPr>
      <w:shd w:val="clear" w:color="auto" w:fill="FBFBFB"/>
      <w:spacing w:before="100" w:beforeAutospacing="1" w:after="100" w:afterAutospacing="1"/>
    </w:pPr>
  </w:style>
  <w:style w:type="paragraph" w:customStyle="1" w:styleId="bandeau">
    <w:name w:val="bandeau"/>
    <w:basedOn w:val="a3"/>
    <w:rsid w:val="008E7C18"/>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8E7C18"/>
    <w:pPr>
      <w:spacing w:before="100" w:beforeAutospacing="1" w:after="100" w:afterAutospacing="1"/>
      <w:jc w:val="center"/>
    </w:pPr>
  </w:style>
  <w:style w:type="paragraph" w:customStyle="1" w:styleId="bandeau-titre">
    <w:name w:val="bandeau-titre"/>
    <w:basedOn w:val="a3"/>
    <w:rsid w:val="008E7C18"/>
    <w:pPr>
      <w:spacing w:before="100" w:beforeAutospacing="1" w:after="120" w:line="336" w:lineRule="atLeast"/>
    </w:pPr>
  </w:style>
  <w:style w:type="paragraph" w:customStyle="1" w:styleId="bandeau-texte">
    <w:name w:val="bandeau-texte"/>
    <w:basedOn w:val="a3"/>
    <w:rsid w:val="008E7C18"/>
    <w:pPr>
      <w:spacing w:before="100" w:beforeAutospacing="1" w:after="100" w:afterAutospacing="1" w:line="288" w:lineRule="atLeast"/>
    </w:pPr>
    <w:rPr>
      <w:sz w:val="22"/>
      <w:szCs w:val="22"/>
    </w:rPr>
  </w:style>
  <w:style w:type="paragraph" w:customStyle="1" w:styleId="indentation">
    <w:name w:val="indentation"/>
    <w:basedOn w:val="a3"/>
    <w:rsid w:val="008E7C18"/>
    <w:pPr>
      <w:spacing w:before="100" w:beforeAutospacing="1" w:after="100" w:afterAutospacing="1" w:line="360" w:lineRule="atLeast"/>
      <w:ind w:firstLine="345"/>
    </w:pPr>
  </w:style>
  <w:style w:type="paragraph" w:customStyle="1" w:styleId="loupe">
    <w:name w:val="loupe"/>
    <w:basedOn w:val="a3"/>
    <w:rsid w:val="008E7C18"/>
    <w:pPr>
      <w:spacing w:before="100" w:beforeAutospacing="1" w:after="100" w:afterAutospacing="1" w:line="360" w:lineRule="atLeast"/>
      <w:ind w:firstLine="345"/>
    </w:pPr>
  </w:style>
  <w:style w:type="paragraph" w:customStyle="1" w:styleId="general">
    <w:name w:val="general"/>
    <w:basedOn w:val="a3"/>
    <w:rsid w:val="008E7C18"/>
    <w:pPr>
      <w:spacing w:before="100" w:beforeAutospacing="1" w:after="100" w:afterAutospacing="1" w:line="360" w:lineRule="atLeast"/>
      <w:ind w:firstLine="345"/>
    </w:pPr>
  </w:style>
  <w:style w:type="paragraph" w:customStyle="1" w:styleId="accessibilite">
    <w:name w:val="accessibilite"/>
    <w:basedOn w:val="a3"/>
    <w:rsid w:val="008E7C18"/>
    <w:pPr>
      <w:spacing w:before="100" w:beforeAutospacing="1" w:after="100" w:afterAutospacing="1" w:line="360" w:lineRule="atLeast"/>
      <w:ind w:firstLine="345"/>
    </w:pPr>
  </w:style>
  <w:style w:type="paragraph" w:customStyle="1" w:styleId="etoile-or">
    <w:name w:val="etoile-or"/>
    <w:basedOn w:val="a3"/>
    <w:rsid w:val="008E7C18"/>
    <w:pPr>
      <w:spacing w:before="100" w:beforeAutospacing="1" w:after="100" w:afterAutospacing="1" w:line="360" w:lineRule="atLeast"/>
      <w:ind w:firstLine="345"/>
    </w:pPr>
  </w:style>
  <w:style w:type="paragraph" w:customStyle="1" w:styleId="etoile-argent">
    <w:name w:val="etoile-argent"/>
    <w:basedOn w:val="a3"/>
    <w:rsid w:val="008E7C18"/>
    <w:pPr>
      <w:spacing w:before="100" w:beforeAutospacing="1" w:after="100" w:afterAutospacing="1" w:line="360" w:lineRule="atLeast"/>
      <w:ind w:firstLine="345"/>
    </w:pPr>
  </w:style>
  <w:style w:type="paragraph" w:customStyle="1" w:styleId="categorie">
    <w:name w:val="categorie"/>
    <w:basedOn w:val="a3"/>
    <w:rsid w:val="008E7C18"/>
    <w:pPr>
      <w:spacing w:before="100" w:beforeAutospacing="1" w:after="100" w:afterAutospacing="1" w:line="360" w:lineRule="atLeast"/>
      <w:ind w:firstLine="345"/>
    </w:pPr>
  </w:style>
  <w:style w:type="paragraph" w:customStyle="1" w:styleId="recyclage">
    <w:name w:val="recyclage"/>
    <w:basedOn w:val="a3"/>
    <w:rsid w:val="008E7C18"/>
    <w:pPr>
      <w:spacing w:before="100" w:beforeAutospacing="1" w:after="100" w:afterAutospacing="1" w:line="360" w:lineRule="atLeast"/>
      <w:ind w:firstLine="345"/>
    </w:pPr>
  </w:style>
  <w:style w:type="paragraph" w:customStyle="1" w:styleId="archives">
    <w:name w:val="archives"/>
    <w:basedOn w:val="a3"/>
    <w:rsid w:val="008E7C18"/>
    <w:pPr>
      <w:spacing w:before="100" w:beforeAutospacing="1" w:after="100" w:afterAutospacing="1" w:line="360" w:lineRule="atLeast"/>
      <w:ind w:firstLine="345"/>
    </w:pPr>
  </w:style>
  <w:style w:type="paragraph" w:customStyle="1" w:styleId="conflit-edition">
    <w:name w:val="conflit-edition"/>
    <w:basedOn w:val="a3"/>
    <w:rsid w:val="008E7C18"/>
    <w:pPr>
      <w:spacing w:before="100" w:beforeAutospacing="1" w:after="100" w:afterAutospacing="1" w:line="360" w:lineRule="atLeast"/>
      <w:ind w:firstLine="345"/>
    </w:pPr>
  </w:style>
  <w:style w:type="paragraph" w:customStyle="1" w:styleId="sons">
    <w:name w:val="sons"/>
    <w:basedOn w:val="a3"/>
    <w:rsid w:val="008E7C18"/>
    <w:pPr>
      <w:spacing w:before="100" w:beforeAutospacing="1" w:after="100" w:afterAutospacing="1" w:line="360" w:lineRule="atLeast"/>
      <w:ind w:firstLine="345"/>
    </w:pPr>
  </w:style>
  <w:style w:type="paragraph" w:customStyle="1" w:styleId="videos">
    <w:name w:val="videos"/>
    <w:basedOn w:val="a3"/>
    <w:rsid w:val="008E7C18"/>
    <w:pPr>
      <w:spacing w:before="100" w:beforeAutospacing="1" w:after="100" w:afterAutospacing="1" w:line="360" w:lineRule="atLeast"/>
      <w:ind w:firstLine="345"/>
    </w:pPr>
  </w:style>
  <w:style w:type="paragraph" w:customStyle="1" w:styleId="incomplet">
    <w:name w:val="incomplet"/>
    <w:basedOn w:val="a3"/>
    <w:rsid w:val="008E7C18"/>
    <w:pPr>
      <w:spacing w:before="100" w:beforeAutospacing="1" w:after="100" w:afterAutospacing="1" w:line="360" w:lineRule="atLeast"/>
      <w:ind w:firstLine="345"/>
    </w:pPr>
  </w:style>
  <w:style w:type="paragraph" w:customStyle="1" w:styleId="sources">
    <w:name w:val="sources"/>
    <w:basedOn w:val="a3"/>
    <w:rsid w:val="008E7C18"/>
    <w:pPr>
      <w:spacing w:before="100" w:beforeAutospacing="1" w:after="100" w:afterAutospacing="1" w:line="360" w:lineRule="atLeast"/>
      <w:ind w:firstLine="345"/>
    </w:pPr>
  </w:style>
  <w:style w:type="paragraph" w:customStyle="1" w:styleId="important">
    <w:name w:val="important"/>
    <w:basedOn w:val="a3"/>
    <w:rsid w:val="008E7C18"/>
    <w:pPr>
      <w:spacing w:before="100" w:beforeAutospacing="1" w:after="100" w:afterAutospacing="1" w:line="360" w:lineRule="atLeast"/>
      <w:ind w:firstLine="345"/>
    </w:pPr>
  </w:style>
  <w:style w:type="paragraph" w:customStyle="1" w:styleId="en-travaux">
    <w:name w:val="en-travaux"/>
    <w:basedOn w:val="a3"/>
    <w:rsid w:val="008E7C18"/>
    <w:pPr>
      <w:spacing w:before="100" w:beforeAutospacing="1" w:after="100" w:afterAutospacing="1" w:line="360" w:lineRule="atLeast"/>
      <w:ind w:firstLine="345"/>
    </w:pPr>
  </w:style>
  <w:style w:type="paragraph" w:customStyle="1" w:styleId="incubator">
    <w:name w:val="incubator"/>
    <w:basedOn w:val="a3"/>
    <w:rsid w:val="008E7C18"/>
    <w:pPr>
      <w:spacing w:before="100" w:beforeAutospacing="1" w:after="100" w:afterAutospacing="1" w:line="360" w:lineRule="atLeast"/>
      <w:ind w:firstLine="345"/>
    </w:pPr>
  </w:style>
  <w:style w:type="paragraph" w:customStyle="1" w:styleId="extension">
    <w:name w:val="extension"/>
    <w:basedOn w:val="a3"/>
    <w:rsid w:val="008E7C18"/>
    <w:pPr>
      <w:spacing w:before="100" w:beforeAutospacing="1" w:after="100" w:afterAutospacing="1" w:line="360" w:lineRule="atLeast"/>
      <w:ind w:firstLine="345"/>
    </w:pPr>
  </w:style>
  <w:style w:type="paragraph" w:customStyle="1" w:styleId="wikispecies">
    <w:name w:val="wikispecies"/>
    <w:basedOn w:val="a3"/>
    <w:rsid w:val="008E7C18"/>
    <w:pPr>
      <w:spacing w:before="100" w:beforeAutospacing="1" w:after="100" w:afterAutospacing="1" w:line="360" w:lineRule="atLeast"/>
      <w:ind w:firstLine="345"/>
    </w:pPr>
  </w:style>
  <w:style w:type="paragraph" w:customStyle="1" w:styleId="metawiki">
    <w:name w:val="metawiki"/>
    <w:basedOn w:val="a3"/>
    <w:rsid w:val="008E7C18"/>
    <w:pPr>
      <w:spacing w:before="100" w:beforeAutospacing="1" w:after="100" w:afterAutospacing="1" w:line="360" w:lineRule="atLeast"/>
      <w:ind w:firstLine="345"/>
    </w:pPr>
  </w:style>
  <w:style w:type="paragraph" w:customStyle="1" w:styleId="wikiversity">
    <w:name w:val="wikiversity"/>
    <w:basedOn w:val="a3"/>
    <w:rsid w:val="008E7C18"/>
    <w:pPr>
      <w:spacing w:before="100" w:beforeAutospacing="1" w:after="100" w:afterAutospacing="1" w:line="360" w:lineRule="atLeast"/>
      <w:ind w:firstLine="345"/>
    </w:pPr>
  </w:style>
  <w:style w:type="paragraph" w:customStyle="1" w:styleId="wikipedia">
    <w:name w:val="wikipedia"/>
    <w:basedOn w:val="a3"/>
    <w:rsid w:val="008E7C18"/>
    <w:pPr>
      <w:spacing w:before="100" w:beforeAutospacing="1" w:after="100" w:afterAutospacing="1" w:line="360" w:lineRule="atLeast"/>
      <w:ind w:firstLine="345"/>
    </w:pPr>
  </w:style>
  <w:style w:type="paragraph" w:customStyle="1" w:styleId="wikibooks">
    <w:name w:val="wikibooks"/>
    <w:basedOn w:val="a3"/>
    <w:rsid w:val="008E7C18"/>
    <w:pPr>
      <w:spacing w:before="100" w:beforeAutospacing="1" w:after="100" w:afterAutospacing="1" w:line="360" w:lineRule="atLeast"/>
      <w:ind w:firstLine="345"/>
    </w:pPr>
  </w:style>
  <w:style w:type="paragraph" w:customStyle="1" w:styleId="wikinews">
    <w:name w:val="wikinews"/>
    <w:basedOn w:val="a3"/>
    <w:rsid w:val="008E7C18"/>
    <w:pPr>
      <w:spacing w:before="100" w:beforeAutospacing="1" w:after="100" w:afterAutospacing="1" w:line="360" w:lineRule="atLeast"/>
      <w:ind w:firstLine="345"/>
    </w:pPr>
  </w:style>
  <w:style w:type="paragraph" w:customStyle="1" w:styleId="wikiquote">
    <w:name w:val="wikiquote"/>
    <w:basedOn w:val="a3"/>
    <w:rsid w:val="008E7C18"/>
    <w:pPr>
      <w:spacing w:before="100" w:beforeAutospacing="1" w:after="100" w:afterAutospacing="1" w:line="360" w:lineRule="atLeast"/>
      <w:ind w:firstLine="345"/>
    </w:pPr>
  </w:style>
  <w:style w:type="paragraph" w:customStyle="1" w:styleId="wikisource">
    <w:name w:val="wikisource"/>
    <w:basedOn w:val="a3"/>
    <w:rsid w:val="008E7C18"/>
    <w:pPr>
      <w:spacing w:before="100" w:beforeAutospacing="1" w:after="100" w:afterAutospacing="1" w:line="360" w:lineRule="atLeast"/>
      <w:ind w:firstLine="345"/>
    </w:pPr>
  </w:style>
  <w:style w:type="paragraph" w:customStyle="1" w:styleId="commons">
    <w:name w:val="commons"/>
    <w:basedOn w:val="a3"/>
    <w:rsid w:val="008E7C18"/>
    <w:pPr>
      <w:spacing w:before="100" w:beforeAutospacing="1" w:after="100" w:afterAutospacing="1" w:line="360" w:lineRule="atLeast"/>
      <w:ind w:firstLine="345"/>
    </w:pPr>
  </w:style>
  <w:style w:type="paragraph" w:customStyle="1" w:styleId="wikimedia">
    <w:name w:val="wikimedia"/>
    <w:basedOn w:val="a3"/>
    <w:rsid w:val="008E7C18"/>
    <w:pPr>
      <w:spacing w:before="100" w:beforeAutospacing="1" w:after="100" w:afterAutospacing="1" w:line="360" w:lineRule="atLeast"/>
      <w:ind w:firstLine="345"/>
    </w:pPr>
  </w:style>
  <w:style w:type="paragraph" w:customStyle="1" w:styleId="wiktionary">
    <w:name w:val="wiktionary"/>
    <w:basedOn w:val="a3"/>
    <w:rsid w:val="008E7C18"/>
    <w:pPr>
      <w:spacing w:before="100" w:beforeAutospacing="1" w:after="100" w:afterAutospacing="1" w:line="360" w:lineRule="atLeast"/>
      <w:ind w:firstLine="345"/>
    </w:pPr>
  </w:style>
  <w:style w:type="paragraph" w:customStyle="1" w:styleId="wikidata">
    <w:name w:val="wikidata"/>
    <w:basedOn w:val="a3"/>
    <w:rsid w:val="008E7C18"/>
    <w:pPr>
      <w:spacing w:before="100" w:beforeAutospacing="1" w:after="100" w:afterAutospacing="1" w:line="360" w:lineRule="atLeast"/>
      <w:ind w:firstLine="345"/>
    </w:pPr>
  </w:style>
  <w:style w:type="paragraph" w:customStyle="1" w:styleId="wikivoyage">
    <w:name w:val="wikivoyage"/>
    <w:basedOn w:val="a3"/>
    <w:rsid w:val="008E7C18"/>
    <w:pPr>
      <w:spacing w:before="100" w:beforeAutospacing="1" w:after="100" w:afterAutospacing="1" w:line="360" w:lineRule="atLeast"/>
      <w:ind w:firstLine="345"/>
    </w:pPr>
  </w:style>
  <w:style w:type="paragraph" w:customStyle="1" w:styleId="grosse-icone">
    <w:name w:val="grosse-icone"/>
    <w:basedOn w:val="a3"/>
    <w:rsid w:val="008E7C18"/>
    <w:pPr>
      <w:spacing w:before="100" w:beforeAutospacing="1" w:after="100" w:afterAutospacing="1"/>
    </w:pPr>
  </w:style>
  <w:style w:type="paragraph" w:customStyle="1" w:styleId="alerte">
    <w:name w:val="alerte"/>
    <w:basedOn w:val="a3"/>
    <w:rsid w:val="008E7C18"/>
    <w:pPr>
      <w:shd w:val="clear" w:color="auto" w:fill="FFFFDD"/>
      <w:spacing w:before="100" w:beforeAutospacing="1" w:after="96"/>
    </w:pPr>
    <w:rPr>
      <w:i/>
      <w:iCs/>
    </w:rPr>
  </w:style>
  <w:style w:type="paragraph" w:customStyle="1" w:styleId="grave">
    <w:name w:val="grave"/>
    <w:basedOn w:val="a3"/>
    <w:rsid w:val="008E7C18"/>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8E7C18"/>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8E7C18"/>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8E7C18"/>
    <w:pPr>
      <w:spacing w:before="100" w:beforeAutospacing="1" w:after="100" w:afterAutospacing="1"/>
      <w:ind w:left="360" w:right="360"/>
    </w:pPr>
  </w:style>
  <w:style w:type="paragraph" w:customStyle="1" w:styleId="bandeau-portail-icone">
    <w:name w:val="bandeau-portail-icone"/>
    <w:basedOn w:val="a3"/>
    <w:rsid w:val="008E7C18"/>
    <w:pPr>
      <w:spacing w:before="100" w:beforeAutospacing="1" w:after="100" w:afterAutospacing="1"/>
      <w:ind w:right="120"/>
    </w:pPr>
  </w:style>
  <w:style w:type="paragraph" w:customStyle="1" w:styleId="bandeau-portail-texte">
    <w:name w:val="bandeau-portail-texte"/>
    <w:basedOn w:val="a3"/>
    <w:rsid w:val="008E7C18"/>
    <w:pPr>
      <w:spacing w:before="100" w:beforeAutospacing="1" w:after="100" w:afterAutospacing="1"/>
    </w:pPr>
    <w:rPr>
      <w:b/>
      <w:bCs/>
    </w:rPr>
  </w:style>
  <w:style w:type="paragraph" w:customStyle="1" w:styleId="exemple">
    <w:name w:val="exemple"/>
    <w:basedOn w:val="a3"/>
    <w:rsid w:val="008E7C18"/>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8E7C18"/>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8E7C18"/>
    <w:pPr>
      <w:shd w:val="clear" w:color="auto" w:fill="A0A0FF"/>
    </w:pPr>
  </w:style>
  <w:style w:type="paragraph" w:customStyle="1" w:styleId="avancetexte">
    <w:name w:val="avance_texte"/>
    <w:basedOn w:val="a3"/>
    <w:rsid w:val="008E7C18"/>
    <w:pPr>
      <w:spacing w:line="240" w:lineRule="atLeast"/>
      <w:jc w:val="center"/>
    </w:pPr>
    <w:rPr>
      <w:sz w:val="21"/>
      <w:szCs w:val="21"/>
    </w:rPr>
  </w:style>
  <w:style w:type="paragraph" w:customStyle="1" w:styleId="mw-lag-warn-normal">
    <w:name w:val="mw-lag-warn-normal"/>
    <w:basedOn w:val="a3"/>
    <w:rsid w:val="008E7C18"/>
    <w:pPr>
      <w:spacing w:before="100" w:beforeAutospacing="1" w:after="100" w:afterAutospacing="1"/>
    </w:pPr>
    <w:rPr>
      <w:vanish/>
    </w:rPr>
  </w:style>
  <w:style w:type="paragraph" w:customStyle="1" w:styleId="mw-alerte">
    <w:name w:val="mw-alerte"/>
    <w:basedOn w:val="a3"/>
    <w:rsid w:val="008E7C1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8E7C1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8E7C18"/>
    <w:pPr>
      <w:spacing w:before="100" w:beforeAutospacing="1" w:after="100" w:afterAutospacing="1"/>
    </w:pPr>
    <w:rPr>
      <w:sz w:val="22"/>
      <w:szCs w:val="22"/>
    </w:rPr>
  </w:style>
  <w:style w:type="paragraph" w:customStyle="1" w:styleId="navtoggle">
    <w:name w:val="navtoggle"/>
    <w:basedOn w:val="a3"/>
    <w:rsid w:val="008E7C18"/>
    <w:pPr>
      <w:spacing w:before="100" w:beforeAutospacing="1" w:after="100" w:afterAutospacing="1"/>
    </w:pPr>
    <w:rPr>
      <w:sz w:val="22"/>
      <w:szCs w:val="22"/>
    </w:rPr>
  </w:style>
  <w:style w:type="paragraph" w:customStyle="1" w:styleId="alternance">
    <w:name w:val="alternance"/>
    <w:basedOn w:val="a3"/>
    <w:rsid w:val="008E7C18"/>
    <w:pPr>
      <w:spacing w:before="100" w:beforeAutospacing="1" w:after="100" w:afterAutospacing="1"/>
    </w:pPr>
  </w:style>
  <w:style w:type="paragraph" w:customStyle="1" w:styleId="alternance2">
    <w:name w:val="alternance2"/>
    <w:basedOn w:val="a3"/>
    <w:rsid w:val="008E7C18"/>
    <w:pPr>
      <w:spacing w:before="100" w:beforeAutospacing="1" w:after="100" w:afterAutospacing="1"/>
    </w:pPr>
  </w:style>
  <w:style w:type="paragraph" w:customStyle="1" w:styleId="infobox">
    <w:name w:val="infobox"/>
    <w:basedOn w:val="a3"/>
    <w:rsid w:val="008E7C18"/>
    <w:pPr>
      <w:shd w:val="clear" w:color="auto" w:fill="EEEEEE"/>
      <w:spacing w:after="120"/>
      <w:ind w:left="240"/>
    </w:pPr>
    <w:rPr>
      <w:color w:val="000000"/>
      <w:sz w:val="23"/>
      <w:szCs w:val="23"/>
    </w:rPr>
  </w:style>
  <w:style w:type="paragraph" w:customStyle="1" w:styleId="globegris">
    <w:name w:val="globegris"/>
    <w:basedOn w:val="a3"/>
    <w:rsid w:val="008E7C18"/>
    <w:pPr>
      <w:spacing w:before="100" w:beforeAutospacing="1" w:after="100" w:afterAutospacing="1"/>
    </w:pPr>
  </w:style>
  <w:style w:type="paragraph" w:customStyle="1" w:styleId="assistant">
    <w:name w:val="assistant"/>
    <w:basedOn w:val="a3"/>
    <w:rsid w:val="008E7C18"/>
    <w:pPr>
      <w:spacing w:before="100" w:beforeAutospacing="1" w:after="100" w:afterAutospacing="1"/>
    </w:pPr>
  </w:style>
  <w:style w:type="paragraph" w:customStyle="1" w:styleId="headergris">
    <w:name w:val="headergris"/>
    <w:basedOn w:val="a3"/>
    <w:rsid w:val="008E7C18"/>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8E7C1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8E7C18"/>
    <w:pPr>
      <w:spacing w:before="100" w:beforeAutospacing="1" w:after="100" w:afterAutospacing="1"/>
      <w:ind w:right="120"/>
      <w:jc w:val="right"/>
    </w:pPr>
    <w:rPr>
      <w:sz w:val="15"/>
      <w:szCs w:val="15"/>
    </w:rPr>
  </w:style>
  <w:style w:type="paragraph" w:customStyle="1" w:styleId="geo-default">
    <w:name w:val="geo-default"/>
    <w:basedOn w:val="a3"/>
    <w:rsid w:val="008E7C18"/>
    <w:pPr>
      <w:spacing w:before="100" w:beforeAutospacing="1" w:after="100" w:afterAutospacing="1"/>
    </w:pPr>
  </w:style>
  <w:style w:type="paragraph" w:customStyle="1" w:styleId="geo-nondefault">
    <w:name w:val="geo-nondefault"/>
    <w:basedOn w:val="a3"/>
    <w:rsid w:val="008E7C18"/>
    <w:pPr>
      <w:spacing w:before="100" w:beforeAutospacing="1" w:after="100" w:afterAutospacing="1"/>
    </w:pPr>
    <w:rPr>
      <w:vanish/>
    </w:rPr>
  </w:style>
  <w:style w:type="paragraph" w:customStyle="1" w:styleId="geo-dms">
    <w:name w:val="geo-dms"/>
    <w:basedOn w:val="a3"/>
    <w:rsid w:val="008E7C18"/>
    <w:pPr>
      <w:spacing w:before="100" w:beforeAutospacing="1" w:after="100" w:afterAutospacing="1"/>
    </w:pPr>
  </w:style>
  <w:style w:type="paragraph" w:customStyle="1" w:styleId="geo-dec">
    <w:name w:val="geo-dec"/>
    <w:basedOn w:val="a3"/>
    <w:rsid w:val="008E7C18"/>
    <w:pPr>
      <w:spacing w:before="100" w:beforeAutospacing="1" w:after="100" w:afterAutospacing="1"/>
    </w:pPr>
  </w:style>
  <w:style w:type="paragraph" w:customStyle="1" w:styleId="geo-multi-punct">
    <w:name w:val="geo-multi-punct"/>
    <w:basedOn w:val="a3"/>
    <w:rsid w:val="008E7C18"/>
    <w:pPr>
      <w:spacing w:before="100" w:beforeAutospacing="1" w:after="100" w:afterAutospacing="1"/>
    </w:pPr>
    <w:rPr>
      <w:vanish/>
    </w:rPr>
  </w:style>
  <w:style w:type="paragraph" w:customStyle="1" w:styleId="infoboxv2">
    <w:name w:val="infobox_v2"/>
    <w:basedOn w:val="a3"/>
    <w:rsid w:val="008E7C1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8E7C18"/>
    <w:pPr>
      <w:spacing w:before="100" w:beforeAutospacing="1" w:after="100" w:afterAutospacing="1"/>
    </w:pPr>
  </w:style>
  <w:style w:type="paragraph" w:customStyle="1" w:styleId="degrade">
    <w:name w:val="degrade"/>
    <w:basedOn w:val="a3"/>
    <w:rsid w:val="008E7C18"/>
    <w:pPr>
      <w:spacing w:before="100" w:beforeAutospacing="1" w:after="100" w:afterAutospacing="1"/>
    </w:pPr>
  </w:style>
  <w:style w:type="paragraph" w:customStyle="1" w:styleId="degraderev">
    <w:name w:val="degrade_rev"/>
    <w:basedOn w:val="a3"/>
    <w:rsid w:val="008E7C18"/>
    <w:pPr>
      <w:spacing w:before="100" w:beforeAutospacing="1" w:after="100" w:afterAutospacing="1"/>
    </w:pPr>
  </w:style>
  <w:style w:type="paragraph" w:customStyle="1" w:styleId="ombre">
    <w:name w:val="ombre"/>
    <w:basedOn w:val="a3"/>
    <w:rsid w:val="008E7C18"/>
    <w:pPr>
      <w:spacing w:before="100" w:beforeAutospacing="1" w:after="100" w:afterAutospacing="1"/>
    </w:pPr>
  </w:style>
  <w:style w:type="paragraph" w:customStyle="1" w:styleId="ombrepale">
    <w:name w:val="ombre_pale"/>
    <w:basedOn w:val="a3"/>
    <w:rsid w:val="008E7C18"/>
    <w:pPr>
      <w:spacing w:before="100" w:beforeAutospacing="1" w:after="100" w:afterAutospacing="1"/>
    </w:pPr>
  </w:style>
  <w:style w:type="paragraph" w:customStyle="1" w:styleId="ombrebl">
    <w:name w:val="ombre_bl"/>
    <w:basedOn w:val="a3"/>
    <w:rsid w:val="008E7C18"/>
    <w:pPr>
      <w:spacing w:before="100" w:beforeAutospacing="1" w:after="100" w:afterAutospacing="1"/>
    </w:pPr>
  </w:style>
  <w:style w:type="paragraph" w:customStyle="1" w:styleId="ombreblpale">
    <w:name w:val="ombre_blpale"/>
    <w:basedOn w:val="a3"/>
    <w:rsid w:val="008E7C18"/>
    <w:pPr>
      <w:spacing w:before="100" w:beforeAutospacing="1" w:after="100" w:afterAutospacing="1"/>
    </w:pPr>
  </w:style>
  <w:style w:type="paragraph" w:customStyle="1" w:styleId="ombrerg">
    <w:name w:val="ombre_rg"/>
    <w:basedOn w:val="a3"/>
    <w:rsid w:val="008E7C18"/>
    <w:pPr>
      <w:spacing w:before="100" w:beforeAutospacing="1" w:after="100" w:afterAutospacing="1"/>
    </w:pPr>
  </w:style>
  <w:style w:type="paragraph" w:customStyle="1" w:styleId="ombrergpale">
    <w:name w:val="ombre_rgpale"/>
    <w:basedOn w:val="a3"/>
    <w:rsid w:val="008E7C18"/>
    <w:pPr>
      <w:spacing w:before="100" w:beforeAutospacing="1" w:after="100" w:afterAutospacing="1"/>
    </w:pPr>
  </w:style>
  <w:style w:type="paragraph" w:customStyle="1" w:styleId="hidden">
    <w:name w:val="hidden"/>
    <w:basedOn w:val="a3"/>
    <w:rsid w:val="008E7C18"/>
    <w:pPr>
      <w:spacing w:before="100" w:beforeAutospacing="1" w:after="100" w:afterAutospacing="1"/>
    </w:pPr>
  </w:style>
  <w:style w:type="paragraph" w:customStyle="1" w:styleId="cinema-bandeau">
    <w:name w:val="cinema-bandeau"/>
    <w:basedOn w:val="a3"/>
    <w:rsid w:val="008E7C18"/>
    <w:pPr>
      <w:spacing w:before="100" w:beforeAutospacing="1" w:after="100" w:afterAutospacing="1"/>
    </w:pPr>
  </w:style>
  <w:style w:type="paragraph" w:customStyle="1" w:styleId="mw-textarea-protected">
    <w:name w:val="mw-textarea-protected"/>
    <w:basedOn w:val="a3"/>
    <w:rsid w:val="008E7C18"/>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8E7C18"/>
    <w:pPr>
      <w:spacing w:before="100" w:beforeAutospacing="1" w:after="100" w:afterAutospacing="1"/>
    </w:pPr>
  </w:style>
  <w:style w:type="paragraph" w:customStyle="1" w:styleId="wikimagtitre">
    <w:name w:val="wikimag_titre"/>
    <w:basedOn w:val="a3"/>
    <w:rsid w:val="008E7C18"/>
    <w:pPr>
      <w:spacing w:before="100" w:beforeAutospacing="1" w:after="100" w:afterAutospacing="1"/>
    </w:pPr>
  </w:style>
  <w:style w:type="paragraph" w:customStyle="1" w:styleId="ui-button-large">
    <w:name w:val="ui-button-large"/>
    <w:basedOn w:val="a3"/>
    <w:rsid w:val="008E7C18"/>
    <w:pPr>
      <w:spacing w:before="100" w:beforeAutospacing="1" w:after="100" w:afterAutospacing="1"/>
    </w:pPr>
  </w:style>
  <w:style w:type="paragraph" w:customStyle="1" w:styleId="fr-collapsible-content">
    <w:name w:val="fr-collapsible-content"/>
    <w:basedOn w:val="a3"/>
    <w:rsid w:val="008E7C18"/>
    <w:pPr>
      <w:spacing w:before="100" w:beforeAutospacing="1" w:after="100" w:afterAutospacing="1"/>
    </w:pPr>
  </w:style>
  <w:style w:type="paragraph" w:customStyle="1" w:styleId="navboxnewtitle">
    <w:name w:val="navboxnew_title"/>
    <w:basedOn w:val="a3"/>
    <w:rsid w:val="008E7C18"/>
    <w:pPr>
      <w:spacing w:before="100" w:beforeAutospacing="1" w:after="100" w:afterAutospacing="1"/>
    </w:pPr>
  </w:style>
  <w:style w:type="paragraph" w:customStyle="1" w:styleId="navboxnewtitlesub">
    <w:name w:val="navboxnew_titlesub"/>
    <w:basedOn w:val="a3"/>
    <w:rsid w:val="008E7C18"/>
    <w:pPr>
      <w:spacing w:before="100" w:beforeAutospacing="1" w:after="100" w:afterAutospacing="1"/>
    </w:pPr>
  </w:style>
  <w:style w:type="paragraph" w:customStyle="1" w:styleId="navboxnewcell">
    <w:name w:val="navboxnew_cell"/>
    <w:basedOn w:val="a3"/>
    <w:rsid w:val="008E7C18"/>
    <w:pPr>
      <w:spacing w:before="100" w:beforeAutospacing="1" w:after="100" w:afterAutospacing="1"/>
    </w:pPr>
  </w:style>
  <w:style w:type="paragraph" w:customStyle="1" w:styleId="navboxnewth">
    <w:name w:val="navboxnew_th"/>
    <w:basedOn w:val="a3"/>
    <w:rsid w:val="008E7C18"/>
    <w:pPr>
      <w:spacing w:before="100" w:beforeAutospacing="1" w:after="100" w:afterAutospacing="1"/>
    </w:pPr>
  </w:style>
  <w:style w:type="paragraph" w:customStyle="1" w:styleId="impair">
    <w:name w:val="impair"/>
    <w:basedOn w:val="a3"/>
    <w:rsid w:val="008E7C18"/>
    <w:pPr>
      <w:spacing w:before="100" w:beforeAutospacing="1" w:after="100" w:afterAutospacing="1"/>
    </w:pPr>
  </w:style>
  <w:style w:type="paragraph" w:customStyle="1" w:styleId="pair">
    <w:name w:val="pair"/>
    <w:basedOn w:val="a3"/>
    <w:rsid w:val="008E7C18"/>
    <w:pPr>
      <w:spacing w:before="100" w:beforeAutospacing="1" w:after="100" w:afterAutospacing="1"/>
    </w:pPr>
  </w:style>
  <w:style w:type="paragraph" w:customStyle="1" w:styleId="navboxnewbanner">
    <w:name w:val="navboxnew_banner"/>
    <w:basedOn w:val="a3"/>
    <w:rsid w:val="008E7C18"/>
    <w:pPr>
      <w:spacing w:before="100" w:beforeAutospacing="1" w:after="100" w:afterAutospacing="1"/>
    </w:pPr>
  </w:style>
  <w:style w:type="paragraph" w:customStyle="1" w:styleId="navboxnewimage">
    <w:name w:val="navboxnew_image"/>
    <w:basedOn w:val="a3"/>
    <w:rsid w:val="008E7C18"/>
    <w:pPr>
      <w:spacing w:before="100" w:beforeAutospacing="1" w:after="100" w:afterAutospacing="1"/>
    </w:pPr>
  </w:style>
  <w:style w:type="paragraph" w:customStyle="1" w:styleId="navboxnewrow">
    <w:name w:val="navboxnew_row"/>
    <w:basedOn w:val="a3"/>
    <w:rsid w:val="008E7C18"/>
    <w:pPr>
      <w:spacing w:before="100" w:beforeAutospacing="1" w:after="100" w:afterAutospacing="1"/>
    </w:pPr>
  </w:style>
  <w:style w:type="paragraph" w:customStyle="1" w:styleId="navboxnewie">
    <w:name w:val="navboxnew_ie"/>
    <w:basedOn w:val="a3"/>
    <w:rsid w:val="008E7C18"/>
    <w:pPr>
      <w:spacing w:before="100" w:beforeAutospacing="1" w:after="100" w:afterAutospacing="1"/>
    </w:pPr>
  </w:style>
  <w:style w:type="paragraph" w:customStyle="1" w:styleId="navboxnewinline">
    <w:name w:val="navboxnew_inline"/>
    <w:basedOn w:val="a3"/>
    <w:rsid w:val="008E7C18"/>
    <w:pPr>
      <w:spacing w:before="100" w:beforeAutospacing="1" w:after="100" w:afterAutospacing="1"/>
    </w:pPr>
  </w:style>
  <w:style w:type="paragraph" w:customStyle="1" w:styleId="ui-button-text">
    <w:name w:val="ui-button-text"/>
    <w:basedOn w:val="a3"/>
    <w:rsid w:val="008E7C18"/>
    <w:pPr>
      <w:spacing w:before="100" w:beforeAutospacing="1" w:after="100" w:afterAutospacing="1"/>
    </w:pPr>
  </w:style>
  <w:style w:type="paragraph" w:customStyle="1" w:styleId="ui-dialog-titlebar">
    <w:name w:val="ui-dialog-titlebar"/>
    <w:basedOn w:val="a3"/>
    <w:rsid w:val="008E7C18"/>
    <w:pPr>
      <w:spacing w:before="100" w:beforeAutospacing="1" w:after="100" w:afterAutospacing="1"/>
    </w:pPr>
  </w:style>
  <w:style w:type="paragraph" w:customStyle="1" w:styleId="ui-dialog-title">
    <w:name w:val="ui-dialog-title"/>
    <w:basedOn w:val="a3"/>
    <w:rsid w:val="008E7C18"/>
    <w:pPr>
      <w:spacing w:before="100" w:beforeAutospacing="1" w:after="100" w:afterAutospacing="1"/>
    </w:pPr>
  </w:style>
  <w:style w:type="paragraph" w:customStyle="1" w:styleId="ui-dialog-titlebar-close">
    <w:name w:val="ui-dialog-titlebar-close"/>
    <w:basedOn w:val="a3"/>
    <w:rsid w:val="008E7C18"/>
    <w:pPr>
      <w:spacing w:before="100" w:beforeAutospacing="1" w:after="100" w:afterAutospacing="1"/>
    </w:pPr>
  </w:style>
  <w:style w:type="paragraph" w:customStyle="1" w:styleId="ui-dialog-content">
    <w:name w:val="ui-dialog-content"/>
    <w:basedOn w:val="a3"/>
    <w:rsid w:val="008E7C18"/>
    <w:pPr>
      <w:spacing w:before="100" w:beforeAutospacing="1" w:after="100" w:afterAutospacing="1"/>
    </w:pPr>
  </w:style>
  <w:style w:type="paragraph" w:customStyle="1" w:styleId="ui-dialog-buttonpane">
    <w:name w:val="ui-dialog-buttonpane"/>
    <w:basedOn w:val="a3"/>
    <w:rsid w:val="008E7C18"/>
    <w:pPr>
      <w:spacing w:before="100" w:beforeAutospacing="1" w:after="100" w:afterAutospacing="1"/>
    </w:pPr>
  </w:style>
  <w:style w:type="paragraph" w:customStyle="1" w:styleId="fr-collapsible-toggle-keyboard">
    <w:name w:val="fr-collapsible-toggle-keyboard"/>
    <w:basedOn w:val="a3"/>
    <w:rsid w:val="008E7C18"/>
    <w:pPr>
      <w:spacing w:before="100" w:beforeAutospacing="1" w:after="100" w:afterAutospacing="1"/>
    </w:pPr>
  </w:style>
  <w:style w:type="paragraph" w:customStyle="1" w:styleId="navboxnewlast">
    <w:name w:val="navboxnew_last"/>
    <w:basedOn w:val="a3"/>
    <w:rsid w:val="008E7C18"/>
    <w:pPr>
      <w:spacing w:before="100" w:beforeAutospacing="1" w:after="100" w:afterAutospacing="1"/>
    </w:pPr>
  </w:style>
  <w:style w:type="paragraph" w:customStyle="1" w:styleId="special-label">
    <w:name w:val="special-label"/>
    <w:basedOn w:val="a3"/>
    <w:rsid w:val="008E7C18"/>
    <w:pPr>
      <w:spacing w:before="100" w:beforeAutospacing="1" w:after="100" w:afterAutospacing="1"/>
    </w:pPr>
  </w:style>
  <w:style w:type="paragraph" w:customStyle="1" w:styleId="special-query">
    <w:name w:val="special-query"/>
    <w:basedOn w:val="a3"/>
    <w:rsid w:val="008E7C18"/>
    <w:pPr>
      <w:spacing w:before="100" w:beforeAutospacing="1" w:after="100" w:afterAutospacing="1"/>
    </w:pPr>
  </w:style>
  <w:style w:type="paragraph" w:customStyle="1" w:styleId="special-hover">
    <w:name w:val="special-hover"/>
    <w:basedOn w:val="a3"/>
    <w:rsid w:val="008E7C18"/>
    <w:pPr>
      <w:spacing w:before="100" w:beforeAutospacing="1" w:after="100" w:afterAutospacing="1"/>
    </w:pPr>
  </w:style>
  <w:style w:type="paragraph" w:customStyle="1" w:styleId="mw-specialpage-summary">
    <w:name w:val="mw-specialpage-summary"/>
    <w:basedOn w:val="a3"/>
    <w:rsid w:val="008E7C18"/>
    <w:pPr>
      <w:spacing w:before="100" w:beforeAutospacing="1" w:after="100" w:afterAutospacing="1"/>
    </w:pPr>
  </w:style>
  <w:style w:type="paragraph" w:customStyle="1" w:styleId="legendlike">
    <w:name w:val="legendlike"/>
    <w:basedOn w:val="a3"/>
    <w:rsid w:val="008E7C18"/>
    <w:pPr>
      <w:spacing w:before="100" w:beforeAutospacing="1" w:after="100" w:afterAutospacing="1"/>
    </w:pPr>
  </w:style>
  <w:style w:type="paragraph" w:customStyle="1" w:styleId="legendtextlike">
    <w:name w:val="legendtextlike"/>
    <w:basedOn w:val="a3"/>
    <w:rsid w:val="008E7C18"/>
    <w:pPr>
      <w:spacing w:before="100" w:beforeAutospacing="1" w:after="100" w:afterAutospacing="1"/>
    </w:pPr>
  </w:style>
  <w:style w:type="paragraph" w:customStyle="1" w:styleId="scrollbar">
    <w:name w:val="scrollbar"/>
    <w:basedOn w:val="a3"/>
    <w:rsid w:val="008E7C18"/>
    <w:pPr>
      <w:spacing w:before="100" w:beforeAutospacing="1" w:after="100" w:afterAutospacing="1"/>
    </w:pPr>
  </w:style>
  <w:style w:type="paragraph" w:customStyle="1" w:styleId="scrollbarcontainer">
    <w:name w:val="scrollbarcontainer"/>
    <w:basedOn w:val="a3"/>
    <w:rsid w:val="008E7C18"/>
    <w:pPr>
      <w:spacing w:before="100" w:beforeAutospacing="1" w:after="100" w:afterAutospacing="1"/>
    </w:pPr>
  </w:style>
  <w:style w:type="paragraph" w:customStyle="1" w:styleId="magnify">
    <w:name w:val="magnify"/>
    <w:basedOn w:val="a3"/>
    <w:rsid w:val="008E7C18"/>
    <w:pPr>
      <w:spacing w:before="100" w:beforeAutospacing="1" w:after="100" w:afterAutospacing="1"/>
    </w:pPr>
  </w:style>
  <w:style w:type="paragraph" w:customStyle="1" w:styleId="infoboximage">
    <w:name w:val="infoboximage"/>
    <w:basedOn w:val="a3"/>
    <w:rsid w:val="008E7C18"/>
    <w:pPr>
      <w:spacing w:before="100" w:beforeAutospacing="1" w:after="100" w:afterAutospacing="1"/>
    </w:pPr>
  </w:style>
  <w:style w:type="paragraph" w:customStyle="1" w:styleId="infoboxsoustitre">
    <w:name w:val="infoboxsoustitre"/>
    <w:basedOn w:val="a3"/>
    <w:rsid w:val="008E7C18"/>
    <w:pPr>
      <w:spacing w:before="100" w:beforeAutospacing="1" w:after="100" w:afterAutospacing="1"/>
    </w:pPr>
  </w:style>
  <w:style w:type="paragraph" w:customStyle="1" w:styleId="latitude">
    <w:name w:val="latitude"/>
    <w:basedOn w:val="a3"/>
    <w:rsid w:val="008E7C18"/>
    <w:pPr>
      <w:spacing w:before="100" w:beforeAutospacing="1" w:after="100" w:afterAutospacing="1"/>
    </w:pPr>
  </w:style>
  <w:style w:type="paragraph" w:customStyle="1" w:styleId="entete">
    <w:name w:val="entete"/>
    <w:basedOn w:val="a3"/>
    <w:rsid w:val="008E7C18"/>
    <w:pPr>
      <w:spacing w:before="100" w:beforeAutospacing="1" w:after="100" w:afterAutospacing="1"/>
    </w:pPr>
  </w:style>
  <w:style w:type="paragraph" w:customStyle="1" w:styleId="media">
    <w:name w:val="media"/>
    <w:basedOn w:val="a3"/>
    <w:rsid w:val="008E7C18"/>
    <w:pPr>
      <w:spacing w:before="100" w:beforeAutospacing="1" w:after="100" w:afterAutospacing="1"/>
    </w:pPr>
  </w:style>
  <w:style w:type="paragraph" w:customStyle="1" w:styleId="thumbimage">
    <w:name w:val="thumbimage"/>
    <w:basedOn w:val="a3"/>
    <w:rsid w:val="008E7C18"/>
    <w:pPr>
      <w:spacing w:before="100" w:beforeAutospacing="1" w:after="100" w:afterAutospacing="1"/>
    </w:pPr>
  </w:style>
  <w:style w:type="paragraph" w:customStyle="1" w:styleId="thumbinner">
    <w:name w:val="thumbinner"/>
    <w:basedOn w:val="a3"/>
    <w:rsid w:val="008E7C18"/>
    <w:pPr>
      <w:spacing w:before="100" w:beforeAutospacing="1" w:after="100" w:afterAutospacing="1"/>
    </w:pPr>
  </w:style>
  <w:style w:type="paragraph" w:customStyle="1" w:styleId="thumb">
    <w:name w:val="thumb"/>
    <w:basedOn w:val="a3"/>
    <w:rsid w:val="008E7C18"/>
    <w:pPr>
      <w:spacing w:before="100" w:beforeAutospacing="1" w:after="100" w:afterAutospacing="1"/>
    </w:pPr>
  </w:style>
  <w:style w:type="paragraph" w:customStyle="1" w:styleId="thumbcaption">
    <w:name w:val="thumbcaption"/>
    <w:basedOn w:val="a3"/>
    <w:rsid w:val="008E7C18"/>
    <w:pPr>
      <w:spacing w:before="100" w:beforeAutospacing="1" w:after="100" w:afterAutospacing="1"/>
    </w:pPr>
  </w:style>
  <w:style w:type="paragraph" w:customStyle="1" w:styleId="legend">
    <w:name w:val="legend"/>
    <w:basedOn w:val="a3"/>
    <w:rsid w:val="008E7C18"/>
    <w:pPr>
      <w:spacing w:before="100" w:beforeAutospacing="1" w:after="100" w:afterAutospacing="1"/>
    </w:pPr>
  </w:style>
  <w:style w:type="paragraph" w:customStyle="1" w:styleId="image2">
    <w:name w:val="image2"/>
    <w:basedOn w:val="a3"/>
    <w:rsid w:val="008E7C18"/>
    <w:pPr>
      <w:spacing w:before="100" w:beforeAutospacing="1" w:after="100" w:afterAutospacing="1"/>
    </w:pPr>
  </w:style>
  <w:style w:type="paragraph" w:customStyle="1" w:styleId="hr">
    <w:name w:val="hr"/>
    <w:basedOn w:val="a3"/>
    <w:rsid w:val="008E7C18"/>
    <w:pPr>
      <w:spacing w:before="100" w:beforeAutospacing="1" w:after="100" w:afterAutospacing="1"/>
    </w:pPr>
  </w:style>
  <w:style w:type="paragraph" w:customStyle="1" w:styleId="navbar">
    <w:name w:val="navbar"/>
    <w:basedOn w:val="a3"/>
    <w:rsid w:val="008E7C18"/>
    <w:pPr>
      <w:spacing w:before="100" w:beforeAutospacing="1" w:after="100" w:afterAutospacing="1"/>
    </w:pPr>
  </w:style>
  <w:style w:type="paragraph" w:customStyle="1" w:styleId="prevbloc">
    <w:name w:val="prev_bloc"/>
    <w:basedOn w:val="a3"/>
    <w:rsid w:val="008E7C18"/>
    <w:pPr>
      <w:spacing w:before="100" w:beforeAutospacing="1" w:after="100" w:afterAutospacing="1"/>
    </w:pPr>
  </w:style>
  <w:style w:type="paragraph" w:customStyle="1" w:styleId="nextbloc">
    <w:name w:val="next_bloc"/>
    <w:basedOn w:val="a3"/>
    <w:rsid w:val="008E7C18"/>
    <w:pPr>
      <w:spacing w:before="100" w:beforeAutospacing="1" w:after="100" w:afterAutospacing="1"/>
    </w:pPr>
  </w:style>
  <w:style w:type="paragraph" w:customStyle="1" w:styleId="imgtoogle">
    <w:name w:val="img_toogle"/>
    <w:basedOn w:val="a3"/>
    <w:rsid w:val="008E7C18"/>
    <w:pPr>
      <w:spacing w:before="100" w:beforeAutospacing="1" w:after="100" w:afterAutospacing="1"/>
    </w:pPr>
  </w:style>
  <w:style w:type="paragraph" w:customStyle="1" w:styleId="atoogle">
    <w:name w:val="a_toogle"/>
    <w:basedOn w:val="a3"/>
    <w:rsid w:val="008E7C18"/>
    <w:pPr>
      <w:spacing w:before="100" w:beforeAutospacing="1" w:after="100" w:afterAutospacing="1"/>
    </w:pPr>
  </w:style>
  <w:style w:type="paragraph" w:customStyle="1" w:styleId="geopoint">
    <w:name w:val="geopoint"/>
    <w:basedOn w:val="a3"/>
    <w:rsid w:val="008E7C18"/>
    <w:pPr>
      <w:spacing w:before="100" w:beforeAutospacing="1" w:after="100" w:afterAutospacing="1"/>
    </w:pPr>
  </w:style>
  <w:style w:type="paragraph" w:customStyle="1" w:styleId="titre">
    <w:name w:val="titre"/>
    <w:basedOn w:val="a3"/>
    <w:rsid w:val="008E7C18"/>
    <w:pPr>
      <w:spacing w:before="100" w:beforeAutospacing="1" w:after="100" w:afterAutospacing="1"/>
    </w:pPr>
  </w:style>
  <w:style w:type="paragraph" w:customStyle="1" w:styleId="ui-icon-closethick">
    <w:name w:val="ui-icon-closethick"/>
    <w:basedOn w:val="a3"/>
    <w:rsid w:val="008E7C18"/>
    <w:pPr>
      <w:spacing w:before="100" w:beforeAutospacing="1" w:after="100" w:afterAutospacing="1"/>
    </w:pPr>
  </w:style>
  <w:style w:type="paragraph" w:customStyle="1" w:styleId="taxoboxclassification">
    <w:name w:val="taxobox_classification"/>
    <w:basedOn w:val="a3"/>
    <w:rsid w:val="008E7C18"/>
    <w:pPr>
      <w:spacing w:before="100" w:beforeAutospacing="1" w:after="100" w:afterAutospacing="1"/>
    </w:pPr>
  </w:style>
  <w:style w:type="paragraph" w:customStyle="1" w:styleId="rnormal">
    <w:name w:val="rnormal"/>
    <w:basedOn w:val="a3"/>
    <w:rsid w:val="008E7C18"/>
    <w:pPr>
      <w:spacing w:before="100" w:beforeAutospacing="1" w:after="100" w:afterAutospacing="1"/>
    </w:pPr>
  </w:style>
  <w:style w:type="paragraph" w:customStyle="1" w:styleId="alert-text">
    <w:name w:val="alert-text"/>
    <w:basedOn w:val="a3"/>
    <w:rsid w:val="008E7C18"/>
    <w:pPr>
      <w:spacing w:before="100" w:beforeAutospacing="1" w:after="100" w:afterAutospacing="1"/>
    </w:pPr>
    <w:rPr>
      <w:color w:val="000000"/>
    </w:rPr>
  </w:style>
  <w:style w:type="paragraph" w:customStyle="1" w:styleId="regardsactu">
    <w:name w:val="regards_actu"/>
    <w:basedOn w:val="a3"/>
    <w:rsid w:val="008E7C18"/>
    <w:pPr>
      <w:spacing w:before="100" w:beforeAutospacing="1" w:after="100" w:afterAutospacing="1"/>
    </w:pPr>
  </w:style>
  <w:style w:type="paragraph" w:customStyle="1" w:styleId="mw-geshi">
    <w:name w:val="mw-geshi"/>
    <w:basedOn w:val="a3"/>
    <w:rsid w:val="008E7C18"/>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8E7C18"/>
    <w:pPr>
      <w:spacing w:before="100" w:beforeAutospacing="1" w:after="100" w:afterAutospacing="1"/>
    </w:pPr>
    <w:rPr>
      <w:sz w:val="22"/>
      <w:szCs w:val="22"/>
    </w:rPr>
  </w:style>
  <w:style w:type="paragraph" w:customStyle="1" w:styleId="fr-collapsible-toggle1">
    <w:name w:val="fr-collapsible-toggle1"/>
    <w:basedOn w:val="a3"/>
    <w:rsid w:val="008E7C18"/>
    <w:pPr>
      <w:spacing w:before="100" w:beforeAutospacing="1" w:after="100" w:afterAutospacing="1"/>
    </w:pPr>
    <w:rPr>
      <w:sz w:val="22"/>
      <w:szCs w:val="22"/>
    </w:rPr>
  </w:style>
  <w:style w:type="paragraph" w:customStyle="1" w:styleId="fr-collapsible-toggle2">
    <w:name w:val="fr-collapsible-toggle2"/>
    <w:basedOn w:val="a3"/>
    <w:rsid w:val="008E7C18"/>
    <w:pPr>
      <w:spacing w:before="100" w:beforeAutospacing="1" w:after="100" w:afterAutospacing="1"/>
    </w:pPr>
    <w:rPr>
      <w:sz w:val="22"/>
      <w:szCs w:val="22"/>
    </w:rPr>
  </w:style>
  <w:style w:type="paragraph" w:customStyle="1" w:styleId="fr-collapsible-toggle3">
    <w:name w:val="fr-collapsible-toggle3"/>
    <w:basedOn w:val="a3"/>
    <w:rsid w:val="008E7C18"/>
    <w:pPr>
      <w:spacing w:before="100" w:beforeAutospacing="1" w:after="100" w:afterAutospacing="1"/>
    </w:pPr>
    <w:rPr>
      <w:sz w:val="22"/>
      <w:szCs w:val="22"/>
    </w:rPr>
  </w:style>
  <w:style w:type="paragraph" w:customStyle="1" w:styleId="navboxnewtitle1">
    <w:name w:val="navboxnew_title1"/>
    <w:basedOn w:val="a3"/>
    <w:rsid w:val="008E7C18"/>
    <w:pPr>
      <w:shd w:val="clear" w:color="auto" w:fill="CCCCFF"/>
      <w:spacing w:after="30"/>
      <w:jc w:val="center"/>
    </w:pPr>
    <w:rPr>
      <w:b/>
      <w:bCs/>
    </w:rPr>
  </w:style>
  <w:style w:type="paragraph" w:customStyle="1" w:styleId="navboxnewtitlesub1">
    <w:name w:val="navboxnew_titlesub1"/>
    <w:basedOn w:val="a3"/>
    <w:rsid w:val="008E7C18"/>
    <w:pPr>
      <w:spacing w:before="100" w:beforeAutospacing="1" w:after="100" w:afterAutospacing="1"/>
    </w:pPr>
    <w:rPr>
      <w:sz w:val="19"/>
      <w:szCs w:val="19"/>
    </w:rPr>
  </w:style>
  <w:style w:type="paragraph" w:customStyle="1" w:styleId="fr-collapsible-content2">
    <w:name w:val="fr-collapsible-content2"/>
    <w:basedOn w:val="a3"/>
    <w:rsid w:val="008E7C18"/>
    <w:pPr>
      <w:spacing w:before="100" w:beforeAutospacing="1" w:after="100" w:afterAutospacing="1"/>
    </w:pPr>
    <w:rPr>
      <w:sz w:val="22"/>
      <w:szCs w:val="22"/>
    </w:rPr>
  </w:style>
  <w:style w:type="paragraph" w:customStyle="1" w:styleId="navboxnewcell1">
    <w:name w:val="navboxnew_cell1"/>
    <w:basedOn w:val="a3"/>
    <w:rsid w:val="008E7C18"/>
    <w:pPr>
      <w:spacing w:before="100" w:beforeAutospacing="1" w:after="100" w:afterAutospacing="1"/>
      <w:jc w:val="center"/>
    </w:pPr>
  </w:style>
  <w:style w:type="paragraph" w:customStyle="1" w:styleId="navboxnewth1">
    <w:name w:val="navboxnew_th1"/>
    <w:basedOn w:val="a3"/>
    <w:rsid w:val="008E7C18"/>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8E7C18"/>
    <w:pPr>
      <w:spacing w:before="100" w:beforeAutospacing="1" w:after="100" w:afterAutospacing="1"/>
    </w:pPr>
  </w:style>
  <w:style w:type="paragraph" w:customStyle="1" w:styleId="impair1">
    <w:name w:val="impair1"/>
    <w:basedOn w:val="a3"/>
    <w:rsid w:val="008E7C18"/>
    <w:pPr>
      <w:shd w:val="clear" w:color="auto" w:fill="EEEEFF"/>
      <w:spacing w:before="100" w:beforeAutospacing="1" w:after="100" w:afterAutospacing="1"/>
    </w:pPr>
  </w:style>
  <w:style w:type="paragraph" w:customStyle="1" w:styleId="pair1">
    <w:name w:val="pair1"/>
    <w:basedOn w:val="a3"/>
    <w:rsid w:val="008E7C18"/>
    <w:pPr>
      <w:shd w:val="clear" w:color="auto" w:fill="F9F9F9"/>
      <w:spacing w:before="100" w:beforeAutospacing="1" w:after="100" w:afterAutospacing="1"/>
    </w:pPr>
  </w:style>
  <w:style w:type="paragraph" w:customStyle="1" w:styleId="navboxnewbanner1">
    <w:name w:val="navboxnew_banner1"/>
    <w:basedOn w:val="a3"/>
    <w:rsid w:val="008E7C18"/>
    <w:pPr>
      <w:shd w:val="clear" w:color="auto" w:fill="DDDDFF"/>
      <w:spacing w:after="30"/>
      <w:jc w:val="center"/>
    </w:pPr>
  </w:style>
  <w:style w:type="paragraph" w:customStyle="1" w:styleId="navboxnewimage1">
    <w:name w:val="navboxnew_image1"/>
    <w:basedOn w:val="a3"/>
    <w:rsid w:val="008E7C18"/>
    <w:pPr>
      <w:spacing w:before="100" w:beforeAutospacing="1" w:after="100" w:afterAutospacing="1"/>
    </w:pPr>
  </w:style>
  <w:style w:type="paragraph" w:customStyle="1" w:styleId="navboxnewcell2">
    <w:name w:val="navboxnew_cell2"/>
    <w:basedOn w:val="a3"/>
    <w:rsid w:val="008E7C18"/>
    <w:pPr>
      <w:spacing w:before="100" w:beforeAutospacing="1" w:after="100" w:afterAutospacing="1"/>
      <w:jc w:val="center"/>
    </w:pPr>
  </w:style>
  <w:style w:type="paragraph" w:customStyle="1" w:styleId="navboxnewie1">
    <w:name w:val="navboxnew_ie1"/>
    <w:basedOn w:val="a3"/>
    <w:rsid w:val="008E7C18"/>
    <w:pPr>
      <w:spacing w:before="100" w:beforeAutospacing="1" w:after="100" w:afterAutospacing="1"/>
    </w:pPr>
  </w:style>
  <w:style w:type="paragraph" w:customStyle="1" w:styleId="navboxnewtitle2">
    <w:name w:val="navboxnew_title2"/>
    <w:basedOn w:val="a3"/>
    <w:rsid w:val="008E7C18"/>
    <w:pPr>
      <w:shd w:val="clear" w:color="auto" w:fill="99CC99"/>
      <w:spacing w:before="100" w:beforeAutospacing="1" w:after="100" w:afterAutospacing="1"/>
    </w:pPr>
  </w:style>
  <w:style w:type="paragraph" w:customStyle="1" w:styleId="navboxnewbanner2">
    <w:name w:val="navboxnew_banner2"/>
    <w:basedOn w:val="a3"/>
    <w:rsid w:val="008E7C18"/>
    <w:pPr>
      <w:shd w:val="clear" w:color="auto" w:fill="99CC99"/>
      <w:spacing w:before="100" w:beforeAutospacing="1" w:after="100" w:afterAutospacing="1"/>
    </w:pPr>
  </w:style>
  <w:style w:type="paragraph" w:customStyle="1" w:styleId="navboxnewth2">
    <w:name w:val="navboxnew_th2"/>
    <w:basedOn w:val="a3"/>
    <w:rsid w:val="008E7C18"/>
    <w:pPr>
      <w:shd w:val="clear" w:color="auto" w:fill="B3D9B3"/>
      <w:spacing w:before="100" w:beforeAutospacing="1" w:after="100" w:afterAutospacing="1"/>
    </w:pPr>
  </w:style>
  <w:style w:type="paragraph" w:customStyle="1" w:styleId="navboxnewtitle3">
    <w:name w:val="navboxnew_title3"/>
    <w:basedOn w:val="a3"/>
    <w:rsid w:val="008E7C18"/>
    <w:pPr>
      <w:shd w:val="clear" w:color="auto" w:fill="DFEDFF"/>
      <w:spacing w:before="100" w:beforeAutospacing="1" w:after="100" w:afterAutospacing="1"/>
    </w:pPr>
  </w:style>
  <w:style w:type="paragraph" w:customStyle="1" w:styleId="navboxnewbanner3">
    <w:name w:val="navboxnew_banner3"/>
    <w:basedOn w:val="a3"/>
    <w:rsid w:val="008E7C18"/>
    <w:pPr>
      <w:shd w:val="clear" w:color="auto" w:fill="DFEDFF"/>
      <w:spacing w:before="100" w:beforeAutospacing="1" w:after="100" w:afterAutospacing="1"/>
    </w:pPr>
  </w:style>
  <w:style w:type="paragraph" w:customStyle="1" w:styleId="navboxnewth3">
    <w:name w:val="navboxnew_th3"/>
    <w:basedOn w:val="a3"/>
    <w:rsid w:val="008E7C18"/>
    <w:pPr>
      <w:shd w:val="clear" w:color="auto" w:fill="E7F2FF"/>
      <w:spacing w:before="100" w:beforeAutospacing="1" w:after="100" w:afterAutospacing="1"/>
    </w:pPr>
  </w:style>
  <w:style w:type="paragraph" w:customStyle="1" w:styleId="fr-collapsible-toggle4">
    <w:name w:val="fr-collapsible-toggle4"/>
    <w:basedOn w:val="a3"/>
    <w:rsid w:val="008E7C18"/>
    <w:pPr>
      <w:spacing w:before="100" w:beforeAutospacing="1" w:after="100" w:afterAutospacing="1"/>
    </w:pPr>
    <w:rPr>
      <w:sz w:val="22"/>
      <w:szCs w:val="22"/>
    </w:rPr>
  </w:style>
  <w:style w:type="paragraph" w:customStyle="1" w:styleId="navboxnewtitle4">
    <w:name w:val="navboxnew_title4"/>
    <w:basedOn w:val="a3"/>
    <w:rsid w:val="008E7C18"/>
    <w:pPr>
      <w:shd w:val="clear" w:color="auto" w:fill="CCCCFF"/>
      <w:spacing w:after="30"/>
      <w:jc w:val="center"/>
    </w:pPr>
    <w:rPr>
      <w:b/>
      <w:bCs/>
    </w:rPr>
  </w:style>
  <w:style w:type="paragraph" w:customStyle="1" w:styleId="navboxnewtitlesub2">
    <w:name w:val="navboxnew_titlesub2"/>
    <w:basedOn w:val="a3"/>
    <w:rsid w:val="008E7C18"/>
    <w:pPr>
      <w:spacing w:before="100" w:beforeAutospacing="1" w:after="100" w:afterAutospacing="1"/>
    </w:pPr>
    <w:rPr>
      <w:sz w:val="19"/>
      <w:szCs w:val="19"/>
    </w:rPr>
  </w:style>
  <w:style w:type="paragraph" w:customStyle="1" w:styleId="fr-collapsible-content3">
    <w:name w:val="fr-collapsible-content3"/>
    <w:basedOn w:val="a3"/>
    <w:rsid w:val="008E7C18"/>
    <w:pPr>
      <w:spacing w:before="100" w:beforeAutospacing="1" w:after="100" w:afterAutospacing="1"/>
    </w:pPr>
    <w:rPr>
      <w:sz w:val="22"/>
      <w:szCs w:val="22"/>
    </w:rPr>
  </w:style>
  <w:style w:type="paragraph" w:customStyle="1" w:styleId="navboxnewrow1">
    <w:name w:val="navboxnew_row1"/>
    <w:basedOn w:val="a3"/>
    <w:rsid w:val="008E7C18"/>
    <w:pPr>
      <w:shd w:val="clear" w:color="auto" w:fill="DDDDFF"/>
      <w:spacing w:before="100" w:beforeAutospacing="1" w:after="100" w:afterAutospacing="1"/>
    </w:pPr>
  </w:style>
  <w:style w:type="paragraph" w:customStyle="1" w:styleId="navboxnewth4">
    <w:name w:val="navboxnew_th4"/>
    <w:basedOn w:val="a3"/>
    <w:rsid w:val="008E7C18"/>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8E7C18"/>
    <w:pPr>
      <w:pBdr>
        <w:left w:val="single" w:sz="12" w:space="0" w:color="F9F9F9"/>
      </w:pBdr>
      <w:spacing w:before="100" w:beforeAutospacing="1" w:after="100" w:afterAutospacing="1"/>
    </w:pPr>
  </w:style>
  <w:style w:type="paragraph" w:customStyle="1" w:styleId="navboxnewinline1">
    <w:name w:val="navboxnew_inline1"/>
    <w:basedOn w:val="a3"/>
    <w:rsid w:val="008E7C18"/>
    <w:pPr>
      <w:shd w:val="clear" w:color="auto" w:fill="F9F9F9"/>
      <w:spacing w:before="100" w:beforeAutospacing="1" w:after="100" w:afterAutospacing="1"/>
    </w:pPr>
  </w:style>
  <w:style w:type="paragraph" w:customStyle="1" w:styleId="navboxnewinline2">
    <w:name w:val="navboxnew_inline2"/>
    <w:basedOn w:val="a3"/>
    <w:rsid w:val="008E7C18"/>
    <w:pPr>
      <w:shd w:val="clear" w:color="auto" w:fill="EEEEFF"/>
      <w:spacing w:before="100" w:beforeAutospacing="1" w:after="100" w:afterAutospacing="1"/>
    </w:pPr>
  </w:style>
  <w:style w:type="paragraph" w:customStyle="1" w:styleId="navboxnewimage2">
    <w:name w:val="navboxnew_image2"/>
    <w:basedOn w:val="a3"/>
    <w:rsid w:val="008E7C18"/>
    <w:pPr>
      <w:spacing w:before="100" w:beforeAutospacing="1" w:after="100" w:afterAutospacing="1"/>
    </w:pPr>
    <w:rPr>
      <w:vanish/>
    </w:rPr>
  </w:style>
  <w:style w:type="paragraph" w:customStyle="1" w:styleId="navboxnewbanner4">
    <w:name w:val="navboxnew_banner4"/>
    <w:basedOn w:val="a3"/>
    <w:rsid w:val="008E7C18"/>
    <w:pPr>
      <w:shd w:val="clear" w:color="auto" w:fill="CCCCFF"/>
      <w:spacing w:before="30"/>
      <w:jc w:val="center"/>
    </w:pPr>
  </w:style>
  <w:style w:type="paragraph" w:customStyle="1" w:styleId="navboxnew1">
    <w:name w:val="navboxnew1"/>
    <w:basedOn w:val="a3"/>
    <w:rsid w:val="008E7C18"/>
    <w:pPr>
      <w:shd w:val="clear" w:color="auto" w:fill="F9F9F9"/>
      <w:spacing w:before="100" w:beforeAutospacing="1" w:after="100" w:afterAutospacing="1"/>
    </w:pPr>
  </w:style>
  <w:style w:type="paragraph" w:customStyle="1" w:styleId="play-btn-large1">
    <w:name w:val="play-btn-large1"/>
    <w:basedOn w:val="a3"/>
    <w:rsid w:val="008E7C18"/>
    <w:pPr>
      <w:spacing w:after="100" w:afterAutospacing="1"/>
      <w:ind w:left="-525"/>
    </w:pPr>
  </w:style>
  <w:style w:type="paragraph" w:customStyle="1" w:styleId="ui-widget1">
    <w:name w:val="ui-widget1"/>
    <w:basedOn w:val="a3"/>
    <w:rsid w:val="008E7C18"/>
    <w:pPr>
      <w:spacing w:before="100" w:beforeAutospacing="1" w:after="100" w:afterAutospacing="1"/>
    </w:pPr>
    <w:rPr>
      <w:rFonts w:ascii="Arial" w:hAnsi="Arial" w:cs="Arial"/>
    </w:rPr>
  </w:style>
  <w:style w:type="paragraph" w:customStyle="1" w:styleId="ui-state-default1">
    <w:name w:val="ui-state-default1"/>
    <w:basedOn w:val="a3"/>
    <w:rsid w:val="008E7C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8E7C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8E7C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8E7C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8E7C1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8E7C1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8E7C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8E7C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8E7C18"/>
    <w:pPr>
      <w:spacing w:before="100" w:beforeAutospacing="1" w:after="100" w:afterAutospacing="1"/>
    </w:pPr>
    <w:rPr>
      <w:color w:val="FFFFFF"/>
    </w:rPr>
  </w:style>
  <w:style w:type="paragraph" w:customStyle="1" w:styleId="ui-state-error-text2">
    <w:name w:val="ui-state-error-text2"/>
    <w:basedOn w:val="a3"/>
    <w:rsid w:val="008E7C18"/>
    <w:pPr>
      <w:spacing w:before="100" w:beforeAutospacing="1" w:after="100" w:afterAutospacing="1"/>
    </w:pPr>
    <w:rPr>
      <w:color w:val="FFFFFF"/>
    </w:rPr>
  </w:style>
  <w:style w:type="paragraph" w:customStyle="1" w:styleId="ui-priority-primary1">
    <w:name w:val="ui-priority-primary1"/>
    <w:basedOn w:val="a3"/>
    <w:rsid w:val="008E7C18"/>
    <w:pPr>
      <w:spacing w:before="100" w:beforeAutospacing="1" w:after="100" w:afterAutospacing="1"/>
    </w:pPr>
    <w:rPr>
      <w:b/>
      <w:bCs/>
    </w:rPr>
  </w:style>
  <w:style w:type="paragraph" w:customStyle="1" w:styleId="ui-priority-primary2">
    <w:name w:val="ui-priority-primary2"/>
    <w:basedOn w:val="a3"/>
    <w:rsid w:val="008E7C18"/>
    <w:pPr>
      <w:spacing w:before="100" w:beforeAutospacing="1" w:after="100" w:afterAutospacing="1"/>
    </w:pPr>
    <w:rPr>
      <w:b/>
      <w:bCs/>
    </w:rPr>
  </w:style>
  <w:style w:type="paragraph" w:customStyle="1" w:styleId="ui-priority-secondary1">
    <w:name w:val="ui-priority-secondary1"/>
    <w:basedOn w:val="a3"/>
    <w:rsid w:val="008E7C18"/>
    <w:pPr>
      <w:spacing w:before="100" w:beforeAutospacing="1" w:after="100" w:afterAutospacing="1"/>
    </w:pPr>
  </w:style>
  <w:style w:type="paragraph" w:customStyle="1" w:styleId="ui-priority-secondary2">
    <w:name w:val="ui-priority-secondary2"/>
    <w:basedOn w:val="a3"/>
    <w:rsid w:val="008E7C18"/>
    <w:pPr>
      <w:spacing w:before="100" w:beforeAutospacing="1" w:after="100" w:afterAutospacing="1"/>
    </w:pPr>
  </w:style>
  <w:style w:type="paragraph" w:customStyle="1" w:styleId="ui-state-disabled1">
    <w:name w:val="ui-state-disabled1"/>
    <w:basedOn w:val="a3"/>
    <w:rsid w:val="008E7C18"/>
    <w:pPr>
      <w:spacing w:before="100" w:beforeAutospacing="1" w:after="100" w:afterAutospacing="1"/>
    </w:pPr>
  </w:style>
  <w:style w:type="paragraph" w:customStyle="1" w:styleId="ui-state-disabled2">
    <w:name w:val="ui-state-disabled2"/>
    <w:basedOn w:val="a3"/>
    <w:rsid w:val="008E7C18"/>
    <w:pPr>
      <w:spacing w:before="100" w:beforeAutospacing="1" w:after="100" w:afterAutospacing="1"/>
    </w:pPr>
  </w:style>
  <w:style w:type="paragraph" w:customStyle="1" w:styleId="ui-icon1">
    <w:name w:val="ui-icon1"/>
    <w:basedOn w:val="a3"/>
    <w:rsid w:val="008E7C18"/>
    <w:pPr>
      <w:spacing w:before="100" w:beforeAutospacing="1" w:after="100" w:afterAutospacing="1"/>
      <w:ind w:firstLine="7343"/>
    </w:pPr>
  </w:style>
  <w:style w:type="paragraph" w:customStyle="1" w:styleId="ui-icon2">
    <w:name w:val="ui-icon2"/>
    <w:basedOn w:val="a3"/>
    <w:rsid w:val="008E7C18"/>
    <w:pPr>
      <w:spacing w:before="100" w:beforeAutospacing="1" w:after="100" w:afterAutospacing="1"/>
      <w:ind w:firstLine="7343"/>
    </w:pPr>
  </w:style>
  <w:style w:type="paragraph" w:customStyle="1" w:styleId="ui-icon3">
    <w:name w:val="ui-icon3"/>
    <w:basedOn w:val="a3"/>
    <w:rsid w:val="008E7C18"/>
    <w:pPr>
      <w:spacing w:before="100" w:beforeAutospacing="1" w:after="100" w:afterAutospacing="1"/>
      <w:ind w:firstLine="7343"/>
    </w:pPr>
  </w:style>
  <w:style w:type="paragraph" w:customStyle="1" w:styleId="ui-icon4">
    <w:name w:val="ui-icon4"/>
    <w:basedOn w:val="a3"/>
    <w:rsid w:val="008E7C18"/>
    <w:pPr>
      <w:spacing w:before="100" w:beforeAutospacing="1" w:after="100" w:afterAutospacing="1"/>
      <w:ind w:firstLine="7343"/>
    </w:pPr>
  </w:style>
  <w:style w:type="paragraph" w:customStyle="1" w:styleId="ui-icon5">
    <w:name w:val="ui-icon5"/>
    <w:basedOn w:val="a3"/>
    <w:rsid w:val="008E7C18"/>
    <w:pPr>
      <w:spacing w:before="100" w:beforeAutospacing="1" w:after="100" w:afterAutospacing="1"/>
      <w:ind w:firstLine="7343"/>
    </w:pPr>
  </w:style>
  <w:style w:type="paragraph" w:customStyle="1" w:styleId="ui-icon6">
    <w:name w:val="ui-icon6"/>
    <w:basedOn w:val="a3"/>
    <w:rsid w:val="008E7C18"/>
    <w:pPr>
      <w:spacing w:before="100" w:beforeAutospacing="1" w:after="100" w:afterAutospacing="1"/>
      <w:ind w:firstLine="7343"/>
    </w:pPr>
  </w:style>
  <w:style w:type="paragraph" w:customStyle="1" w:styleId="ui-icon7">
    <w:name w:val="ui-icon7"/>
    <w:basedOn w:val="a3"/>
    <w:rsid w:val="008E7C18"/>
    <w:pPr>
      <w:spacing w:before="100" w:beforeAutospacing="1" w:after="100" w:afterAutospacing="1"/>
      <w:ind w:firstLine="7343"/>
    </w:pPr>
  </w:style>
  <w:style w:type="paragraph" w:customStyle="1" w:styleId="ui-icon8">
    <w:name w:val="ui-icon8"/>
    <w:basedOn w:val="a3"/>
    <w:rsid w:val="008E7C18"/>
    <w:pPr>
      <w:spacing w:before="100" w:beforeAutospacing="1" w:after="100" w:afterAutospacing="1"/>
      <w:ind w:firstLine="7343"/>
    </w:pPr>
  </w:style>
  <w:style w:type="paragraph" w:customStyle="1" w:styleId="ui-icon9">
    <w:name w:val="ui-icon9"/>
    <w:basedOn w:val="a3"/>
    <w:rsid w:val="008E7C18"/>
    <w:pPr>
      <w:spacing w:before="100" w:beforeAutospacing="1" w:after="100" w:afterAutospacing="1"/>
      <w:ind w:firstLine="7343"/>
    </w:pPr>
  </w:style>
  <w:style w:type="paragraph" w:customStyle="1" w:styleId="ui-resizable-handle1">
    <w:name w:val="ui-resizable-handle1"/>
    <w:basedOn w:val="a3"/>
    <w:rsid w:val="008E7C18"/>
    <w:pPr>
      <w:spacing w:before="100" w:beforeAutospacing="1" w:after="100" w:afterAutospacing="1"/>
    </w:pPr>
    <w:rPr>
      <w:vanish/>
      <w:sz w:val="2"/>
      <w:szCs w:val="2"/>
    </w:rPr>
  </w:style>
  <w:style w:type="paragraph" w:customStyle="1" w:styleId="ui-resizable-handle2">
    <w:name w:val="ui-resizable-handle2"/>
    <w:basedOn w:val="a3"/>
    <w:rsid w:val="008E7C18"/>
    <w:pPr>
      <w:spacing w:before="100" w:beforeAutospacing="1" w:after="100" w:afterAutospacing="1"/>
    </w:pPr>
    <w:rPr>
      <w:vanish/>
      <w:sz w:val="2"/>
      <w:szCs w:val="2"/>
    </w:rPr>
  </w:style>
  <w:style w:type="paragraph" w:customStyle="1" w:styleId="ui-button-text1">
    <w:name w:val="ui-button-text1"/>
    <w:basedOn w:val="a3"/>
    <w:rsid w:val="008E7C18"/>
    <w:pPr>
      <w:spacing w:before="100" w:beforeAutospacing="1" w:after="100" w:afterAutospacing="1"/>
    </w:pPr>
  </w:style>
  <w:style w:type="paragraph" w:customStyle="1" w:styleId="ui-button-text2">
    <w:name w:val="ui-button-text2"/>
    <w:basedOn w:val="a3"/>
    <w:rsid w:val="008E7C18"/>
    <w:pPr>
      <w:spacing w:before="100" w:beforeAutospacing="1" w:after="100" w:afterAutospacing="1"/>
    </w:pPr>
  </w:style>
  <w:style w:type="paragraph" w:customStyle="1" w:styleId="ui-button-text3">
    <w:name w:val="ui-button-text3"/>
    <w:basedOn w:val="a3"/>
    <w:rsid w:val="008E7C18"/>
    <w:pPr>
      <w:spacing w:before="100" w:beforeAutospacing="1" w:after="100" w:afterAutospacing="1"/>
      <w:ind w:firstLine="11919"/>
    </w:pPr>
  </w:style>
  <w:style w:type="paragraph" w:customStyle="1" w:styleId="ui-button-text4">
    <w:name w:val="ui-button-text4"/>
    <w:basedOn w:val="a3"/>
    <w:rsid w:val="008E7C18"/>
    <w:pPr>
      <w:spacing w:before="100" w:beforeAutospacing="1" w:after="100" w:afterAutospacing="1"/>
      <w:ind w:firstLine="11919"/>
    </w:pPr>
  </w:style>
  <w:style w:type="paragraph" w:customStyle="1" w:styleId="ui-button-text5">
    <w:name w:val="ui-button-text5"/>
    <w:basedOn w:val="a3"/>
    <w:rsid w:val="008E7C18"/>
    <w:pPr>
      <w:spacing w:before="100" w:beforeAutospacing="1" w:after="100" w:afterAutospacing="1"/>
    </w:pPr>
  </w:style>
  <w:style w:type="paragraph" w:customStyle="1" w:styleId="ui-button-text6">
    <w:name w:val="ui-button-text6"/>
    <w:basedOn w:val="a3"/>
    <w:rsid w:val="008E7C18"/>
    <w:pPr>
      <w:spacing w:before="100" w:beforeAutospacing="1" w:after="100" w:afterAutospacing="1"/>
    </w:pPr>
  </w:style>
  <w:style w:type="paragraph" w:customStyle="1" w:styleId="ui-button-text7">
    <w:name w:val="ui-button-text7"/>
    <w:basedOn w:val="a3"/>
    <w:rsid w:val="008E7C18"/>
    <w:pPr>
      <w:spacing w:before="100" w:beforeAutospacing="1" w:after="100" w:afterAutospacing="1"/>
    </w:pPr>
  </w:style>
  <w:style w:type="paragraph" w:customStyle="1" w:styleId="ui-icon10">
    <w:name w:val="ui-icon10"/>
    <w:basedOn w:val="a3"/>
    <w:rsid w:val="008E7C18"/>
    <w:pPr>
      <w:spacing w:after="100" w:afterAutospacing="1"/>
      <w:ind w:left="-120" w:firstLine="7343"/>
    </w:pPr>
  </w:style>
  <w:style w:type="paragraph" w:customStyle="1" w:styleId="ui-icon11">
    <w:name w:val="ui-icon11"/>
    <w:basedOn w:val="a3"/>
    <w:rsid w:val="008E7C18"/>
    <w:pPr>
      <w:spacing w:after="100" w:afterAutospacing="1"/>
      <w:ind w:firstLine="7343"/>
    </w:pPr>
  </w:style>
  <w:style w:type="paragraph" w:customStyle="1" w:styleId="ui-icon12">
    <w:name w:val="ui-icon12"/>
    <w:basedOn w:val="a3"/>
    <w:rsid w:val="008E7C18"/>
    <w:pPr>
      <w:spacing w:after="100" w:afterAutospacing="1"/>
      <w:ind w:firstLine="7343"/>
    </w:pPr>
  </w:style>
  <w:style w:type="paragraph" w:customStyle="1" w:styleId="ui-icon13">
    <w:name w:val="ui-icon13"/>
    <w:basedOn w:val="a3"/>
    <w:rsid w:val="008E7C18"/>
    <w:pPr>
      <w:spacing w:after="100" w:afterAutospacing="1"/>
      <w:ind w:firstLine="7343"/>
    </w:pPr>
  </w:style>
  <w:style w:type="paragraph" w:customStyle="1" w:styleId="ui-icon14">
    <w:name w:val="ui-icon14"/>
    <w:basedOn w:val="a3"/>
    <w:rsid w:val="008E7C18"/>
    <w:pPr>
      <w:spacing w:after="100" w:afterAutospacing="1"/>
      <w:ind w:firstLine="7343"/>
    </w:pPr>
  </w:style>
  <w:style w:type="paragraph" w:customStyle="1" w:styleId="ui-icon15">
    <w:name w:val="ui-icon15"/>
    <w:basedOn w:val="a3"/>
    <w:rsid w:val="008E7C18"/>
    <w:pPr>
      <w:spacing w:after="100" w:afterAutospacing="1"/>
      <w:ind w:firstLine="7343"/>
    </w:pPr>
  </w:style>
  <w:style w:type="paragraph" w:customStyle="1" w:styleId="ui-button1">
    <w:name w:val="ui-button1"/>
    <w:basedOn w:val="a3"/>
    <w:rsid w:val="008E7C18"/>
    <w:pPr>
      <w:spacing w:before="100" w:beforeAutospacing="1" w:after="100" w:afterAutospacing="1"/>
      <w:ind w:right="-72"/>
      <w:jc w:val="center"/>
    </w:pPr>
  </w:style>
  <w:style w:type="paragraph" w:customStyle="1" w:styleId="ui-button2">
    <w:name w:val="ui-button2"/>
    <w:basedOn w:val="a3"/>
    <w:rsid w:val="008E7C1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8E7C1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8E7C18"/>
    <w:pPr>
      <w:spacing w:before="100" w:beforeAutospacing="1" w:after="100" w:afterAutospacing="1"/>
    </w:pPr>
  </w:style>
  <w:style w:type="paragraph" w:customStyle="1" w:styleId="ui-icon16">
    <w:name w:val="ui-icon16"/>
    <w:basedOn w:val="a3"/>
    <w:rsid w:val="008E7C18"/>
    <w:pPr>
      <w:spacing w:before="100" w:beforeAutospacing="1" w:after="100" w:afterAutospacing="1"/>
      <w:ind w:firstLine="7343"/>
    </w:pPr>
  </w:style>
  <w:style w:type="paragraph" w:customStyle="1" w:styleId="ui-icon17">
    <w:name w:val="ui-icon17"/>
    <w:basedOn w:val="a3"/>
    <w:rsid w:val="008E7C18"/>
    <w:pPr>
      <w:spacing w:before="100" w:beforeAutospacing="1" w:after="100" w:afterAutospacing="1"/>
      <w:ind w:firstLine="7343"/>
    </w:pPr>
  </w:style>
  <w:style w:type="paragraph" w:customStyle="1" w:styleId="ui-icon18">
    <w:name w:val="ui-icon18"/>
    <w:basedOn w:val="a3"/>
    <w:rsid w:val="008E7C18"/>
    <w:pPr>
      <w:spacing w:before="100" w:beforeAutospacing="1" w:after="100" w:afterAutospacing="1"/>
      <w:ind w:firstLine="7343"/>
    </w:pPr>
  </w:style>
  <w:style w:type="paragraph" w:customStyle="1" w:styleId="ui-icon19">
    <w:name w:val="ui-icon19"/>
    <w:basedOn w:val="a3"/>
    <w:rsid w:val="008E7C18"/>
    <w:pPr>
      <w:spacing w:before="100" w:beforeAutospacing="1" w:after="100" w:afterAutospacing="1"/>
      <w:ind w:firstLine="7343"/>
    </w:pPr>
  </w:style>
  <w:style w:type="paragraph" w:customStyle="1" w:styleId="ui-dialog-titlebar1">
    <w:name w:val="ui-dialog-titlebar1"/>
    <w:basedOn w:val="a3"/>
    <w:rsid w:val="008E7C18"/>
    <w:pPr>
      <w:spacing w:before="100" w:beforeAutospacing="1" w:after="100" w:afterAutospacing="1"/>
    </w:pPr>
  </w:style>
  <w:style w:type="paragraph" w:customStyle="1" w:styleId="ui-dialog-title1">
    <w:name w:val="ui-dialog-title1"/>
    <w:basedOn w:val="a3"/>
    <w:rsid w:val="008E7C18"/>
  </w:style>
  <w:style w:type="paragraph" w:customStyle="1" w:styleId="ui-dialog-titlebar-close1">
    <w:name w:val="ui-dialog-titlebar-close1"/>
    <w:basedOn w:val="a3"/>
    <w:rsid w:val="008E7C18"/>
  </w:style>
  <w:style w:type="paragraph" w:customStyle="1" w:styleId="ui-dialog-titlebar-close2">
    <w:name w:val="ui-dialog-titlebar-close2"/>
    <w:basedOn w:val="a3"/>
    <w:rsid w:val="008E7C18"/>
  </w:style>
  <w:style w:type="paragraph" w:customStyle="1" w:styleId="ui-dialog-content1">
    <w:name w:val="ui-dialog-content1"/>
    <w:basedOn w:val="a3"/>
    <w:rsid w:val="008E7C18"/>
    <w:pPr>
      <w:spacing w:before="100" w:beforeAutospacing="1" w:after="100" w:afterAutospacing="1"/>
    </w:pPr>
  </w:style>
  <w:style w:type="paragraph" w:customStyle="1" w:styleId="ui-dialog-buttonpane1">
    <w:name w:val="ui-dialog-buttonpane1"/>
    <w:basedOn w:val="a3"/>
    <w:rsid w:val="008E7C18"/>
    <w:pPr>
      <w:spacing w:before="120"/>
    </w:pPr>
  </w:style>
  <w:style w:type="paragraph" w:customStyle="1" w:styleId="ui-resizable-se1">
    <w:name w:val="ui-resizable-se1"/>
    <w:basedOn w:val="a3"/>
    <w:rsid w:val="008E7C18"/>
    <w:pPr>
      <w:spacing w:before="100" w:beforeAutospacing="1" w:after="100" w:afterAutospacing="1"/>
    </w:pPr>
  </w:style>
  <w:style w:type="paragraph" w:customStyle="1" w:styleId="ui-dialog-titlebar-close3">
    <w:name w:val="ui-dialog-titlebar-close3"/>
    <w:basedOn w:val="a3"/>
    <w:rsid w:val="008E7C18"/>
  </w:style>
  <w:style w:type="paragraph" w:customStyle="1" w:styleId="ui-dialog-titlebar2">
    <w:name w:val="ui-dialog-titlebar2"/>
    <w:basedOn w:val="a3"/>
    <w:rsid w:val="008E7C18"/>
    <w:pPr>
      <w:spacing w:before="100" w:beforeAutospacing="1" w:after="100" w:afterAutospacing="1"/>
    </w:pPr>
  </w:style>
  <w:style w:type="paragraph" w:customStyle="1" w:styleId="ui-widget-header1">
    <w:name w:val="ui-widget-header1"/>
    <w:basedOn w:val="a3"/>
    <w:rsid w:val="008E7C18"/>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8E7C18"/>
    <w:pPr>
      <w:spacing w:before="100" w:beforeAutospacing="1" w:after="100" w:afterAutospacing="1"/>
    </w:pPr>
  </w:style>
  <w:style w:type="paragraph" w:customStyle="1" w:styleId="ui-dialog-buttonpane2">
    <w:name w:val="ui-dialog-buttonpane2"/>
    <w:basedOn w:val="a3"/>
    <w:rsid w:val="008E7C18"/>
  </w:style>
  <w:style w:type="paragraph" w:customStyle="1" w:styleId="special-label1">
    <w:name w:val="special-label1"/>
    <w:basedOn w:val="a3"/>
    <w:rsid w:val="008E7C18"/>
    <w:pPr>
      <w:spacing w:before="100" w:beforeAutospacing="1" w:after="100" w:afterAutospacing="1"/>
    </w:pPr>
    <w:rPr>
      <w:color w:val="808080"/>
    </w:rPr>
  </w:style>
  <w:style w:type="paragraph" w:customStyle="1" w:styleId="special-query1">
    <w:name w:val="special-query1"/>
    <w:basedOn w:val="a3"/>
    <w:rsid w:val="008E7C18"/>
    <w:pPr>
      <w:spacing w:before="100" w:beforeAutospacing="1" w:after="100" w:afterAutospacing="1"/>
    </w:pPr>
    <w:rPr>
      <w:i/>
      <w:iCs/>
      <w:color w:val="000000"/>
    </w:rPr>
  </w:style>
  <w:style w:type="paragraph" w:customStyle="1" w:styleId="special-hover1">
    <w:name w:val="special-hover1"/>
    <w:basedOn w:val="a3"/>
    <w:rsid w:val="008E7C18"/>
    <w:pPr>
      <w:shd w:val="clear" w:color="auto" w:fill="C0C0C0"/>
      <w:spacing w:before="100" w:beforeAutospacing="1" w:after="100" w:afterAutospacing="1"/>
    </w:pPr>
  </w:style>
  <w:style w:type="paragraph" w:customStyle="1" w:styleId="special-label2">
    <w:name w:val="special-label2"/>
    <w:basedOn w:val="a3"/>
    <w:rsid w:val="008E7C18"/>
    <w:pPr>
      <w:spacing w:before="100" w:beforeAutospacing="1" w:after="100" w:afterAutospacing="1"/>
    </w:pPr>
    <w:rPr>
      <w:color w:val="FFFFFF"/>
    </w:rPr>
  </w:style>
  <w:style w:type="paragraph" w:customStyle="1" w:styleId="special-query2">
    <w:name w:val="special-query2"/>
    <w:basedOn w:val="a3"/>
    <w:rsid w:val="008E7C18"/>
    <w:pPr>
      <w:spacing w:before="100" w:beforeAutospacing="1" w:after="100" w:afterAutospacing="1"/>
    </w:pPr>
    <w:rPr>
      <w:color w:val="FFFFFF"/>
    </w:rPr>
  </w:style>
  <w:style w:type="paragraph" w:customStyle="1" w:styleId="mw-specialpage-summary1">
    <w:name w:val="mw-specialpage-summary1"/>
    <w:basedOn w:val="a3"/>
    <w:rsid w:val="008E7C18"/>
    <w:pPr>
      <w:spacing w:before="100" w:beforeAutospacing="1" w:after="100" w:afterAutospacing="1"/>
    </w:pPr>
    <w:rPr>
      <w:vanish/>
    </w:rPr>
  </w:style>
  <w:style w:type="paragraph" w:customStyle="1" w:styleId="editsection1">
    <w:name w:val="editsection1"/>
    <w:basedOn w:val="a3"/>
    <w:rsid w:val="008E7C18"/>
    <w:pPr>
      <w:spacing w:before="100" w:beforeAutospacing="1" w:after="100" w:afterAutospacing="1"/>
    </w:pPr>
    <w:rPr>
      <w:sz w:val="20"/>
      <w:szCs w:val="20"/>
    </w:rPr>
  </w:style>
  <w:style w:type="paragraph" w:customStyle="1" w:styleId="mw-headline1">
    <w:name w:val="mw-headline1"/>
    <w:basedOn w:val="a3"/>
    <w:rsid w:val="008E7C18"/>
    <w:pPr>
      <w:spacing w:before="100" w:beforeAutospacing="1" w:after="100" w:afterAutospacing="1"/>
      <w:ind w:right="72"/>
    </w:pPr>
  </w:style>
  <w:style w:type="paragraph" w:customStyle="1" w:styleId="legendlike1">
    <w:name w:val="legendlike1"/>
    <w:basedOn w:val="a3"/>
    <w:rsid w:val="008E7C18"/>
    <w:pPr>
      <w:spacing w:after="100" w:afterAutospacing="1"/>
    </w:pPr>
  </w:style>
  <w:style w:type="paragraph" w:customStyle="1" w:styleId="legendtextlike1">
    <w:name w:val="legendtextlike1"/>
    <w:basedOn w:val="a3"/>
    <w:rsid w:val="008E7C18"/>
    <w:pPr>
      <w:shd w:val="clear" w:color="auto" w:fill="FFFFFF"/>
      <w:spacing w:before="100" w:beforeAutospacing="1" w:after="100" w:afterAutospacing="1"/>
    </w:pPr>
  </w:style>
  <w:style w:type="paragraph" w:customStyle="1" w:styleId="scrollbar1">
    <w:name w:val="scrollbar1"/>
    <w:basedOn w:val="a3"/>
    <w:rsid w:val="008E7C18"/>
    <w:pPr>
      <w:spacing w:before="100" w:beforeAutospacing="1" w:after="100" w:afterAutospacing="1"/>
    </w:pPr>
  </w:style>
  <w:style w:type="paragraph" w:customStyle="1" w:styleId="scrollbarcontainer1">
    <w:name w:val="scrollbarcontainer1"/>
    <w:basedOn w:val="a3"/>
    <w:rsid w:val="008E7C18"/>
    <w:pPr>
      <w:spacing w:before="100" w:beforeAutospacing="1" w:after="100" w:afterAutospacing="1"/>
    </w:pPr>
  </w:style>
  <w:style w:type="paragraph" w:customStyle="1" w:styleId="magnify1">
    <w:name w:val="magnify1"/>
    <w:basedOn w:val="a3"/>
    <w:rsid w:val="008E7C18"/>
    <w:pPr>
      <w:spacing w:before="100" w:beforeAutospacing="1" w:after="100" w:afterAutospacing="1"/>
    </w:pPr>
    <w:rPr>
      <w:vanish/>
    </w:rPr>
  </w:style>
  <w:style w:type="paragraph" w:customStyle="1" w:styleId="infoboximage1">
    <w:name w:val="infoboximage1"/>
    <w:basedOn w:val="a3"/>
    <w:rsid w:val="008E7C18"/>
    <w:pPr>
      <w:shd w:val="clear" w:color="auto" w:fill="FFFFFF"/>
      <w:spacing w:after="100" w:afterAutospacing="1"/>
      <w:jc w:val="center"/>
    </w:pPr>
    <w:rPr>
      <w:color w:val="000000"/>
    </w:rPr>
  </w:style>
  <w:style w:type="paragraph" w:customStyle="1" w:styleId="infoboxsoustitre1">
    <w:name w:val="infoboxsoustitre1"/>
    <w:basedOn w:val="a3"/>
    <w:rsid w:val="008E7C18"/>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8E7C18"/>
    <w:pPr>
      <w:spacing w:before="100" w:beforeAutospacing="1" w:after="100" w:afterAutospacing="1"/>
    </w:pPr>
  </w:style>
  <w:style w:type="paragraph" w:customStyle="1" w:styleId="entete1">
    <w:name w:val="entete1"/>
    <w:basedOn w:val="a3"/>
    <w:rsid w:val="008E7C18"/>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8E7C18"/>
    <w:pPr>
      <w:spacing w:before="100" w:beforeAutospacing="1" w:after="100" w:afterAutospacing="1"/>
      <w:jc w:val="center"/>
    </w:pPr>
    <w:rPr>
      <w:b/>
      <w:bCs/>
      <w:color w:val="000000"/>
    </w:rPr>
  </w:style>
  <w:style w:type="paragraph" w:customStyle="1" w:styleId="entete2">
    <w:name w:val="entete2"/>
    <w:basedOn w:val="a3"/>
    <w:rsid w:val="008E7C1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8E7C18"/>
    <w:pPr>
      <w:spacing w:before="100" w:beforeAutospacing="1" w:after="100" w:afterAutospacing="1"/>
    </w:pPr>
  </w:style>
  <w:style w:type="paragraph" w:customStyle="1" w:styleId="thumbinner1">
    <w:name w:val="thumbinner1"/>
    <w:basedOn w:val="a3"/>
    <w:rsid w:val="008E7C18"/>
    <w:pPr>
      <w:spacing w:before="100" w:beforeAutospacing="1" w:after="100" w:afterAutospacing="1"/>
    </w:pPr>
  </w:style>
  <w:style w:type="paragraph" w:customStyle="1" w:styleId="thumb1">
    <w:name w:val="thumb1"/>
    <w:basedOn w:val="a3"/>
    <w:rsid w:val="008E7C18"/>
    <w:pPr>
      <w:spacing w:before="100" w:beforeAutospacing="1" w:after="100" w:afterAutospacing="1"/>
    </w:pPr>
  </w:style>
  <w:style w:type="paragraph" w:customStyle="1" w:styleId="thumbcaption1">
    <w:name w:val="thumbcaption1"/>
    <w:basedOn w:val="a3"/>
    <w:rsid w:val="008E7C18"/>
    <w:pPr>
      <w:spacing w:before="100" w:beforeAutospacing="1" w:after="100" w:afterAutospacing="1"/>
    </w:pPr>
    <w:rPr>
      <w:vanish/>
    </w:rPr>
  </w:style>
  <w:style w:type="paragraph" w:customStyle="1" w:styleId="legend1">
    <w:name w:val="legend1"/>
    <w:basedOn w:val="a3"/>
    <w:rsid w:val="008E7C18"/>
    <w:pPr>
      <w:spacing w:before="75" w:after="120"/>
      <w:jc w:val="center"/>
    </w:pPr>
    <w:rPr>
      <w:sz w:val="22"/>
      <w:szCs w:val="22"/>
    </w:rPr>
  </w:style>
  <w:style w:type="paragraph" w:customStyle="1" w:styleId="image21">
    <w:name w:val="image21"/>
    <w:basedOn w:val="a3"/>
    <w:rsid w:val="008E7C18"/>
    <w:pPr>
      <w:spacing w:before="100" w:beforeAutospacing="1" w:after="100" w:afterAutospacing="1"/>
      <w:jc w:val="center"/>
    </w:pPr>
  </w:style>
  <w:style w:type="paragraph" w:customStyle="1" w:styleId="bloc1">
    <w:name w:val="bloc1"/>
    <w:basedOn w:val="a3"/>
    <w:rsid w:val="008E7C18"/>
    <w:pPr>
      <w:shd w:val="clear" w:color="auto" w:fill="DFEDFF"/>
      <w:spacing w:before="75" w:after="75" w:line="264" w:lineRule="atLeast"/>
      <w:jc w:val="center"/>
    </w:pPr>
    <w:rPr>
      <w:b/>
      <w:bCs/>
    </w:rPr>
  </w:style>
  <w:style w:type="paragraph" w:customStyle="1" w:styleId="bordered1">
    <w:name w:val="bordered1"/>
    <w:basedOn w:val="a3"/>
    <w:rsid w:val="008E7C18"/>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8E7C18"/>
    <w:pPr>
      <w:shd w:val="clear" w:color="auto" w:fill="DFEDFF"/>
      <w:spacing w:before="75" w:after="75" w:line="15" w:lineRule="atLeast"/>
    </w:pPr>
    <w:rPr>
      <w:sz w:val="2"/>
      <w:szCs w:val="2"/>
    </w:rPr>
  </w:style>
  <w:style w:type="paragraph" w:customStyle="1" w:styleId="navbar1">
    <w:name w:val="navbar1"/>
    <w:basedOn w:val="a3"/>
    <w:rsid w:val="008E7C18"/>
    <w:pPr>
      <w:jc w:val="right"/>
    </w:pPr>
    <w:rPr>
      <w:sz w:val="19"/>
      <w:szCs w:val="19"/>
    </w:rPr>
  </w:style>
  <w:style w:type="paragraph" w:customStyle="1" w:styleId="prevbloc1">
    <w:name w:val="prev_bloc1"/>
    <w:basedOn w:val="a3"/>
    <w:rsid w:val="008E7C18"/>
    <w:pPr>
      <w:spacing w:before="100" w:beforeAutospacing="1" w:after="100" w:afterAutospacing="1"/>
    </w:pPr>
  </w:style>
  <w:style w:type="paragraph" w:customStyle="1" w:styleId="nextbloc1">
    <w:name w:val="next_bloc1"/>
    <w:basedOn w:val="a3"/>
    <w:rsid w:val="008E7C18"/>
    <w:pPr>
      <w:spacing w:before="100" w:beforeAutospacing="1" w:after="100" w:afterAutospacing="1"/>
      <w:jc w:val="right"/>
    </w:pPr>
  </w:style>
  <w:style w:type="paragraph" w:customStyle="1" w:styleId="entete3">
    <w:name w:val="entete3"/>
    <w:basedOn w:val="a3"/>
    <w:rsid w:val="008E7C18"/>
    <w:pPr>
      <w:spacing w:before="100" w:beforeAutospacing="1" w:after="100" w:afterAutospacing="1"/>
    </w:pPr>
  </w:style>
  <w:style w:type="paragraph" w:customStyle="1" w:styleId="bloc2">
    <w:name w:val="bloc2"/>
    <w:basedOn w:val="a3"/>
    <w:rsid w:val="008E7C18"/>
    <w:pPr>
      <w:spacing w:before="100" w:beforeAutospacing="1" w:after="100" w:afterAutospacing="1"/>
    </w:pPr>
  </w:style>
  <w:style w:type="paragraph" w:customStyle="1" w:styleId="taxoboxclassification1">
    <w:name w:val="taxobox_classification1"/>
    <w:basedOn w:val="a3"/>
    <w:rsid w:val="008E7C18"/>
    <w:pPr>
      <w:spacing w:before="100" w:beforeAutospacing="1" w:after="100" w:afterAutospacing="1"/>
    </w:pPr>
    <w:rPr>
      <w:i/>
      <w:iCs/>
    </w:rPr>
  </w:style>
  <w:style w:type="paragraph" w:customStyle="1" w:styleId="rnormal1">
    <w:name w:val="rnormal1"/>
    <w:basedOn w:val="a3"/>
    <w:rsid w:val="008E7C18"/>
    <w:pPr>
      <w:spacing w:before="100" w:beforeAutospacing="1" w:after="100" w:afterAutospacing="1"/>
    </w:pPr>
  </w:style>
  <w:style w:type="paragraph" w:customStyle="1" w:styleId="imgtoogle1">
    <w:name w:val="img_toogle1"/>
    <w:basedOn w:val="a3"/>
    <w:rsid w:val="008E7C18"/>
    <w:pPr>
      <w:spacing w:before="100" w:beforeAutospacing="1" w:after="100" w:afterAutospacing="1"/>
    </w:pPr>
  </w:style>
  <w:style w:type="paragraph" w:customStyle="1" w:styleId="atoogle1">
    <w:name w:val="a_toogle1"/>
    <w:basedOn w:val="a3"/>
    <w:rsid w:val="008E7C18"/>
    <w:pPr>
      <w:spacing w:before="100" w:beforeAutospacing="1" w:after="100" w:afterAutospacing="1"/>
      <w:jc w:val="center"/>
    </w:pPr>
    <w:rPr>
      <w:sz w:val="23"/>
      <w:szCs w:val="23"/>
    </w:rPr>
  </w:style>
  <w:style w:type="paragraph" w:customStyle="1" w:styleId="geopoint1">
    <w:name w:val="geopoint1"/>
    <w:basedOn w:val="a3"/>
    <w:rsid w:val="008E7C1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8E7C18"/>
  </w:style>
  <w:style w:type="paragraph" w:customStyle="1" w:styleId="titre1">
    <w:name w:val="titre1"/>
    <w:basedOn w:val="a3"/>
    <w:rsid w:val="008E7C18"/>
    <w:pPr>
      <w:spacing w:before="48" w:after="48"/>
      <w:jc w:val="center"/>
    </w:pPr>
  </w:style>
  <w:style w:type="paragraph" w:customStyle="1" w:styleId="e6e73">
    <w:name w:val="¶e6e7аголовок 3"/>
    <w:basedOn w:val="a3"/>
    <w:next w:val="a3"/>
    <w:rsid w:val="008E7C18"/>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8E7C1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8E7C18"/>
    <w:rPr>
      <w:sz w:val="17"/>
      <w:shd w:val="clear" w:color="auto" w:fill="FFFFFF"/>
    </w:rPr>
  </w:style>
  <w:style w:type="paragraph" w:customStyle="1" w:styleId="afffffffffff1">
    <w:name w:val="Подпись к таблице"/>
    <w:basedOn w:val="a3"/>
    <w:link w:val="afffffffffff0"/>
    <w:rsid w:val="008E7C18"/>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8E7C18"/>
    <w:rPr>
      <w:sz w:val="14"/>
      <w:shd w:val="clear" w:color="auto" w:fill="FFFFFF"/>
    </w:rPr>
  </w:style>
  <w:style w:type="paragraph" w:customStyle="1" w:styleId="6b">
    <w:name w:val="Основной текст (6)"/>
    <w:basedOn w:val="a3"/>
    <w:link w:val="6a"/>
    <w:rsid w:val="008E7C18"/>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8E7C18"/>
    <w:rPr>
      <w:sz w:val="22"/>
    </w:rPr>
  </w:style>
  <w:style w:type="character" w:customStyle="1" w:styleId="useremail">
    <w:name w:val="useremail"/>
    <w:rsid w:val="008E7C18"/>
    <w:rPr>
      <w:b/>
      <w:color w:val="555555"/>
    </w:rPr>
  </w:style>
  <w:style w:type="character" w:customStyle="1" w:styleId="sel1">
    <w:name w:val="sel1"/>
    <w:rsid w:val="008E7C18"/>
    <w:rPr>
      <w:shd w:val="clear" w:color="auto" w:fill="000000"/>
    </w:rPr>
  </w:style>
  <w:style w:type="character" w:customStyle="1" w:styleId="1ffffffa">
    <w:name w:val="Основной текст + Курсив1"/>
    <w:rsid w:val="008E7C18"/>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8E7C18"/>
    <w:rPr>
      <w:rFonts w:ascii="Times New Roman" w:hAnsi="Times New Roman"/>
      <w:b/>
      <w:i/>
      <w:spacing w:val="0"/>
      <w:sz w:val="20"/>
    </w:rPr>
  </w:style>
  <w:style w:type="character" w:customStyle="1" w:styleId="sel11">
    <w:name w:val="sel11"/>
    <w:rsid w:val="008E7C18"/>
    <w:rPr>
      <w:b/>
    </w:rPr>
  </w:style>
  <w:style w:type="character" w:customStyle="1" w:styleId="bodyouter">
    <w:name w:val="body_outer"/>
    <w:rsid w:val="008E7C18"/>
  </w:style>
  <w:style w:type="character" w:customStyle="1" w:styleId="at3">
    <w:name w:val="at3"/>
    <w:rsid w:val="008E7C18"/>
    <w:rPr>
      <w:b/>
      <w:i/>
      <w:color w:val="00008B"/>
      <w:u w:val="single"/>
    </w:rPr>
  </w:style>
  <w:style w:type="character" w:customStyle="1" w:styleId="417">
    <w:name w:val="Знак4 Знак Знак1"/>
    <w:locked/>
    <w:rsid w:val="008E7C18"/>
    <w:rPr>
      <w:rFonts w:ascii="Arial" w:hAnsi="Arial"/>
      <w:b/>
      <w:kern w:val="32"/>
      <w:sz w:val="32"/>
      <w:lang w:val="ru-RU" w:eastAsia="ru-RU"/>
    </w:rPr>
  </w:style>
  <w:style w:type="character" w:customStyle="1" w:styleId="21f4">
    <w:name w:val="Знак2 Знак Знак1"/>
    <w:locked/>
    <w:rsid w:val="008E7C18"/>
    <w:rPr>
      <w:b/>
      <w:sz w:val="27"/>
      <w:lang w:val="ru-RU" w:eastAsia="ru-RU"/>
    </w:rPr>
  </w:style>
  <w:style w:type="character" w:customStyle="1" w:styleId="ilad">
    <w:name w:val="il_ad"/>
    <w:rsid w:val="008E7C18"/>
  </w:style>
  <w:style w:type="character" w:customStyle="1" w:styleId="tooltipextranews">
    <w:name w:val="tooltip_extranews"/>
    <w:rsid w:val="008E7C18"/>
    <w:rPr>
      <w:rFonts w:ascii="Times New Roman" w:hAnsi="Times New Roman"/>
    </w:rPr>
  </w:style>
  <w:style w:type="character" w:customStyle="1" w:styleId="needref">
    <w:name w:val="need_ref"/>
    <w:rsid w:val="008E7C18"/>
    <w:rPr>
      <w:rFonts w:ascii="Times New Roman" w:hAnsi="Times New Roman"/>
    </w:rPr>
  </w:style>
  <w:style w:type="character" w:customStyle="1" w:styleId="up">
    <w:name w:val="up"/>
    <w:rsid w:val="008E7C18"/>
    <w:rPr>
      <w:rFonts w:ascii="Times New Roman" w:hAnsi="Times New Roman"/>
    </w:rPr>
  </w:style>
  <w:style w:type="character" w:customStyle="1" w:styleId="down">
    <w:name w:val="down"/>
    <w:rsid w:val="008E7C18"/>
    <w:rPr>
      <w:rFonts w:ascii="Times New Roman" w:hAnsi="Times New Roman"/>
    </w:rPr>
  </w:style>
  <w:style w:type="character" w:customStyle="1" w:styleId="ref">
    <w:name w:val="ref"/>
    <w:rsid w:val="008E7C18"/>
    <w:rPr>
      <w:rFonts w:ascii="Times New Roman" w:hAnsi="Times New Roman"/>
    </w:rPr>
  </w:style>
  <w:style w:type="character" w:customStyle="1" w:styleId="up1">
    <w:name w:val="up1"/>
    <w:rsid w:val="008E7C18"/>
    <w:rPr>
      <w:rFonts w:ascii="Times New Roman" w:hAnsi="Times New Roman"/>
      <w:color w:val="0645AD"/>
    </w:rPr>
  </w:style>
  <w:style w:type="character" w:customStyle="1" w:styleId="down1">
    <w:name w:val="down1"/>
    <w:rsid w:val="008E7C18"/>
    <w:rPr>
      <w:rFonts w:ascii="Times New Roman" w:hAnsi="Times New Roman"/>
      <w:color w:val="0645AD"/>
    </w:rPr>
  </w:style>
  <w:style w:type="character" w:customStyle="1" w:styleId="up2">
    <w:name w:val="up2"/>
    <w:rsid w:val="008E7C18"/>
    <w:rPr>
      <w:rFonts w:ascii="Times New Roman" w:hAnsi="Times New Roman"/>
      <w:vanish/>
    </w:rPr>
  </w:style>
  <w:style w:type="character" w:customStyle="1" w:styleId="down2">
    <w:name w:val="down2"/>
    <w:rsid w:val="008E7C18"/>
    <w:rPr>
      <w:rFonts w:ascii="Times New Roman" w:hAnsi="Times New Roman"/>
      <w:vanish/>
    </w:rPr>
  </w:style>
  <w:style w:type="character" w:customStyle="1" w:styleId="toctoggle">
    <w:name w:val="toctoggle"/>
    <w:rsid w:val="008E7C18"/>
    <w:rPr>
      <w:rFonts w:ascii="Times New Roman" w:hAnsi="Times New Roman"/>
    </w:rPr>
  </w:style>
  <w:style w:type="character" w:customStyle="1" w:styleId="tocnumber">
    <w:name w:val="tocnumber"/>
    <w:rsid w:val="008E7C18"/>
    <w:rPr>
      <w:rFonts w:ascii="Times New Roman" w:hAnsi="Times New Roman"/>
    </w:rPr>
  </w:style>
  <w:style w:type="character" w:customStyle="1" w:styleId="romain1">
    <w:name w:val="romain1"/>
    <w:rsid w:val="008E7C18"/>
    <w:rPr>
      <w:rFonts w:ascii="Times New Roman" w:hAnsi="Times New Roman"/>
      <w:smallCaps/>
    </w:rPr>
  </w:style>
  <w:style w:type="character" w:customStyle="1" w:styleId="editsection2">
    <w:name w:val="editsection2"/>
    <w:rsid w:val="008E7C18"/>
    <w:rPr>
      <w:rFonts w:ascii="Times New Roman" w:hAnsi="Times New Roman"/>
    </w:rPr>
  </w:style>
  <w:style w:type="character" w:customStyle="1" w:styleId="mw-headline2">
    <w:name w:val="mw-headline2"/>
    <w:rsid w:val="008E7C18"/>
    <w:rPr>
      <w:rFonts w:ascii="Times New Roman" w:hAnsi="Times New Roman"/>
    </w:rPr>
  </w:style>
  <w:style w:type="character" w:customStyle="1" w:styleId="750">
    <w:name w:val="Основной текст (7)5"/>
    <w:rsid w:val="008E7C18"/>
    <w:rPr>
      <w:rFonts w:ascii="Times New Roman" w:hAnsi="Times New Roman"/>
      <w:spacing w:val="0"/>
      <w:sz w:val="20"/>
    </w:rPr>
  </w:style>
  <w:style w:type="character" w:customStyle="1" w:styleId="term1">
    <w:name w:val="term1"/>
    <w:rsid w:val="008E7C18"/>
    <w:rPr>
      <w:b/>
      <w:i/>
      <w:color w:val="121F48"/>
    </w:rPr>
  </w:style>
  <w:style w:type="character" w:customStyle="1" w:styleId="fontstyle290">
    <w:name w:val="fontstyle29"/>
    <w:rsid w:val="008E7C18"/>
    <w:rPr>
      <w:rFonts w:ascii="Times New Roman" w:hAnsi="Times New Roman"/>
    </w:rPr>
  </w:style>
  <w:style w:type="character" w:customStyle="1" w:styleId="4c">
    <w:name w:val="Знак4 Знак Знак"/>
    <w:locked/>
    <w:rsid w:val="008E7C18"/>
    <w:rPr>
      <w:rFonts w:ascii="Arial" w:hAnsi="Arial"/>
      <w:b/>
      <w:kern w:val="32"/>
      <w:sz w:val="32"/>
      <w:lang w:val="ru-RU" w:eastAsia="ru-RU"/>
    </w:rPr>
  </w:style>
  <w:style w:type="character" w:customStyle="1" w:styleId="2fff7">
    <w:name w:val="Знак2 Знак Знак"/>
    <w:semiHidden/>
    <w:locked/>
    <w:rsid w:val="008E7C18"/>
    <w:rPr>
      <w:rFonts w:ascii="Arial" w:hAnsi="Arial"/>
      <w:b/>
      <w:sz w:val="26"/>
      <w:lang w:val="ru-RU" w:eastAsia="ru-RU"/>
    </w:rPr>
  </w:style>
  <w:style w:type="character" w:customStyle="1" w:styleId="-FN0">
    <w:name w:val="Текст сноски-FN Знак Знак Знак"/>
    <w:semiHidden/>
    <w:locked/>
    <w:rsid w:val="008E7C18"/>
    <w:rPr>
      <w:lang w:eastAsia="ru-RU"/>
    </w:rPr>
  </w:style>
  <w:style w:type="character" w:customStyle="1" w:styleId="style50">
    <w:name w:val="style5"/>
    <w:rsid w:val="008E7C18"/>
  </w:style>
  <w:style w:type="character" w:customStyle="1" w:styleId="721">
    <w:name w:val="Основной текст (7)2"/>
    <w:rsid w:val="008E7C18"/>
    <w:rPr>
      <w:rFonts w:ascii="Times New Roman" w:hAnsi="Times New Roman"/>
      <w:spacing w:val="0"/>
      <w:sz w:val="20"/>
    </w:rPr>
  </w:style>
  <w:style w:type="character" w:customStyle="1" w:styleId="760">
    <w:name w:val="Основной текст (7)6"/>
    <w:rsid w:val="008E7C18"/>
    <w:rPr>
      <w:rFonts w:ascii="Times New Roman" w:hAnsi="Times New Roman"/>
      <w:spacing w:val="0"/>
      <w:sz w:val="20"/>
    </w:rPr>
  </w:style>
  <w:style w:type="character" w:customStyle="1" w:styleId="Absatz-Standardschriftart">
    <w:name w:val="Absatz-Standardschriftart"/>
    <w:rsid w:val="008E7C18"/>
  </w:style>
  <w:style w:type="character" w:customStyle="1" w:styleId="WW-Absatz-Standardschriftart">
    <w:name w:val="WW-Absatz-Standardschriftart"/>
    <w:rsid w:val="008E7C18"/>
  </w:style>
  <w:style w:type="character" w:customStyle="1" w:styleId="FontStyle23">
    <w:name w:val="Font Style23"/>
    <w:rsid w:val="008E7C18"/>
    <w:rPr>
      <w:rFonts w:ascii="Times New Roman" w:hAnsi="Times New Roman"/>
      <w:b/>
      <w:sz w:val="20"/>
    </w:rPr>
  </w:style>
  <w:style w:type="character" w:customStyle="1" w:styleId="b-serp-urlitem">
    <w:name w:val="b-serp-url__item"/>
    <w:rsid w:val="008E7C18"/>
    <w:rPr>
      <w:rFonts w:ascii="Times New Roman" w:hAnsi="Times New Roman"/>
    </w:rPr>
  </w:style>
  <w:style w:type="character" w:customStyle="1" w:styleId="79">
    <w:name w:val="Основной текст (7)9"/>
    <w:rsid w:val="008E7C18"/>
    <w:rPr>
      <w:rFonts w:ascii="Times New Roman" w:hAnsi="Times New Roman"/>
      <w:spacing w:val="0"/>
      <w:sz w:val="20"/>
    </w:rPr>
  </w:style>
  <w:style w:type="character" w:customStyle="1" w:styleId="afffffffffff2">
    <w:name w:val="пример"/>
    <w:rsid w:val="008E7C18"/>
    <w:rPr>
      <w:rFonts w:ascii="Times New Roman" w:hAnsi="Times New Roman"/>
    </w:rPr>
  </w:style>
  <w:style w:type="character" w:customStyle="1" w:styleId="first-letter">
    <w:name w:val="first-letter"/>
    <w:rsid w:val="008E7C18"/>
  </w:style>
  <w:style w:type="character" w:customStyle="1" w:styleId="indicateur-langue1">
    <w:name w:val="indicateur-langue1"/>
    <w:rsid w:val="008E7C18"/>
    <w:rPr>
      <w:rFonts w:ascii="Courier New" w:hAnsi="Courier New"/>
      <w:b/>
      <w:sz w:val="24"/>
    </w:rPr>
  </w:style>
  <w:style w:type="character" w:customStyle="1" w:styleId="italique1">
    <w:name w:val="italique1"/>
    <w:rsid w:val="008E7C18"/>
    <w:rPr>
      <w:i/>
    </w:rPr>
  </w:style>
  <w:style w:type="character" w:customStyle="1" w:styleId="hl21">
    <w:name w:val="hl21"/>
    <w:rsid w:val="008E7C18"/>
    <w:rPr>
      <w:b/>
      <w:sz w:val="24"/>
    </w:rPr>
  </w:style>
  <w:style w:type="character" w:customStyle="1" w:styleId="m1">
    <w:name w:val="m1"/>
    <w:rsid w:val="008E7C18"/>
    <w:rPr>
      <w:rFonts w:ascii="Tahoma" w:hAnsi="Tahoma"/>
      <w:sz w:val="18"/>
      <w:u w:val="none"/>
    </w:rPr>
  </w:style>
  <w:style w:type="character" w:customStyle="1" w:styleId="trd12">
    <w:name w:val="trd12"/>
    <w:rsid w:val="008E7C18"/>
  </w:style>
  <w:style w:type="character" w:customStyle="1" w:styleId="mr1">
    <w:name w:val="mr1"/>
    <w:rsid w:val="008E7C18"/>
    <w:rPr>
      <w:rFonts w:ascii="Tahoma" w:hAnsi="Tahoma"/>
      <w:color w:val="800000"/>
      <w:sz w:val="18"/>
      <w:u w:val="none"/>
    </w:rPr>
  </w:style>
  <w:style w:type="character" w:customStyle="1" w:styleId="trd121">
    <w:name w:val="trd121"/>
    <w:rsid w:val="008E7C18"/>
    <w:rPr>
      <w:rFonts w:ascii="Arial" w:hAnsi="Arial"/>
      <w:b/>
      <w:color w:val="800000"/>
      <w:sz w:val="18"/>
      <w:u w:val="none"/>
    </w:rPr>
  </w:style>
  <w:style w:type="character" w:customStyle="1" w:styleId="hlnormal">
    <w:name w:val="hlnormal"/>
    <w:rsid w:val="008E7C18"/>
  </w:style>
  <w:style w:type="character" w:customStyle="1" w:styleId="bod1">
    <w:name w:val="bod1"/>
    <w:rsid w:val="008E7C18"/>
  </w:style>
  <w:style w:type="paragraph" w:customStyle="1" w:styleId="914">
    <w:name w:val="Знак91"/>
    <w:basedOn w:val="a3"/>
    <w:rsid w:val="008E7C18"/>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8E7C18"/>
    <w:rPr>
      <w:rFonts w:ascii="Arial" w:hAnsi="Arial"/>
      <w:b/>
      <w:kern w:val="32"/>
      <w:sz w:val="32"/>
      <w:lang w:val="ru-RU" w:eastAsia="ru-RU"/>
    </w:rPr>
  </w:style>
  <w:style w:type="character" w:customStyle="1" w:styleId="2114">
    <w:name w:val="Знак2 Знак Знак11"/>
    <w:locked/>
    <w:rsid w:val="008E7C18"/>
    <w:rPr>
      <w:b/>
      <w:sz w:val="27"/>
      <w:lang w:val="ru-RU" w:eastAsia="ru-RU"/>
    </w:rPr>
  </w:style>
  <w:style w:type="character" w:customStyle="1" w:styleId="422">
    <w:name w:val="Знак4 Знак Знак2"/>
    <w:locked/>
    <w:rsid w:val="008E7C18"/>
    <w:rPr>
      <w:rFonts w:ascii="Arial" w:hAnsi="Arial"/>
      <w:b/>
      <w:kern w:val="32"/>
      <w:sz w:val="32"/>
      <w:lang w:val="ru-RU" w:eastAsia="ru-RU"/>
    </w:rPr>
  </w:style>
  <w:style w:type="character" w:customStyle="1" w:styleId="22b">
    <w:name w:val="Знак2 Знак Знак2"/>
    <w:locked/>
    <w:rsid w:val="008E7C18"/>
    <w:rPr>
      <w:rFonts w:ascii="Arial" w:hAnsi="Arial"/>
      <w:b/>
      <w:sz w:val="26"/>
      <w:lang w:val="ru-RU" w:eastAsia="ru-RU"/>
    </w:rPr>
  </w:style>
  <w:style w:type="character" w:customStyle="1" w:styleId="spellingerror">
    <w:name w:val="spellingerror"/>
    <w:rsid w:val="008E7C18"/>
  </w:style>
  <w:style w:type="character" w:customStyle="1" w:styleId="contextualspellingandgrammarerror">
    <w:name w:val="contextualspellingandgrammarerror"/>
    <w:rsid w:val="008E7C18"/>
  </w:style>
  <w:style w:type="character" w:customStyle="1" w:styleId="normaltextrun1">
    <w:name w:val="normaltextrun1"/>
    <w:rsid w:val="008E7C18"/>
  </w:style>
  <w:style w:type="character" w:customStyle="1" w:styleId="eop">
    <w:name w:val="eop"/>
    <w:rsid w:val="008E7C18"/>
  </w:style>
  <w:style w:type="character" w:customStyle="1" w:styleId="PlainTextChar2">
    <w:name w:val="Plain Text Char2"/>
    <w:aliases w:val="Heading 12 Char1,Знак3 Char,Plain Text Char21,Heading 12 Char12"/>
    <w:locked/>
    <w:rsid w:val="008E7C18"/>
    <w:rPr>
      <w:rFonts w:ascii="Courier New" w:hAnsi="Courier New"/>
      <w:sz w:val="20"/>
    </w:rPr>
  </w:style>
  <w:style w:type="character" w:customStyle="1" w:styleId="FontStyle182">
    <w:name w:val="Font Style182"/>
    <w:rsid w:val="008E7C18"/>
    <w:rPr>
      <w:rFonts w:ascii="Times New Roman" w:hAnsi="Times New Roman"/>
      <w:sz w:val="18"/>
    </w:rPr>
  </w:style>
  <w:style w:type="character" w:customStyle="1" w:styleId="CommentTextChar2">
    <w:name w:val="Comment Text Char2"/>
    <w:locked/>
    <w:rsid w:val="008E7C18"/>
  </w:style>
  <w:style w:type="character" w:customStyle="1" w:styleId="HeaderChar2">
    <w:name w:val="Header Char2"/>
    <w:locked/>
    <w:rsid w:val="008E7C18"/>
    <w:rPr>
      <w:sz w:val="24"/>
    </w:rPr>
  </w:style>
  <w:style w:type="character" w:customStyle="1" w:styleId="FooterChar2">
    <w:name w:val="Footer Char2"/>
    <w:locked/>
    <w:rsid w:val="008E7C18"/>
    <w:rPr>
      <w:sz w:val="24"/>
    </w:rPr>
  </w:style>
  <w:style w:type="character" w:customStyle="1" w:styleId="EndnoteTextChar2">
    <w:name w:val="Endnote Text Char2"/>
    <w:locked/>
    <w:rsid w:val="008E7C18"/>
    <w:rPr>
      <w:color w:val="000000"/>
      <w:sz w:val="24"/>
    </w:rPr>
  </w:style>
  <w:style w:type="character" w:customStyle="1" w:styleId="MacroTextChar1">
    <w:name w:val="Macro Text Char1"/>
    <w:locked/>
    <w:rsid w:val="008E7C18"/>
    <w:rPr>
      <w:rFonts w:ascii="Courier New" w:hAnsi="Courier New"/>
      <w:sz w:val="22"/>
      <w:lang w:val="en-US" w:eastAsia="en-US"/>
    </w:rPr>
  </w:style>
  <w:style w:type="character" w:customStyle="1" w:styleId="TitleChar2">
    <w:name w:val="Title Char2"/>
    <w:locked/>
    <w:rsid w:val="008E7C18"/>
    <w:rPr>
      <w:sz w:val="24"/>
      <w:lang w:val="en-US"/>
    </w:rPr>
  </w:style>
  <w:style w:type="character" w:customStyle="1" w:styleId="SubtitleChar2">
    <w:name w:val="Subtitle Char2"/>
    <w:locked/>
    <w:rsid w:val="008E7C18"/>
    <w:rPr>
      <w:rFonts w:ascii="PragmaticaCTT" w:hAnsi="PragmaticaCTT"/>
      <w:b/>
      <w:sz w:val="24"/>
    </w:rPr>
  </w:style>
  <w:style w:type="character" w:customStyle="1" w:styleId="BodyTextFirstIndentChar2">
    <w:name w:val="Body Text First Indent Char2"/>
    <w:locked/>
    <w:rsid w:val="008E7C18"/>
    <w:rPr>
      <w:rFonts w:ascii="Times New Roman" w:hAnsi="Times New Roman"/>
      <w:sz w:val="24"/>
      <w:lang w:eastAsia="ru-RU"/>
    </w:rPr>
  </w:style>
  <w:style w:type="character" w:customStyle="1" w:styleId="BodyTextIndent2Char2">
    <w:name w:val="Body Text Indent 2 Char2"/>
    <w:locked/>
    <w:rsid w:val="008E7C18"/>
    <w:rPr>
      <w:sz w:val="24"/>
    </w:rPr>
  </w:style>
  <w:style w:type="character" w:customStyle="1" w:styleId="BodyTextIndent3Char2">
    <w:name w:val="Body Text Indent 3 Char2"/>
    <w:locked/>
    <w:rsid w:val="008E7C18"/>
    <w:rPr>
      <w:sz w:val="16"/>
    </w:rPr>
  </w:style>
  <w:style w:type="character" w:customStyle="1" w:styleId="DocumentMapChar2">
    <w:name w:val="Document Map Char2"/>
    <w:locked/>
    <w:rsid w:val="008E7C18"/>
    <w:rPr>
      <w:rFonts w:ascii="Tahoma" w:hAnsi="Tahoma"/>
    </w:rPr>
  </w:style>
  <w:style w:type="character" w:customStyle="1" w:styleId="BalloonTextChar2">
    <w:name w:val="Balloon Text Char2"/>
    <w:locked/>
    <w:rsid w:val="008E7C18"/>
    <w:rPr>
      <w:rFonts w:ascii="Tahoma" w:hAnsi="Tahoma"/>
      <w:sz w:val="16"/>
    </w:rPr>
  </w:style>
  <w:style w:type="character" w:customStyle="1" w:styleId="NoSpacingChar3">
    <w:name w:val="No Spacing Char3"/>
    <w:locked/>
    <w:rsid w:val="008E7C18"/>
    <w:rPr>
      <w:sz w:val="22"/>
      <w:lang w:val="en-US" w:eastAsia="en-US"/>
    </w:rPr>
  </w:style>
  <w:style w:type="paragraph" w:customStyle="1" w:styleId="12d">
    <w:name w:val="Подзаголовок12"/>
    <w:basedOn w:val="a3"/>
    <w:rsid w:val="008E7C18"/>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8E7C18"/>
    <w:rPr>
      <w:rFonts w:ascii="Times New Roman" w:hAnsi="Times New Roman"/>
      <w:sz w:val="24"/>
      <w:lang w:val="en-US"/>
    </w:rPr>
  </w:style>
  <w:style w:type="character" w:customStyle="1" w:styleId="1ffffffb">
    <w:name w:val="Заголовок Знак1"/>
    <w:rsid w:val="008E7C18"/>
    <w:rPr>
      <w:rFonts w:ascii="Calibri Light" w:hAnsi="Calibri Light"/>
      <w:spacing w:val="-10"/>
      <w:kern w:val="28"/>
      <w:sz w:val="56"/>
      <w:lang w:eastAsia="ru-RU"/>
    </w:rPr>
  </w:style>
  <w:style w:type="character" w:customStyle="1" w:styleId="QuoteChar4">
    <w:name w:val="Quote Char4"/>
    <w:link w:val="22c"/>
    <w:locked/>
    <w:rsid w:val="008E7C18"/>
    <w:rPr>
      <w:i/>
      <w:color w:val="000000"/>
    </w:rPr>
  </w:style>
  <w:style w:type="paragraph" w:customStyle="1" w:styleId="22c">
    <w:name w:val="Цитата 22"/>
    <w:basedOn w:val="a3"/>
    <w:next w:val="a3"/>
    <w:link w:val="QuoteChar4"/>
    <w:rsid w:val="008E7C18"/>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8E7C18"/>
    <w:rPr>
      <w:rFonts w:ascii="Calibri" w:hAnsi="Calibri" w:cs="Times New Roman"/>
      <w:i/>
      <w:color w:val="000000"/>
      <w:sz w:val="20"/>
      <w:szCs w:val="20"/>
    </w:rPr>
  </w:style>
  <w:style w:type="character" w:customStyle="1" w:styleId="IntenseQuoteChar4">
    <w:name w:val="Intense Quote Char4"/>
    <w:link w:val="2fff8"/>
    <w:locked/>
    <w:rsid w:val="008E7C18"/>
    <w:rPr>
      <w:b/>
      <w:i/>
      <w:color w:val="4F81BD"/>
    </w:rPr>
  </w:style>
  <w:style w:type="paragraph" w:customStyle="1" w:styleId="2fff8">
    <w:name w:val="Выделенная цитата2"/>
    <w:basedOn w:val="a3"/>
    <w:next w:val="a3"/>
    <w:link w:val="IntenseQuoteChar4"/>
    <w:rsid w:val="008E7C18"/>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8E7C18"/>
    <w:rPr>
      <w:rFonts w:ascii="Calibri" w:hAnsi="Calibri" w:cs="Times New Roman"/>
      <w:b/>
      <w:i/>
      <w:color w:val="4F81BD"/>
      <w:sz w:val="20"/>
      <w:szCs w:val="20"/>
    </w:rPr>
  </w:style>
  <w:style w:type="character" w:customStyle="1" w:styleId="5510">
    <w:name w:val="Знак Знак551"/>
    <w:locked/>
    <w:rsid w:val="008E7C18"/>
    <w:rPr>
      <w:sz w:val="24"/>
      <w:lang w:val="ru-RU" w:eastAsia="ru-RU"/>
    </w:rPr>
  </w:style>
  <w:style w:type="character" w:customStyle="1" w:styleId="6510">
    <w:name w:val="Знак Знак651"/>
    <w:locked/>
    <w:rsid w:val="008E7C18"/>
    <w:rPr>
      <w:b/>
      <w:sz w:val="27"/>
      <w:lang w:val="ru-RU" w:eastAsia="ru-RU"/>
    </w:rPr>
  </w:style>
  <w:style w:type="character" w:customStyle="1" w:styleId="6410">
    <w:name w:val="Знак Знак641"/>
    <w:locked/>
    <w:rsid w:val="008E7C18"/>
    <w:rPr>
      <w:b/>
      <w:sz w:val="28"/>
      <w:lang w:val="ru-RU" w:eastAsia="ru-RU"/>
    </w:rPr>
  </w:style>
  <w:style w:type="character" w:customStyle="1" w:styleId="631">
    <w:name w:val="Знак Знак631"/>
    <w:locked/>
    <w:rsid w:val="008E7C18"/>
    <w:rPr>
      <w:b/>
      <w:i/>
      <w:sz w:val="26"/>
      <w:lang w:val="ru-RU" w:eastAsia="ru-RU"/>
    </w:rPr>
  </w:style>
  <w:style w:type="character" w:customStyle="1" w:styleId="6210">
    <w:name w:val="Знак Знак621"/>
    <w:locked/>
    <w:rsid w:val="008E7C18"/>
    <w:rPr>
      <w:sz w:val="24"/>
      <w:lang w:val="ru-RU" w:eastAsia="ru-RU"/>
    </w:rPr>
  </w:style>
  <w:style w:type="character" w:customStyle="1" w:styleId="6010">
    <w:name w:val="Знак Знак601"/>
    <w:locked/>
    <w:rsid w:val="008E7C18"/>
    <w:rPr>
      <w:i/>
      <w:sz w:val="24"/>
      <w:lang w:val="ru-RU" w:eastAsia="ru-RU"/>
    </w:rPr>
  </w:style>
  <w:style w:type="character" w:customStyle="1" w:styleId="591">
    <w:name w:val="Знак Знак591"/>
    <w:locked/>
    <w:rsid w:val="008E7C18"/>
    <w:rPr>
      <w:rFonts w:ascii="Arial" w:hAnsi="Arial"/>
      <w:sz w:val="22"/>
      <w:lang w:val="ru-RU" w:eastAsia="ru-RU"/>
    </w:rPr>
  </w:style>
  <w:style w:type="character" w:customStyle="1" w:styleId="5810">
    <w:name w:val="Знак Знак581"/>
    <w:locked/>
    <w:rsid w:val="008E7C18"/>
    <w:rPr>
      <w:rFonts w:ascii="Courier New" w:hAnsi="Courier New"/>
      <w:lang w:val="ru-RU" w:eastAsia="ru-RU"/>
    </w:rPr>
  </w:style>
  <w:style w:type="character" w:customStyle="1" w:styleId="5710">
    <w:name w:val="Знак Знак571"/>
    <w:locked/>
    <w:rsid w:val="008E7C18"/>
    <w:rPr>
      <w:lang w:val="ru-RU" w:eastAsia="ru-RU"/>
    </w:rPr>
  </w:style>
  <w:style w:type="character" w:customStyle="1" w:styleId="5610">
    <w:name w:val="Знак Знак561"/>
    <w:locked/>
    <w:rsid w:val="008E7C18"/>
    <w:rPr>
      <w:sz w:val="24"/>
      <w:lang w:val="ru-RU" w:eastAsia="ru-RU"/>
    </w:rPr>
  </w:style>
  <w:style w:type="character" w:customStyle="1" w:styleId="5410">
    <w:name w:val="Знак Знак541"/>
    <w:locked/>
    <w:rsid w:val="008E7C18"/>
    <w:rPr>
      <w:sz w:val="24"/>
      <w:lang w:val="en-US" w:eastAsia="ru-RU"/>
    </w:rPr>
  </w:style>
  <w:style w:type="character" w:customStyle="1" w:styleId="6710">
    <w:name w:val="Знак Знак671"/>
    <w:rsid w:val="008E7C18"/>
    <w:rPr>
      <w:rFonts w:ascii="Arial" w:hAnsi="Arial"/>
      <w:b/>
      <w:sz w:val="26"/>
    </w:rPr>
  </w:style>
  <w:style w:type="character" w:customStyle="1" w:styleId="6610">
    <w:name w:val="Знак Знак661"/>
    <w:rsid w:val="008E7C18"/>
    <w:rPr>
      <w:b/>
      <w:sz w:val="28"/>
    </w:rPr>
  </w:style>
  <w:style w:type="character" w:customStyle="1" w:styleId="7010">
    <w:name w:val="Знак Знак701"/>
    <w:rsid w:val="008E7C18"/>
    <w:rPr>
      <w:rFonts w:ascii="Arial" w:hAnsi="Arial"/>
      <w:b/>
      <w:sz w:val="26"/>
    </w:rPr>
  </w:style>
  <w:style w:type="character" w:customStyle="1" w:styleId="691">
    <w:name w:val="Знак Знак691"/>
    <w:rsid w:val="008E7C18"/>
    <w:rPr>
      <w:b/>
      <w:sz w:val="28"/>
    </w:rPr>
  </w:style>
  <w:style w:type="character" w:customStyle="1" w:styleId="681">
    <w:name w:val="Знак Знак681"/>
    <w:rsid w:val="008E7C18"/>
    <w:rPr>
      <w:b/>
      <w:i/>
      <w:sz w:val="26"/>
    </w:rPr>
  </w:style>
  <w:style w:type="character" w:customStyle="1" w:styleId="2fff9">
    <w:name w:val="Текст сноски Знак2"/>
    <w:semiHidden/>
    <w:rsid w:val="008E7C18"/>
    <w:rPr>
      <w:rFonts w:ascii="Times New Roman" w:hAnsi="Times New Roman"/>
      <w:sz w:val="20"/>
    </w:rPr>
  </w:style>
  <w:style w:type="paragraph" w:customStyle="1" w:styleId="3fd">
    <w:name w:val="3"/>
    <w:basedOn w:val="a3"/>
    <w:next w:val="114"/>
    <w:rsid w:val="008E7C18"/>
    <w:pPr>
      <w:jc w:val="center"/>
    </w:pPr>
    <w:rPr>
      <w:sz w:val="28"/>
      <w:lang w:val="en-US"/>
    </w:rPr>
  </w:style>
  <w:style w:type="paragraph" w:customStyle="1" w:styleId="3fe">
    <w:name w:val="Абзац списка3"/>
    <w:basedOn w:val="a3"/>
    <w:link w:val="ListParagraphChar3"/>
    <w:rsid w:val="008E7C18"/>
    <w:pPr>
      <w:ind w:left="708"/>
    </w:pPr>
    <w:rPr>
      <w:sz w:val="20"/>
      <w:szCs w:val="20"/>
    </w:rPr>
  </w:style>
  <w:style w:type="character" w:customStyle="1" w:styleId="ListParagraphChar3">
    <w:name w:val="List Paragraph Char3"/>
    <w:link w:val="3fe"/>
    <w:locked/>
    <w:rsid w:val="008E7C18"/>
    <w:rPr>
      <w:rFonts w:ascii="Times New Roman" w:eastAsia="Times New Roman" w:hAnsi="Times New Roman" w:cs="Times New Roman"/>
      <w:sz w:val="20"/>
      <w:szCs w:val="20"/>
      <w:lang w:eastAsia="ru-RU"/>
    </w:rPr>
  </w:style>
  <w:style w:type="paragraph" w:customStyle="1" w:styleId="5a">
    <w:name w:val="Обычный5"/>
    <w:rsid w:val="008E7C1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8E7C18"/>
    <w:rPr>
      <w:rFonts w:ascii="Times New Roman" w:hAnsi="Times New Roman"/>
    </w:rPr>
  </w:style>
  <w:style w:type="paragraph" w:customStyle="1" w:styleId="msonormal0">
    <w:name w:val="msonormal"/>
    <w:basedOn w:val="a3"/>
    <w:rsid w:val="008E7C18"/>
    <w:pPr>
      <w:spacing w:before="100" w:beforeAutospacing="1" w:after="100" w:afterAutospacing="1"/>
    </w:pPr>
  </w:style>
  <w:style w:type="table" w:customStyle="1" w:styleId="2fffa">
    <w:name w:val="Сетка таблицы2"/>
    <w:rsid w:val="008E7C1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8E7C18"/>
    <w:rPr>
      <w:lang w:val="en-US"/>
    </w:rPr>
  </w:style>
  <w:style w:type="paragraph" w:customStyle="1" w:styleId="2fffb">
    <w:name w:val="Без интервала2"/>
    <w:link w:val="NoSpacingChar2"/>
    <w:rsid w:val="008E7C18"/>
    <w:pPr>
      <w:spacing w:beforeAutospacing="1" w:after="0" w:afterAutospacing="1" w:line="240" w:lineRule="auto"/>
    </w:pPr>
    <w:rPr>
      <w:lang w:val="en-US"/>
    </w:rPr>
  </w:style>
  <w:style w:type="paragraph" w:customStyle="1" w:styleId="21f5">
    <w:name w:val="Обычный21"/>
    <w:rsid w:val="008E7C18"/>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8E7C18"/>
    <w:rPr>
      <w:color w:val="808080"/>
    </w:rPr>
  </w:style>
  <w:style w:type="character" w:customStyle="1" w:styleId="2fffd">
    <w:name w:val="Слабое выделение2"/>
    <w:rsid w:val="008E7C18"/>
    <w:rPr>
      <w:i/>
      <w:color w:val="808080"/>
    </w:rPr>
  </w:style>
  <w:style w:type="character" w:customStyle="1" w:styleId="2fffe">
    <w:name w:val="Сильное выделение2"/>
    <w:rsid w:val="008E7C18"/>
    <w:rPr>
      <w:b/>
      <w:i/>
      <w:color w:val="4F81BD"/>
    </w:rPr>
  </w:style>
  <w:style w:type="character" w:customStyle="1" w:styleId="2ffff">
    <w:name w:val="Слабая ссылка2"/>
    <w:rsid w:val="008E7C18"/>
    <w:rPr>
      <w:smallCaps/>
      <w:color w:val="C0504D"/>
      <w:u w:val="single"/>
    </w:rPr>
  </w:style>
  <w:style w:type="character" w:customStyle="1" w:styleId="2ffff0">
    <w:name w:val="Сильная ссылка2"/>
    <w:rsid w:val="008E7C18"/>
    <w:rPr>
      <w:b/>
      <w:smallCaps/>
      <w:color w:val="C0504D"/>
      <w:spacing w:val="5"/>
      <w:u w:val="single"/>
    </w:rPr>
  </w:style>
  <w:style w:type="character" w:customStyle="1" w:styleId="2ffff1">
    <w:name w:val="Название книги2"/>
    <w:rsid w:val="008E7C18"/>
    <w:rPr>
      <w:b/>
      <w:smallCaps/>
      <w:spacing w:val="5"/>
    </w:rPr>
  </w:style>
  <w:style w:type="paragraph" w:customStyle="1" w:styleId="2ffff2">
    <w:name w:val="Заголовок оглавления2"/>
    <w:basedOn w:val="11"/>
    <w:next w:val="a3"/>
    <w:rsid w:val="008E7C18"/>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8E7C18"/>
    <w:pPr>
      <w:jc w:val="center"/>
    </w:pPr>
    <w:rPr>
      <w:sz w:val="20"/>
      <w:szCs w:val="20"/>
      <w:lang w:val="en-US"/>
    </w:rPr>
  </w:style>
  <w:style w:type="character" w:customStyle="1" w:styleId="3ff">
    <w:name w:val="Название Знак3"/>
    <w:link w:val="83"/>
    <w:locked/>
    <w:rsid w:val="008E7C18"/>
    <w:rPr>
      <w:rFonts w:ascii="Times New Roman" w:eastAsia="Times New Roman" w:hAnsi="Times New Roman" w:cs="Times New Roman"/>
      <w:sz w:val="20"/>
      <w:szCs w:val="20"/>
      <w:lang w:val="en-US" w:eastAsia="ru-RU"/>
    </w:rPr>
  </w:style>
  <w:style w:type="paragraph" w:customStyle="1" w:styleId="31e">
    <w:name w:val="Абзац списка31"/>
    <w:basedOn w:val="a3"/>
    <w:rsid w:val="008E7C18"/>
    <w:pPr>
      <w:ind w:left="708"/>
    </w:pPr>
    <w:rPr>
      <w:sz w:val="20"/>
      <w:szCs w:val="20"/>
    </w:rPr>
  </w:style>
  <w:style w:type="character" w:customStyle="1" w:styleId="21f6">
    <w:name w:val="Слабое выделение21"/>
    <w:rsid w:val="008E7C18"/>
    <w:rPr>
      <w:i/>
      <w:color w:val="808080"/>
    </w:rPr>
  </w:style>
  <w:style w:type="paragraph" w:customStyle="1" w:styleId="516">
    <w:name w:val="Обычный51"/>
    <w:basedOn w:val="a3"/>
    <w:rsid w:val="008E7C18"/>
    <w:pPr>
      <w:spacing w:before="100" w:beforeAutospacing="1" w:after="100" w:afterAutospacing="1"/>
    </w:pPr>
  </w:style>
  <w:style w:type="paragraph" w:customStyle="1" w:styleId="21f7">
    <w:name w:val="Без интервала21"/>
    <w:rsid w:val="008E7C18"/>
    <w:pPr>
      <w:spacing w:after="0" w:line="240" w:lineRule="auto"/>
    </w:pPr>
    <w:rPr>
      <w:rFonts w:ascii="Calibri" w:eastAsia="Times New Roman" w:hAnsi="Calibri" w:cs="Times New Roman"/>
      <w:lang w:val="en-US"/>
    </w:rPr>
  </w:style>
  <w:style w:type="character" w:customStyle="1" w:styleId="21f8">
    <w:name w:val="Сильное выделение21"/>
    <w:rsid w:val="008E7C18"/>
    <w:rPr>
      <w:b/>
      <w:i/>
      <w:color w:val="4F81BD"/>
    </w:rPr>
  </w:style>
  <w:style w:type="paragraph" w:customStyle="1" w:styleId="2ffff3">
    <w:name w:val="Подзаголовок2"/>
    <w:basedOn w:val="a3"/>
    <w:rsid w:val="008E7C18"/>
    <w:pPr>
      <w:spacing w:line="312" w:lineRule="auto"/>
    </w:pPr>
    <w:rPr>
      <w:rFonts w:ascii="Arial" w:hAnsi="Arial" w:cs="Arial"/>
      <w:b/>
      <w:bCs/>
      <w:color w:val="000000"/>
      <w:sz w:val="20"/>
      <w:szCs w:val="20"/>
    </w:rPr>
  </w:style>
  <w:style w:type="paragraph" w:customStyle="1" w:styleId="6c">
    <w:name w:val="Обычный6"/>
    <w:basedOn w:val="a3"/>
    <w:rsid w:val="008E7C18"/>
    <w:pPr>
      <w:spacing w:before="100" w:beforeAutospacing="1" w:after="100" w:afterAutospacing="1"/>
    </w:pPr>
  </w:style>
  <w:style w:type="paragraph" w:customStyle="1" w:styleId="3ff0">
    <w:name w:val="Подзаголовок3"/>
    <w:basedOn w:val="a3"/>
    <w:rsid w:val="008E7C18"/>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8E7C18"/>
    <w:rPr>
      <w:rFonts w:ascii="Courier New" w:hAnsi="Courier New"/>
      <w:sz w:val="20"/>
    </w:rPr>
  </w:style>
  <w:style w:type="character" w:customStyle="1" w:styleId="3311">
    <w:name w:val="Знак3 Знак Знак Знак31"/>
    <w:locked/>
    <w:rsid w:val="008E7C18"/>
    <w:rPr>
      <w:rFonts w:ascii="Arial" w:hAnsi="Arial"/>
      <w:b/>
      <w:kern w:val="32"/>
      <w:sz w:val="32"/>
    </w:rPr>
  </w:style>
  <w:style w:type="character" w:customStyle="1" w:styleId="353">
    <w:name w:val="Знак3 Знак Знак5 Знак Знак"/>
    <w:semiHidden/>
    <w:locked/>
    <w:rsid w:val="008E7C18"/>
    <w:rPr>
      <w:rFonts w:ascii="Courier New" w:hAnsi="Courier New"/>
      <w:color w:val="000000"/>
      <w:sz w:val="24"/>
    </w:rPr>
  </w:style>
  <w:style w:type="paragraph" w:customStyle="1" w:styleId="3ff1">
    <w:name w:val="Без интервала3"/>
    <w:rsid w:val="008E7C18"/>
    <w:pPr>
      <w:spacing w:after="0" w:line="240" w:lineRule="auto"/>
    </w:pPr>
    <w:rPr>
      <w:rFonts w:ascii="Calibri" w:eastAsia="Times New Roman" w:hAnsi="Calibri" w:cs="Times New Roman"/>
      <w:lang w:val="en-US"/>
    </w:rPr>
  </w:style>
  <w:style w:type="character" w:customStyle="1" w:styleId="172">
    <w:name w:val="Знак Знак172"/>
    <w:locked/>
    <w:rsid w:val="008E7C18"/>
    <w:rPr>
      <w:sz w:val="16"/>
    </w:rPr>
  </w:style>
  <w:style w:type="paragraph" w:customStyle="1" w:styleId="233">
    <w:name w:val="Основной текст 23"/>
    <w:basedOn w:val="a3"/>
    <w:rsid w:val="008E7C18"/>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8E7C18"/>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8E7C18"/>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8E7C18"/>
    <w:rPr>
      <w:rFonts w:ascii="Times New Roman" w:hAnsi="Times New Roman"/>
      <w:b/>
      <w:i/>
      <w:sz w:val="26"/>
    </w:rPr>
  </w:style>
  <w:style w:type="character" w:customStyle="1" w:styleId="Heading6Char1">
    <w:name w:val="Heading 6 Char1"/>
    <w:locked/>
    <w:rsid w:val="008E7C18"/>
    <w:rPr>
      <w:rFonts w:ascii="Times New Roman" w:hAnsi="Times New Roman"/>
      <w:b/>
      <w:lang w:eastAsia="ru-RU"/>
    </w:rPr>
  </w:style>
  <w:style w:type="character" w:customStyle="1" w:styleId="Heading7Char1">
    <w:name w:val="Heading 7 Char1"/>
    <w:locked/>
    <w:rsid w:val="008E7C18"/>
    <w:rPr>
      <w:rFonts w:ascii="Times New Roman" w:hAnsi="Times New Roman"/>
      <w:sz w:val="20"/>
      <w:lang w:eastAsia="ru-RU"/>
    </w:rPr>
  </w:style>
  <w:style w:type="character" w:customStyle="1" w:styleId="Heading8Char1">
    <w:name w:val="Heading 8 Char1"/>
    <w:locked/>
    <w:rsid w:val="008E7C18"/>
    <w:rPr>
      <w:rFonts w:ascii="Calibri" w:hAnsi="Calibri"/>
      <w:i/>
      <w:sz w:val="24"/>
    </w:rPr>
  </w:style>
  <w:style w:type="character" w:customStyle="1" w:styleId="Heading9Char1">
    <w:name w:val="Heading 9 Char1"/>
    <w:locked/>
    <w:rsid w:val="008E7C18"/>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8E7C18"/>
    <w:rPr>
      <w:rFonts w:ascii="Times New Roman" w:hAnsi="Times New Roman"/>
      <w:sz w:val="24"/>
    </w:rPr>
  </w:style>
  <w:style w:type="character" w:customStyle="1" w:styleId="BodyText3Char2">
    <w:name w:val="Body Text 3 Char2"/>
    <w:aliases w:val="Знак5 Char2"/>
    <w:locked/>
    <w:rsid w:val="008E7C18"/>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8E7C18"/>
    <w:rPr>
      <w:rFonts w:ascii="Courier New" w:hAnsi="Courier New"/>
      <w:color w:val="000000"/>
      <w:sz w:val="24"/>
    </w:rPr>
  </w:style>
  <w:style w:type="character" w:customStyle="1" w:styleId="BodyTextFirstIndent2Char2">
    <w:name w:val="Body Text First Indent 2 Char2"/>
    <w:locked/>
    <w:rsid w:val="008E7C18"/>
    <w:rPr>
      <w:rFonts w:ascii="Times New Roman" w:hAnsi="Times New Roman"/>
      <w:sz w:val="24"/>
      <w:lang w:eastAsia="ru-RU"/>
    </w:rPr>
  </w:style>
  <w:style w:type="character" w:customStyle="1" w:styleId="HTMLPreformattedChar1">
    <w:name w:val="HTML Preformatted Char1"/>
    <w:locked/>
    <w:rsid w:val="008E7C18"/>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8E7C18"/>
    <w:rPr>
      <w:rFonts w:ascii="Cambria" w:hAnsi="Cambria"/>
      <w:b/>
      <w:kern w:val="32"/>
      <w:sz w:val="32"/>
    </w:rPr>
  </w:style>
  <w:style w:type="character" w:customStyle="1" w:styleId="Heading3Char2">
    <w:name w:val="Heading 3 Char2"/>
    <w:aliases w:val="Знак2 Char3,Heading 3 Char21"/>
    <w:locked/>
    <w:rsid w:val="008E7C18"/>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8E7C18"/>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8E7C18"/>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8E7C18"/>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E7C18"/>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E7C18"/>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E7C18"/>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8E7C18"/>
    <w:rPr>
      <w:sz w:val="24"/>
    </w:rPr>
  </w:style>
  <w:style w:type="character" w:customStyle="1" w:styleId="3120">
    <w:name w:val="Основной текст 3 Знак12"/>
    <w:aliases w:val="Знак5 Знак11"/>
    <w:rsid w:val="008E7C18"/>
    <w:rPr>
      <w:sz w:val="16"/>
    </w:rPr>
  </w:style>
  <w:style w:type="character" w:customStyle="1" w:styleId="3140">
    <w:name w:val="Основной текст 3 Знак14"/>
    <w:aliases w:val="Знак5 Знак12,Знак5 Знак13"/>
    <w:semiHidden/>
    <w:rsid w:val="008E7C18"/>
    <w:rPr>
      <w:sz w:val="16"/>
    </w:rPr>
  </w:style>
  <w:style w:type="character" w:customStyle="1" w:styleId="CommentSubjectChar3">
    <w:name w:val="Comment Subject Char3"/>
    <w:locked/>
    <w:rsid w:val="008E7C18"/>
    <w:rPr>
      <w:sz w:val="16"/>
    </w:rPr>
  </w:style>
  <w:style w:type="character" w:customStyle="1" w:styleId="1200">
    <w:name w:val="Тема примечания Знак120"/>
    <w:semiHidden/>
    <w:rsid w:val="008E7C18"/>
    <w:rPr>
      <w:rFonts w:ascii="Times New Roman" w:hAnsi="Times New Roman"/>
      <w:b/>
      <w:sz w:val="20"/>
      <w:lang w:val="ru-RU" w:eastAsia="ru-RU"/>
    </w:rPr>
  </w:style>
  <w:style w:type="character" w:customStyle="1" w:styleId="1190">
    <w:name w:val="Тема примечания Знак119"/>
    <w:semiHidden/>
    <w:rsid w:val="008E7C18"/>
    <w:rPr>
      <w:rFonts w:ascii="Times New Roman" w:hAnsi="Times New Roman"/>
      <w:b/>
      <w:sz w:val="20"/>
      <w:lang w:val="ru-RU" w:eastAsia="ru-RU"/>
    </w:rPr>
  </w:style>
  <w:style w:type="character" w:customStyle="1" w:styleId="1180">
    <w:name w:val="Тема примечания Знак118"/>
    <w:semiHidden/>
    <w:rsid w:val="008E7C18"/>
    <w:rPr>
      <w:rFonts w:ascii="Times New Roman" w:hAnsi="Times New Roman"/>
      <w:b/>
      <w:sz w:val="20"/>
      <w:lang w:val="ru-RU" w:eastAsia="ru-RU"/>
    </w:rPr>
  </w:style>
  <w:style w:type="character" w:customStyle="1" w:styleId="1170">
    <w:name w:val="Тема примечания Знак117"/>
    <w:rsid w:val="008E7C18"/>
    <w:rPr>
      <w:rFonts w:ascii="Times New Roman" w:hAnsi="Times New Roman"/>
      <w:b/>
      <w:sz w:val="20"/>
      <w:lang w:val="ru-RU" w:eastAsia="ru-RU"/>
    </w:rPr>
  </w:style>
  <w:style w:type="character" w:customStyle="1" w:styleId="1160">
    <w:name w:val="Тема примечания Знак116"/>
    <w:semiHidden/>
    <w:rsid w:val="008E7C18"/>
    <w:rPr>
      <w:rFonts w:ascii="Times New Roman" w:hAnsi="Times New Roman"/>
      <w:b/>
      <w:sz w:val="20"/>
      <w:lang w:val="ru-RU" w:eastAsia="ru-RU"/>
    </w:rPr>
  </w:style>
  <w:style w:type="character" w:customStyle="1" w:styleId="1150">
    <w:name w:val="Тема примечания Знак115"/>
    <w:semiHidden/>
    <w:rsid w:val="008E7C18"/>
    <w:rPr>
      <w:rFonts w:ascii="Times New Roman" w:hAnsi="Times New Roman"/>
      <w:b/>
      <w:sz w:val="20"/>
      <w:lang w:val="ru-RU" w:eastAsia="ru-RU"/>
    </w:rPr>
  </w:style>
  <w:style w:type="character" w:customStyle="1" w:styleId="1140">
    <w:name w:val="Тема примечания Знак114"/>
    <w:semiHidden/>
    <w:rsid w:val="008E7C18"/>
    <w:rPr>
      <w:rFonts w:ascii="Times New Roman" w:hAnsi="Times New Roman"/>
      <w:b/>
      <w:sz w:val="20"/>
      <w:lang w:val="ru-RU" w:eastAsia="ru-RU"/>
    </w:rPr>
  </w:style>
  <w:style w:type="character" w:customStyle="1" w:styleId="1130">
    <w:name w:val="Тема примечания Знак113"/>
    <w:semiHidden/>
    <w:rsid w:val="008E7C18"/>
    <w:rPr>
      <w:rFonts w:ascii="Times New Roman" w:hAnsi="Times New Roman"/>
      <w:b/>
      <w:sz w:val="20"/>
      <w:lang w:val="ru-RU" w:eastAsia="ru-RU"/>
    </w:rPr>
  </w:style>
  <w:style w:type="character" w:customStyle="1" w:styleId="1120">
    <w:name w:val="Тема примечания Знак112"/>
    <w:semiHidden/>
    <w:rsid w:val="008E7C18"/>
    <w:rPr>
      <w:rFonts w:ascii="Times New Roman" w:hAnsi="Times New Roman"/>
      <w:b/>
      <w:sz w:val="20"/>
      <w:lang w:val="ru-RU" w:eastAsia="ru-RU"/>
    </w:rPr>
  </w:style>
  <w:style w:type="character" w:customStyle="1" w:styleId="1112">
    <w:name w:val="Тема примечания Знак111"/>
    <w:rsid w:val="008E7C18"/>
    <w:rPr>
      <w:rFonts w:ascii="Times New Roman" w:hAnsi="Times New Roman"/>
      <w:b/>
      <w:sz w:val="20"/>
      <w:lang w:val="ru-RU" w:eastAsia="ru-RU"/>
    </w:rPr>
  </w:style>
  <w:style w:type="character" w:customStyle="1" w:styleId="1101">
    <w:name w:val="Тема примечания Знак110"/>
    <w:semiHidden/>
    <w:rsid w:val="008E7C18"/>
    <w:rPr>
      <w:rFonts w:ascii="Times New Roman" w:hAnsi="Times New Roman"/>
      <w:b/>
      <w:sz w:val="20"/>
      <w:lang w:val="ru-RU" w:eastAsia="ru-RU"/>
    </w:rPr>
  </w:style>
  <w:style w:type="character" w:customStyle="1" w:styleId="192">
    <w:name w:val="Тема примечания Знак19"/>
    <w:rsid w:val="008E7C18"/>
    <w:rPr>
      <w:rFonts w:ascii="Times New Roman" w:hAnsi="Times New Roman"/>
      <w:b/>
      <w:sz w:val="20"/>
      <w:lang w:val="ru-RU" w:eastAsia="ru-RU"/>
    </w:rPr>
  </w:style>
  <w:style w:type="character" w:customStyle="1" w:styleId="182">
    <w:name w:val="Тема примечания Знак18"/>
    <w:semiHidden/>
    <w:rsid w:val="008E7C18"/>
    <w:rPr>
      <w:rFonts w:ascii="Times New Roman" w:hAnsi="Times New Roman"/>
      <w:b/>
      <w:sz w:val="20"/>
      <w:lang w:val="ru-RU" w:eastAsia="ru-RU"/>
    </w:rPr>
  </w:style>
  <w:style w:type="character" w:customStyle="1" w:styleId="173">
    <w:name w:val="Тема примечания Знак17"/>
    <w:semiHidden/>
    <w:rsid w:val="008E7C18"/>
    <w:rPr>
      <w:rFonts w:ascii="Times New Roman" w:hAnsi="Times New Roman"/>
      <w:b/>
      <w:sz w:val="20"/>
      <w:lang w:val="ru-RU" w:eastAsia="ru-RU"/>
    </w:rPr>
  </w:style>
  <w:style w:type="character" w:customStyle="1" w:styleId="163">
    <w:name w:val="Тема примечания Знак16"/>
    <w:semiHidden/>
    <w:rsid w:val="008E7C18"/>
    <w:rPr>
      <w:rFonts w:ascii="Times New Roman" w:hAnsi="Times New Roman"/>
      <w:b/>
      <w:sz w:val="20"/>
      <w:lang w:val="ru-RU" w:eastAsia="ru-RU"/>
    </w:rPr>
  </w:style>
  <w:style w:type="character" w:customStyle="1" w:styleId="152">
    <w:name w:val="Тема примечания Знак15"/>
    <w:rsid w:val="008E7C18"/>
    <w:rPr>
      <w:rFonts w:ascii="Times New Roman" w:hAnsi="Times New Roman"/>
      <w:b/>
      <w:sz w:val="20"/>
      <w:lang w:val="ru-RU" w:eastAsia="ru-RU"/>
    </w:rPr>
  </w:style>
  <w:style w:type="character" w:customStyle="1" w:styleId="146">
    <w:name w:val="Тема примечания Знак14"/>
    <w:semiHidden/>
    <w:rsid w:val="008E7C18"/>
    <w:rPr>
      <w:rFonts w:ascii="Times New Roman" w:hAnsi="Times New Roman"/>
      <w:b/>
      <w:sz w:val="20"/>
      <w:lang w:val="ru-RU" w:eastAsia="ru-RU"/>
    </w:rPr>
  </w:style>
  <w:style w:type="character" w:customStyle="1" w:styleId="138">
    <w:name w:val="Тема примечания Знак13"/>
    <w:semiHidden/>
    <w:rsid w:val="008E7C18"/>
    <w:rPr>
      <w:rFonts w:ascii="Times New Roman" w:hAnsi="Times New Roman"/>
      <w:b/>
      <w:sz w:val="20"/>
      <w:lang w:val="ru-RU" w:eastAsia="ru-RU"/>
    </w:rPr>
  </w:style>
  <w:style w:type="character" w:customStyle="1" w:styleId="12e">
    <w:name w:val="Тема примечания Знак12"/>
    <w:rsid w:val="008E7C18"/>
    <w:rPr>
      <w:rFonts w:ascii="Times New Roman" w:hAnsi="Times New Roman"/>
      <w:b/>
      <w:sz w:val="20"/>
      <w:lang w:val="ru-RU" w:eastAsia="ru-RU"/>
    </w:rPr>
  </w:style>
  <w:style w:type="character" w:customStyle="1" w:styleId="11f2">
    <w:name w:val="Тема примечания Знак11"/>
    <w:rsid w:val="008E7C18"/>
    <w:rPr>
      <w:b/>
      <w:lang w:val="ru-RU" w:eastAsia="ru-RU"/>
    </w:rPr>
  </w:style>
  <w:style w:type="character" w:customStyle="1" w:styleId="HTMLAddressChar2">
    <w:name w:val="HTML Address Char2"/>
    <w:locked/>
    <w:rsid w:val="008E7C18"/>
    <w:rPr>
      <w:i/>
      <w:sz w:val="24"/>
      <w:lang w:eastAsia="ru-RU"/>
    </w:rPr>
  </w:style>
  <w:style w:type="character" w:customStyle="1" w:styleId="HTML120">
    <w:name w:val="Адрес HTML Знак120"/>
    <w:semiHidden/>
    <w:rsid w:val="008E7C18"/>
    <w:rPr>
      <w:i/>
      <w:sz w:val="24"/>
    </w:rPr>
  </w:style>
  <w:style w:type="character" w:customStyle="1" w:styleId="HTML119">
    <w:name w:val="Адрес HTML Знак119"/>
    <w:semiHidden/>
    <w:rsid w:val="008E7C18"/>
    <w:rPr>
      <w:i/>
      <w:sz w:val="24"/>
    </w:rPr>
  </w:style>
  <w:style w:type="character" w:customStyle="1" w:styleId="HTML118">
    <w:name w:val="Адрес HTML Знак118"/>
    <w:semiHidden/>
    <w:rsid w:val="008E7C18"/>
    <w:rPr>
      <w:i/>
      <w:sz w:val="24"/>
    </w:rPr>
  </w:style>
  <w:style w:type="character" w:customStyle="1" w:styleId="HTML117">
    <w:name w:val="Адрес HTML Знак117"/>
    <w:rsid w:val="008E7C18"/>
    <w:rPr>
      <w:i/>
      <w:sz w:val="24"/>
    </w:rPr>
  </w:style>
  <w:style w:type="character" w:customStyle="1" w:styleId="HTML116">
    <w:name w:val="Адрес HTML Знак116"/>
    <w:semiHidden/>
    <w:rsid w:val="008E7C18"/>
    <w:rPr>
      <w:i/>
      <w:sz w:val="24"/>
    </w:rPr>
  </w:style>
  <w:style w:type="character" w:customStyle="1" w:styleId="HTML115">
    <w:name w:val="Адрес HTML Знак115"/>
    <w:semiHidden/>
    <w:rsid w:val="008E7C18"/>
    <w:rPr>
      <w:i/>
      <w:sz w:val="24"/>
    </w:rPr>
  </w:style>
  <w:style w:type="character" w:customStyle="1" w:styleId="HTML114">
    <w:name w:val="Адрес HTML Знак114"/>
    <w:semiHidden/>
    <w:rsid w:val="008E7C18"/>
    <w:rPr>
      <w:i/>
      <w:sz w:val="24"/>
    </w:rPr>
  </w:style>
  <w:style w:type="character" w:customStyle="1" w:styleId="HTML113">
    <w:name w:val="Адрес HTML Знак113"/>
    <w:semiHidden/>
    <w:rsid w:val="008E7C18"/>
    <w:rPr>
      <w:i/>
      <w:sz w:val="24"/>
    </w:rPr>
  </w:style>
  <w:style w:type="character" w:customStyle="1" w:styleId="HTML112">
    <w:name w:val="Адрес HTML Знак112"/>
    <w:semiHidden/>
    <w:rsid w:val="008E7C18"/>
    <w:rPr>
      <w:i/>
      <w:sz w:val="24"/>
    </w:rPr>
  </w:style>
  <w:style w:type="character" w:customStyle="1" w:styleId="HTML111">
    <w:name w:val="Адрес HTML Знак111"/>
    <w:rsid w:val="008E7C18"/>
    <w:rPr>
      <w:i/>
      <w:sz w:val="24"/>
    </w:rPr>
  </w:style>
  <w:style w:type="character" w:customStyle="1" w:styleId="HTML110">
    <w:name w:val="Адрес HTML Знак110"/>
    <w:semiHidden/>
    <w:rsid w:val="008E7C18"/>
    <w:rPr>
      <w:i/>
      <w:sz w:val="24"/>
    </w:rPr>
  </w:style>
  <w:style w:type="character" w:customStyle="1" w:styleId="HTML19">
    <w:name w:val="Адрес HTML Знак19"/>
    <w:rsid w:val="008E7C18"/>
    <w:rPr>
      <w:i/>
      <w:sz w:val="24"/>
    </w:rPr>
  </w:style>
  <w:style w:type="character" w:customStyle="1" w:styleId="HTML18">
    <w:name w:val="Адрес HTML Знак18"/>
    <w:semiHidden/>
    <w:rsid w:val="008E7C18"/>
    <w:rPr>
      <w:i/>
      <w:sz w:val="24"/>
    </w:rPr>
  </w:style>
  <w:style w:type="character" w:customStyle="1" w:styleId="HTML17">
    <w:name w:val="Адрес HTML Знак17"/>
    <w:semiHidden/>
    <w:rsid w:val="008E7C18"/>
    <w:rPr>
      <w:i/>
      <w:sz w:val="24"/>
    </w:rPr>
  </w:style>
  <w:style w:type="character" w:customStyle="1" w:styleId="HTML16">
    <w:name w:val="Адрес HTML Знак16"/>
    <w:semiHidden/>
    <w:rsid w:val="008E7C18"/>
    <w:rPr>
      <w:i/>
      <w:sz w:val="24"/>
    </w:rPr>
  </w:style>
  <w:style w:type="character" w:customStyle="1" w:styleId="HTML15">
    <w:name w:val="Адрес HTML Знак15"/>
    <w:rsid w:val="008E7C18"/>
    <w:rPr>
      <w:i/>
      <w:sz w:val="24"/>
    </w:rPr>
  </w:style>
  <w:style w:type="character" w:customStyle="1" w:styleId="HTML14">
    <w:name w:val="Адрес HTML Знак14"/>
    <w:semiHidden/>
    <w:rsid w:val="008E7C18"/>
    <w:rPr>
      <w:i/>
      <w:sz w:val="24"/>
    </w:rPr>
  </w:style>
  <w:style w:type="character" w:customStyle="1" w:styleId="HTML130">
    <w:name w:val="Адрес HTML Знак13"/>
    <w:semiHidden/>
    <w:rsid w:val="008E7C18"/>
    <w:rPr>
      <w:i/>
      <w:sz w:val="24"/>
    </w:rPr>
  </w:style>
  <w:style w:type="character" w:customStyle="1" w:styleId="HTML121">
    <w:name w:val="Адрес HTML Знак12"/>
    <w:rsid w:val="008E7C18"/>
    <w:rPr>
      <w:i/>
      <w:sz w:val="22"/>
    </w:rPr>
  </w:style>
  <w:style w:type="character" w:customStyle="1" w:styleId="1220">
    <w:name w:val="Знак1 Знак Знак22"/>
    <w:locked/>
    <w:rsid w:val="008E7C18"/>
    <w:rPr>
      <w:sz w:val="24"/>
    </w:rPr>
  </w:style>
  <w:style w:type="character" w:customStyle="1" w:styleId="IntenseQuoteChar7">
    <w:name w:val="Intense Quote Char7"/>
    <w:locked/>
    <w:rsid w:val="008E7C18"/>
    <w:rPr>
      <w:rFonts w:ascii="Calibri" w:hAnsi="Calibri"/>
      <w:b/>
      <w:i/>
      <w:color w:val="4F81BD"/>
      <w:sz w:val="24"/>
    </w:rPr>
  </w:style>
  <w:style w:type="character" w:customStyle="1" w:styleId="1250">
    <w:name w:val="Знак1 Знак Знак25"/>
    <w:locked/>
    <w:rsid w:val="008E7C18"/>
    <w:rPr>
      <w:sz w:val="24"/>
    </w:rPr>
  </w:style>
  <w:style w:type="character" w:customStyle="1" w:styleId="1240">
    <w:name w:val="Знак1 Знак Знак24"/>
    <w:locked/>
    <w:rsid w:val="008E7C18"/>
    <w:rPr>
      <w:sz w:val="24"/>
    </w:rPr>
  </w:style>
  <w:style w:type="character" w:customStyle="1" w:styleId="1230">
    <w:name w:val="Знак1 Знак Знак23"/>
    <w:locked/>
    <w:rsid w:val="008E7C18"/>
    <w:rPr>
      <w:sz w:val="24"/>
    </w:rPr>
  </w:style>
  <w:style w:type="character" w:customStyle="1" w:styleId="1201">
    <w:name w:val="Выделенная цитата Знак120"/>
    <w:rsid w:val="008E7C18"/>
    <w:rPr>
      <w:i/>
      <w:color w:val="5B9BD5"/>
      <w:sz w:val="24"/>
    </w:rPr>
  </w:style>
  <w:style w:type="character" w:customStyle="1" w:styleId="1191">
    <w:name w:val="Выделенная цитата Знак119"/>
    <w:rsid w:val="008E7C18"/>
    <w:rPr>
      <w:i/>
      <w:color w:val="5B9BD5"/>
      <w:sz w:val="24"/>
    </w:rPr>
  </w:style>
  <w:style w:type="character" w:customStyle="1" w:styleId="1181">
    <w:name w:val="Выделенная цитата Знак118"/>
    <w:rsid w:val="008E7C18"/>
    <w:rPr>
      <w:i/>
      <w:color w:val="5B9BD5"/>
      <w:sz w:val="24"/>
    </w:rPr>
  </w:style>
  <w:style w:type="character" w:customStyle="1" w:styleId="1171">
    <w:name w:val="Выделенная цитата Знак117"/>
    <w:rsid w:val="008E7C18"/>
    <w:rPr>
      <w:i/>
      <w:color w:val="5B9BD5"/>
      <w:sz w:val="24"/>
    </w:rPr>
  </w:style>
  <w:style w:type="character" w:customStyle="1" w:styleId="1161">
    <w:name w:val="Выделенная цитата Знак116"/>
    <w:rsid w:val="008E7C18"/>
    <w:rPr>
      <w:i/>
      <w:color w:val="5B9BD5"/>
      <w:sz w:val="24"/>
    </w:rPr>
  </w:style>
  <w:style w:type="character" w:customStyle="1" w:styleId="1151">
    <w:name w:val="Выделенная цитата Знак115"/>
    <w:rsid w:val="008E7C18"/>
    <w:rPr>
      <w:i/>
      <w:color w:val="5B9BD5"/>
      <w:sz w:val="24"/>
    </w:rPr>
  </w:style>
  <w:style w:type="character" w:customStyle="1" w:styleId="1141">
    <w:name w:val="Выделенная цитата Знак114"/>
    <w:rsid w:val="008E7C18"/>
    <w:rPr>
      <w:i/>
      <w:color w:val="5B9BD5"/>
      <w:sz w:val="24"/>
    </w:rPr>
  </w:style>
  <w:style w:type="character" w:customStyle="1" w:styleId="1131">
    <w:name w:val="Выделенная цитата Знак113"/>
    <w:rsid w:val="008E7C18"/>
    <w:rPr>
      <w:i/>
      <w:color w:val="5B9BD5"/>
      <w:sz w:val="24"/>
    </w:rPr>
  </w:style>
  <w:style w:type="character" w:customStyle="1" w:styleId="1121">
    <w:name w:val="Выделенная цитата Знак112"/>
    <w:rsid w:val="008E7C18"/>
    <w:rPr>
      <w:i/>
      <w:color w:val="5B9BD5"/>
      <w:sz w:val="24"/>
    </w:rPr>
  </w:style>
  <w:style w:type="character" w:customStyle="1" w:styleId="1113">
    <w:name w:val="Выделенная цитата Знак111"/>
    <w:rsid w:val="008E7C18"/>
    <w:rPr>
      <w:i/>
      <w:color w:val="5B9BD5"/>
      <w:sz w:val="24"/>
    </w:rPr>
  </w:style>
  <w:style w:type="character" w:customStyle="1" w:styleId="1102">
    <w:name w:val="Выделенная цитата Знак110"/>
    <w:rsid w:val="008E7C18"/>
    <w:rPr>
      <w:i/>
      <w:color w:val="5B9BD5"/>
      <w:sz w:val="24"/>
    </w:rPr>
  </w:style>
  <w:style w:type="character" w:customStyle="1" w:styleId="193">
    <w:name w:val="Выделенная цитата Знак19"/>
    <w:rsid w:val="008E7C18"/>
    <w:rPr>
      <w:i/>
      <w:color w:val="5B9BD5"/>
      <w:sz w:val="24"/>
    </w:rPr>
  </w:style>
  <w:style w:type="character" w:customStyle="1" w:styleId="183">
    <w:name w:val="Выделенная цитата Знак18"/>
    <w:rsid w:val="008E7C18"/>
    <w:rPr>
      <w:i/>
      <w:color w:val="5B9BD5"/>
      <w:sz w:val="24"/>
    </w:rPr>
  </w:style>
  <w:style w:type="character" w:customStyle="1" w:styleId="174">
    <w:name w:val="Выделенная цитата Знак17"/>
    <w:rsid w:val="008E7C18"/>
    <w:rPr>
      <w:i/>
      <w:color w:val="5B9BD5"/>
      <w:sz w:val="24"/>
    </w:rPr>
  </w:style>
  <w:style w:type="character" w:customStyle="1" w:styleId="164">
    <w:name w:val="Выделенная цитата Знак16"/>
    <w:rsid w:val="008E7C18"/>
    <w:rPr>
      <w:i/>
      <w:color w:val="5B9BD5"/>
      <w:sz w:val="24"/>
    </w:rPr>
  </w:style>
  <w:style w:type="character" w:customStyle="1" w:styleId="153">
    <w:name w:val="Выделенная цитата Знак15"/>
    <w:rsid w:val="008E7C18"/>
    <w:rPr>
      <w:i/>
      <w:color w:val="5B9BD5"/>
      <w:sz w:val="24"/>
    </w:rPr>
  </w:style>
  <w:style w:type="character" w:customStyle="1" w:styleId="147">
    <w:name w:val="Выделенная цитата Знак14"/>
    <w:rsid w:val="008E7C18"/>
    <w:rPr>
      <w:i/>
      <w:color w:val="5B9BD5"/>
      <w:sz w:val="24"/>
    </w:rPr>
  </w:style>
  <w:style w:type="character" w:customStyle="1" w:styleId="139">
    <w:name w:val="Выделенная цитата Знак13"/>
    <w:rsid w:val="008E7C18"/>
    <w:rPr>
      <w:i/>
      <w:color w:val="5B9BD5"/>
      <w:sz w:val="24"/>
    </w:rPr>
  </w:style>
  <w:style w:type="character" w:customStyle="1" w:styleId="12f">
    <w:name w:val="Выделенная цитата Знак12"/>
    <w:rsid w:val="008E7C18"/>
    <w:rPr>
      <w:i/>
      <w:color w:val="5B9BD5"/>
      <w:sz w:val="24"/>
    </w:rPr>
  </w:style>
  <w:style w:type="character" w:customStyle="1" w:styleId="3113">
    <w:name w:val="Основной текст 3 Знак11"/>
    <w:aliases w:val="Знак5 Знак25"/>
    <w:locked/>
    <w:rsid w:val="008E7C18"/>
    <w:rPr>
      <w:rFonts w:ascii="Times New Roman" w:hAnsi="Times New Roman"/>
      <w:sz w:val="16"/>
      <w:lang w:val="ru-RU" w:eastAsia="ru-RU"/>
    </w:rPr>
  </w:style>
  <w:style w:type="character" w:customStyle="1" w:styleId="HTML11a">
    <w:name w:val="Адрес HTML Знак11"/>
    <w:rsid w:val="008E7C18"/>
    <w:rPr>
      <w:rFonts w:ascii="Times New Roman" w:hAnsi="Times New Roman"/>
      <w:i/>
      <w:sz w:val="24"/>
    </w:rPr>
  </w:style>
  <w:style w:type="character" w:customStyle="1" w:styleId="1ffffffc">
    <w:name w:val="Без интервала Знак1"/>
    <w:link w:val="4d"/>
    <w:locked/>
    <w:rsid w:val="008E7C18"/>
  </w:style>
  <w:style w:type="paragraph" w:customStyle="1" w:styleId="4d">
    <w:name w:val="Без интервала4"/>
    <w:link w:val="1ffffffc"/>
    <w:rsid w:val="008E7C18"/>
    <w:pPr>
      <w:spacing w:after="0" w:line="240" w:lineRule="auto"/>
    </w:pPr>
  </w:style>
  <w:style w:type="character" w:customStyle="1" w:styleId="3114">
    <w:name w:val="Знак3 Знак Знак11"/>
    <w:aliases w:val="Знак3 Знак Знак Знак12"/>
    <w:locked/>
    <w:rsid w:val="008E7C18"/>
    <w:rPr>
      <w:rFonts w:ascii="Arial" w:hAnsi="Arial"/>
      <w:b/>
      <w:i/>
      <w:sz w:val="28"/>
      <w:lang w:val="ru-RU" w:eastAsia="en-US"/>
    </w:rPr>
  </w:style>
  <w:style w:type="character" w:customStyle="1" w:styleId="11f3">
    <w:name w:val="Выделенная цитата Знак11"/>
    <w:rsid w:val="008E7C18"/>
    <w:rPr>
      <w:b/>
      <w:i/>
      <w:color w:val="4F81BD"/>
      <w:sz w:val="24"/>
    </w:rPr>
  </w:style>
  <w:style w:type="character" w:customStyle="1" w:styleId="2115">
    <w:name w:val="Цитата 2 Знак11"/>
    <w:rsid w:val="008E7C18"/>
    <w:rPr>
      <w:i/>
      <w:color w:val="404040"/>
      <w:sz w:val="24"/>
    </w:rPr>
  </w:style>
  <w:style w:type="character" w:customStyle="1" w:styleId="1ffffffd">
    <w:name w:val="Абзац списка Знак1"/>
    <w:locked/>
    <w:rsid w:val="008E7C18"/>
    <w:rPr>
      <w:rFonts w:ascii="Times New Roman" w:hAnsi="Times New Roman"/>
      <w:sz w:val="24"/>
    </w:rPr>
  </w:style>
  <w:style w:type="character" w:customStyle="1" w:styleId="202">
    <w:name w:val="Знак Знак202"/>
    <w:rsid w:val="008E7C18"/>
    <w:rPr>
      <w:rFonts w:ascii="Arial" w:hAnsi="Arial"/>
      <w:sz w:val="22"/>
    </w:rPr>
  </w:style>
  <w:style w:type="paragraph" w:customStyle="1" w:styleId="3ff2">
    <w:name w:val="Знак Знак Знак Знак Знак Знак3"/>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8E7C18"/>
    <w:rPr>
      <w:b/>
      <w:sz w:val="27"/>
      <w:lang w:val="ru-RU" w:eastAsia="ru-RU"/>
    </w:rPr>
  </w:style>
  <w:style w:type="character" w:customStyle="1" w:styleId="102">
    <w:name w:val="Знак Знак102"/>
    <w:locked/>
    <w:rsid w:val="008E7C18"/>
    <w:rPr>
      <w:sz w:val="16"/>
      <w:lang w:val="ru-RU" w:eastAsia="ru-RU"/>
    </w:rPr>
  </w:style>
  <w:style w:type="character" w:customStyle="1" w:styleId="6120">
    <w:name w:val="Знак Знак612"/>
    <w:rsid w:val="008E7C18"/>
    <w:rPr>
      <w:rFonts w:ascii="Arial" w:hAnsi="Arial"/>
      <w:b/>
      <w:i/>
      <w:sz w:val="28"/>
      <w:lang w:val="ru-RU" w:eastAsia="en-US"/>
    </w:rPr>
  </w:style>
  <w:style w:type="character" w:customStyle="1" w:styleId="1630">
    <w:name w:val="Знак Знак163"/>
    <w:locked/>
    <w:rsid w:val="008E7C18"/>
    <w:rPr>
      <w:b/>
      <w:caps/>
      <w:sz w:val="24"/>
      <w:lang w:val="ru-RU" w:eastAsia="ru-RU"/>
    </w:rPr>
  </w:style>
  <w:style w:type="character" w:customStyle="1" w:styleId="4e">
    <w:name w:val="Знак Знак Знак4"/>
    <w:rsid w:val="008E7C18"/>
    <w:rPr>
      <w:rFonts w:ascii="Times New Roman" w:hAnsi="Times New Roman"/>
      <w:b/>
      <w:caps/>
      <w:sz w:val="28"/>
    </w:rPr>
  </w:style>
  <w:style w:type="character" w:customStyle="1" w:styleId="2520">
    <w:name w:val="Знак Знак252"/>
    <w:rsid w:val="008E7C18"/>
    <w:rPr>
      <w:rFonts w:ascii="Times New Roman" w:hAnsi="Times New Roman"/>
      <w:b/>
      <w:sz w:val="28"/>
    </w:rPr>
  </w:style>
  <w:style w:type="character" w:customStyle="1" w:styleId="2220">
    <w:name w:val="Знак Знак222"/>
    <w:rsid w:val="008E7C18"/>
    <w:rPr>
      <w:rFonts w:ascii="Times New Roman" w:hAnsi="Times New Roman"/>
      <w:sz w:val="24"/>
    </w:rPr>
  </w:style>
  <w:style w:type="character" w:customStyle="1" w:styleId="1920">
    <w:name w:val="Знак Знак192"/>
    <w:rsid w:val="008E7C18"/>
    <w:rPr>
      <w:rFonts w:ascii="Times New Roman" w:hAnsi="Times New Roman"/>
      <w:sz w:val="16"/>
      <w:lang w:eastAsia="ru-RU"/>
    </w:rPr>
  </w:style>
  <w:style w:type="character" w:customStyle="1" w:styleId="1820">
    <w:name w:val="Знак Знак182"/>
    <w:rsid w:val="008E7C18"/>
    <w:rPr>
      <w:rFonts w:ascii="Courier New" w:hAnsi="Courier New"/>
    </w:rPr>
  </w:style>
  <w:style w:type="character" w:customStyle="1" w:styleId="1520">
    <w:name w:val="Знак Знак152"/>
    <w:rsid w:val="008E7C18"/>
    <w:rPr>
      <w:b/>
      <w:sz w:val="28"/>
    </w:rPr>
  </w:style>
  <w:style w:type="character" w:customStyle="1" w:styleId="4120">
    <w:name w:val="Знак Знак412"/>
    <w:locked/>
    <w:rsid w:val="008E7C18"/>
    <w:rPr>
      <w:rFonts w:ascii="Arial" w:hAnsi="Arial"/>
      <w:b/>
      <w:i/>
      <w:sz w:val="28"/>
      <w:lang w:val="ru-RU" w:eastAsia="en-US"/>
    </w:rPr>
  </w:style>
  <w:style w:type="character" w:customStyle="1" w:styleId="2330">
    <w:name w:val="Знак Знак23 Знак3"/>
    <w:aliases w:val="Знак Знак3 Знак3"/>
    <w:locked/>
    <w:rsid w:val="008E7C18"/>
    <w:rPr>
      <w:rFonts w:ascii="Tahoma" w:hAnsi="Tahoma"/>
      <w:sz w:val="16"/>
    </w:rPr>
  </w:style>
  <w:style w:type="paragraph" w:customStyle="1" w:styleId="4f">
    <w:name w:val="Знак Знак Знак Знак Знак Знак Знак Знак Знак Знак Знак Знак Знак4"/>
    <w:basedOn w:val="a3"/>
    <w:rsid w:val="008E7C18"/>
    <w:pPr>
      <w:spacing w:after="160" w:line="240" w:lineRule="exact"/>
    </w:pPr>
    <w:rPr>
      <w:rFonts w:ascii="Verdana" w:hAnsi="Verdana"/>
      <w:lang w:val="en-US" w:eastAsia="en-US"/>
    </w:rPr>
  </w:style>
  <w:style w:type="paragraph" w:customStyle="1" w:styleId="32a">
    <w:name w:val="Знак32"/>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8E7C18"/>
    <w:rPr>
      <w:b/>
      <w:caps/>
      <w:sz w:val="24"/>
      <w:lang w:val="ru-RU" w:eastAsia="ru-RU"/>
    </w:rPr>
  </w:style>
  <w:style w:type="character" w:customStyle="1" w:styleId="2ffff5">
    <w:name w:val="Без интервала Знак2"/>
    <w:locked/>
    <w:rsid w:val="008E7C18"/>
    <w:rPr>
      <w:sz w:val="24"/>
      <w:lang w:eastAsia="en-US"/>
    </w:rPr>
  </w:style>
  <w:style w:type="character" w:customStyle="1" w:styleId="1122">
    <w:name w:val="Знак1 Знак Знак12"/>
    <w:locked/>
    <w:rsid w:val="008E7C18"/>
    <w:rPr>
      <w:rFonts w:ascii="Times New Roman" w:hAnsi="Times New Roman"/>
      <w:sz w:val="24"/>
      <w:lang w:eastAsia="ru-RU"/>
    </w:rPr>
  </w:style>
  <w:style w:type="character" w:customStyle="1" w:styleId="462">
    <w:name w:val="Знак Знак462"/>
    <w:locked/>
    <w:rsid w:val="008E7C18"/>
    <w:rPr>
      <w:b/>
      <w:sz w:val="27"/>
      <w:lang w:val="ru-RU" w:eastAsia="ru-RU"/>
    </w:rPr>
  </w:style>
  <w:style w:type="character" w:customStyle="1" w:styleId="482">
    <w:name w:val="Знак Знак482"/>
    <w:locked/>
    <w:rsid w:val="008E7C18"/>
    <w:rPr>
      <w:b/>
      <w:sz w:val="27"/>
      <w:lang w:val="ru-RU" w:eastAsia="ru-RU"/>
    </w:rPr>
  </w:style>
  <w:style w:type="character" w:customStyle="1" w:styleId="442">
    <w:name w:val="Знак Знак442"/>
    <w:locked/>
    <w:rsid w:val="008E7C18"/>
    <w:rPr>
      <w:sz w:val="24"/>
    </w:rPr>
  </w:style>
  <w:style w:type="character" w:customStyle="1" w:styleId="5120">
    <w:name w:val="Знак Знак512"/>
    <w:locked/>
    <w:rsid w:val="008E7C18"/>
    <w:rPr>
      <w:b/>
      <w:sz w:val="27"/>
      <w:lang w:val="ru-RU" w:eastAsia="ru-RU"/>
    </w:rPr>
  </w:style>
  <w:style w:type="character" w:customStyle="1" w:styleId="432">
    <w:name w:val="Знак Знак432"/>
    <w:locked/>
    <w:rsid w:val="008E7C18"/>
    <w:rPr>
      <w:color w:val="000000"/>
      <w:sz w:val="24"/>
      <w:lang w:eastAsia="ru-RU"/>
    </w:rPr>
  </w:style>
  <w:style w:type="character" w:customStyle="1" w:styleId="4220">
    <w:name w:val="Знак Знак422"/>
    <w:rsid w:val="008E7C18"/>
    <w:rPr>
      <w:rFonts w:ascii="Times New Roman" w:hAnsi="Times New Roman"/>
      <w:sz w:val="16"/>
    </w:rPr>
  </w:style>
  <w:style w:type="character" w:customStyle="1" w:styleId="4920">
    <w:name w:val="Знак Знак492"/>
    <w:rsid w:val="008E7C18"/>
    <w:rPr>
      <w:rFonts w:ascii="Times New Roman" w:hAnsi="Times New Roman"/>
      <w:b/>
      <w:caps/>
      <w:sz w:val="24"/>
      <w:lang w:eastAsia="ru-RU"/>
    </w:rPr>
  </w:style>
  <w:style w:type="character" w:customStyle="1" w:styleId="472">
    <w:name w:val="Знак Знак472"/>
    <w:rsid w:val="008E7C18"/>
    <w:rPr>
      <w:rFonts w:ascii="Times New Roman" w:hAnsi="Times New Roman"/>
      <w:b/>
      <w:sz w:val="27"/>
      <w:lang w:eastAsia="ru-RU"/>
    </w:rPr>
  </w:style>
  <w:style w:type="character" w:customStyle="1" w:styleId="452">
    <w:name w:val="Знак Знак452"/>
    <w:rsid w:val="008E7C18"/>
    <w:rPr>
      <w:rFonts w:ascii="Times New Roman" w:hAnsi="Times New Roman"/>
      <w:b/>
      <w:i/>
      <w:sz w:val="26"/>
      <w:lang w:eastAsia="ru-RU"/>
    </w:rPr>
  </w:style>
  <w:style w:type="character" w:customStyle="1" w:styleId="5020">
    <w:name w:val="Знак Знак502"/>
    <w:locked/>
    <w:rsid w:val="008E7C18"/>
    <w:rPr>
      <w:b/>
      <w:sz w:val="28"/>
      <w:lang w:val="ru-RU" w:eastAsia="ru-RU"/>
    </w:rPr>
  </w:style>
  <w:style w:type="character" w:customStyle="1" w:styleId="522">
    <w:name w:val="Знак Знак522"/>
    <w:rsid w:val="008E7C18"/>
    <w:rPr>
      <w:rFonts w:ascii="Arial" w:hAnsi="Arial"/>
      <w:b/>
      <w:i/>
      <w:sz w:val="28"/>
    </w:rPr>
  </w:style>
  <w:style w:type="character" w:customStyle="1" w:styleId="5121">
    <w:name w:val="Знак5 Знак Знак12"/>
    <w:locked/>
    <w:rsid w:val="008E7C18"/>
    <w:rPr>
      <w:sz w:val="16"/>
      <w:lang w:val="ru-RU" w:eastAsia="ru-RU"/>
    </w:rPr>
  </w:style>
  <w:style w:type="character" w:customStyle="1" w:styleId="624">
    <w:name w:val="Знак6 Знак Знак2"/>
    <w:rsid w:val="008E7C18"/>
    <w:rPr>
      <w:sz w:val="24"/>
      <w:lang w:val="ru-RU" w:eastAsia="ru-RU"/>
    </w:rPr>
  </w:style>
  <w:style w:type="character" w:customStyle="1" w:styleId="UnresolvedMention">
    <w:name w:val="Unresolved Mention"/>
    <w:semiHidden/>
    <w:rsid w:val="008E7C18"/>
    <w:rPr>
      <w:color w:val="605E5C"/>
      <w:shd w:val="clear" w:color="auto" w:fill="E1DFDD"/>
    </w:rPr>
  </w:style>
  <w:style w:type="character" w:customStyle="1" w:styleId="203">
    <w:name w:val="Знак Знак203"/>
    <w:rsid w:val="008E7C18"/>
    <w:rPr>
      <w:rFonts w:ascii="Arial" w:hAnsi="Arial"/>
      <w:sz w:val="22"/>
    </w:rPr>
  </w:style>
  <w:style w:type="paragraph" w:customStyle="1" w:styleId="4f0">
    <w:name w:val="Знак Знак Знак Знак Знак Знак4"/>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8E7C18"/>
    <w:rPr>
      <w:sz w:val="16"/>
      <w:lang w:val="ru-RU" w:eastAsia="ru-RU"/>
    </w:rPr>
  </w:style>
  <w:style w:type="character" w:customStyle="1" w:styleId="1430">
    <w:name w:val="Знак Знак143"/>
    <w:locked/>
    <w:rsid w:val="008E7C18"/>
    <w:rPr>
      <w:b/>
      <w:sz w:val="27"/>
      <w:lang w:val="ru-RU" w:eastAsia="ru-RU"/>
    </w:rPr>
  </w:style>
  <w:style w:type="character" w:customStyle="1" w:styleId="103">
    <w:name w:val="Знак Знак103"/>
    <w:locked/>
    <w:rsid w:val="008E7C18"/>
    <w:rPr>
      <w:sz w:val="16"/>
      <w:lang w:val="ru-RU" w:eastAsia="ru-RU"/>
    </w:rPr>
  </w:style>
  <w:style w:type="character" w:customStyle="1" w:styleId="6130">
    <w:name w:val="Знак Знак613"/>
    <w:rsid w:val="008E7C18"/>
    <w:rPr>
      <w:rFonts w:ascii="Arial" w:hAnsi="Arial"/>
      <w:b/>
      <w:i/>
      <w:sz w:val="28"/>
      <w:lang w:val="ru-RU" w:eastAsia="en-US"/>
    </w:rPr>
  </w:style>
  <w:style w:type="character" w:customStyle="1" w:styleId="1640">
    <w:name w:val="Знак Знак164"/>
    <w:locked/>
    <w:rsid w:val="008E7C18"/>
    <w:rPr>
      <w:b/>
      <w:caps/>
      <w:sz w:val="24"/>
      <w:lang w:val="ru-RU" w:eastAsia="ru-RU"/>
    </w:rPr>
  </w:style>
  <w:style w:type="character" w:customStyle="1" w:styleId="5b">
    <w:name w:val="Знак Знак Знак5"/>
    <w:rsid w:val="008E7C18"/>
    <w:rPr>
      <w:rFonts w:ascii="Times New Roman" w:hAnsi="Times New Roman"/>
      <w:b/>
      <w:caps/>
      <w:sz w:val="28"/>
    </w:rPr>
  </w:style>
  <w:style w:type="character" w:customStyle="1" w:styleId="253">
    <w:name w:val="Знак Знак253"/>
    <w:rsid w:val="008E7C18"/>
    <w:rPr>
      <w:rFonts w:ascii="Times New Roman" w:hAnsi="Times New Roman"/>
      <w:b/>
      <w:sz w:val="28"/>
    </w:rPr>
  </w:style>
  <w:style w:type="character" w:customStyle="1" w:styleId="2230">
    <w:name w:val="Знак Знак223"/>
    <w:rsid w:val="008E7C18"/>
    <w:rPr>
      <w:rFonts w:ascii="Times New Roman" w:hAnsi="Times New Roman"/>
      <w:sz w:val="24"/>
    </w:rPr>
  </w:style>
  <w:style w:type="character" w:customStyle="1" w:styleId="1930">
    <w:name w:val="Знак Знак193"/>
    <w:rsid w:val="008E7C18"/>
    <w:rPr>
      <w:rFonts w:ascii="Times New Roman" w:hAnsi="Times New Roman"/>
      <w:sz w:val="16"/>
      <w:lang w:eastAsia="ru-RU"/>
    </w:rPr>
  </w:style>
  <w:style w:type="character" w:customStyle="1" w:styleId="1830">
    <w:name w:val="Знак Знак183"/>
    <w:rsid w:val="008E7C18"/>
    <w:rPr>
      <w:rFonts w:ascii="Courier New" w:hAnsi="Courier New"/>
    </w:rPr>
  </w:style>
  <w:style w:type="character" w:customStyle="1" w:styleId="1730">
    <w:name w:val="Знак Знак173"/>
    <w:rsid w:val="008E7C18"/>
    <w:rPr>
      <w:rFonts w:ascii="Times New Roman" w:hAnsi="Times New Roman"/>
      <w:sz w:val="24"/>
    </w:rPr>
  </w:style>
  <w:style w:type="character" w:customStyle="1" w:styleId="1530">
    <w:name w:val="Знак Знак153"/>
    <w:rsid w:val="008E7C18"/>
    <w:rPr>
      <w:b/>
      <w:sz w:val="28"/>
    </w:rPr>
  </w:style>
  <w:style w:type="character" w:customStyle="1" w:styleId="4130">
    <w:name w:val="Знак Знак413"/>
    <w:locked/>
    <w:rsid w:val="008E7C18"/>
    <w:rPr>
      <w:rFonts w:ascii="Arial" w:hAnsi="Arial"/>
      <w:b/>
      <w:i/>
      <w:sz w:val="28"/>
      <w:lang w:val="ru-RU" w:eastAsia="en-US"/>
    </w:rPr>
  </w:style>
  <w:style w:type="character" w:customStyle="1" w:styleId="2340">
    <w:name w:val="Знак Знак23 Знак4"/>
    <w:aliases w:val="Знак Знак3 Знак4"/>
    <w:locked/>
    <w:rsid w:val="008E7C18"/>
    <w:rPr>
      <w:rFonts w:ascii="Tahoma" w:hAnsi="Tahoma"/>
      <w:sz w:val="16"/>
    </w:rPr>
  </w:style>
  <w:style w:type="paragraph" w:customStyle="1" w:styleId="5c">
    <w:name w:val="Знак Знак Знак Знак Знак Знак Знак Знак Знак Знак Знак Знак Знак5"/>
    <w:basedOn w:val="a3"/>
    <w:rsid w:val="008E7C18"/>
    <w:pPr>
      <w:spacing w:after="160" w:line="240" w:lineRule="exact"/>
    </w:pPr>
    <w:rPr>
      <w:rFonts w:ascii="Verdana" w:hAnsi="Verdana"/>
      <w:lang w:val="en-US" w:eastAsia="en-US"/>
    </w:rPr>
  </w:style>
  <w:style w:type="paragraph" w:customStyle="1" w:styleId="332">
    <w:name w:val="Знак33"/>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8E7C18"/>
    <w:rPr>
      <w:b/>
      <w:caps/>
      <w:sz w:val="24"/>
      <w:lang w:val="ru-RU" w:eastAsia="ru-RU"/>
    </w:rPr>
  </w:style>
  <w:style w:type="character" w:customStyle="1" w:styleId="3ff3">
    <w:name w:val="Без интервала Знак3"/>
    <w:locked/>
    <w:rsid w:val="008E7C18"/>
    <w:rPr>
      <w:sz w:val="24"/>
      <w:lang w:eastAsia="en-US"/>
    </w:rPr>
  </w:style>
  <w:style w:type="character" w:customStyle="1" w:styleId="1132">
    <w:name w:val="Знак1 Знак Знак13"/>
    <w:locked/>
    <w:rsid w:val="008E7C18"/>
    <w:rPr>
      <w:rFonts w:ascii="Times New Roman" w:hAnsi="Times New Roman"/>
      <w:sz w:val="24"/>
      <w:lang w:eastAsia="ru-RU"/>
    </w:rPr>
  </w:style>
  <w:style w:type="character" w:customStyle="1" w:styleId="463">
    <w:name w:val="Знак Знак463"/>
    <w:locked/>
    <w:rsid w:val="008E7C18"/>
    <w:rPr>
      <w:b/>
      <w:sz w:val="27"/>
      <w:lang w:val="ru-RU" w:eastAsia="ru-RU"/>
    </w:rPr>
  </w:style>
  <w:style w:type="character" w:customStyle="1" w:styleId="483">
    <w:name w:val="Знак Знак483"/>
    <w:locked/>
    <w:rsid w:val="008E7C18"/>
    <w:rPr>
      <w:b/>
      <w:sz w:val="27"/>
      <w:lang w:val="ru-RU" w:eastAsia="ru-RU"/>
    </w:rPr>
  </w:style>
  <w:style w:type="character" w:customStyle="1" w:styleId="443">
    <w:name w:val="Знак Знак443"/>
    <w:locked/>
    <w:rsid w:val="008E7C18"/>
    <w:rPr>
      <w:sz w:val="24"/>
    </w:rPr>
  </w:style>
  <w:style w:type="character" w:customStyle="1" w:styleId="5130">
    <w:name w:val="Знак Знак513"/>
    <w:locked/>
    <w:rsid w:val="008E7C18"/>
    <w:rPr>
      <w:b/>
      <w:sz w:val="27"/>
      <w:lang w:val="ru-RU" w:eastAsia="ru-RU"/>
    </w:rPr>
  </w:style>
  <w:style w:type="character" w:customStyle="1" w:styleId="433">
    <w:name w:val="Знак Знак433"/>
    <w:locked/>
    <w:rsid w:val="008E7C18"/>
    <w:rPr>
      <w:color w:val="000000"/>
      <w:sz w:val="24"/>
      <w:lang w:eastAsia="ru-RU"/>
    </w:rPr>
  </w:style>
  <w:style w:type="character" w:customStyle="1" w:styleId="423">
    <w:name w:val="Знак Знак423"/>
    <w:rsid w:val="008E7C18"/>
    <w:rPr>
      <w:rFonts w:ascii="Times New Roman" w:hAnsi="Times New Roman"/>
      <w:sz w:val="16"/>
    </w:rPr>
  </w:style>
  <w:style w:type="character" w:customStyle="1" w:styleId="493">
    <w:name w:val="Знак Знак493"/>
    <w:rsid w:val="008E7C18"/>
    <w:rPr>
      <w:rFonts w:ascii="Times New Roman" w:hAnsi="Times New Roman"/>
      <w:b/>
      <w:caps/>
      <w:sz w:val="24"/>
      <w:lang w:eastAsia="ru-RU"/>
    </w:rPr>
  </w:style>
  <w:style w:type="character" w:customStyle="1" w:styleId="473">
    <w:name w:val="Знак Знак473"/>
    <w:rsid w:val="008E7C18"/>
    <w:rPr>
      <w:rFonts w:ascii="Times New Roman" w:hAnsi="Times New Roman"/>
      <w:b/>
      <w:sz w:val="27"/>
      <w:lang w:eastAsia="ru-RU"/>
    </w:rPr>
  </w:style>
  <w:style w:type="character" w:customStyle="1" w:styleId="453">
    <w:name w:val="Знак Знак453"/>
    <w:rsid w:val="008E7C18"/>
    <w:rPr>
      <w:rFonts w:ascii="Times New Roman" w:hAnsi="Times New Roman"/>
      <w:b/>
      <w:i/>
      <w:sz w:val="26"/>
      <w:lang w:eastAsia="ru-RU"/>
    </w:rPr>
  </w:style>
  <w:style w:type="character" w:customStyle="1" w:styleId="503">
    <w:name w:val="Знак Знак503"/>
    <w:locked/>
    <w:rsid w:val="008E7C18"/>
    <w:rPr>
      <w:b/>
      <w:sz w:val="28"/>
      <w:lang w:val="ru-RU" w:eastAsia="ru-RU"/>
    </w:rPr>
  </w:style>
  <w:style w:type="character" w:customStyle="1" w:styleId="523">
    <w:name w:val="Знак Знак523"/>
    <w:rsid w:val="008E7C18"/>
    <w:rPr>
      <w:rFonts w:ascii="Arial" w:hAnsi="Arial"/>
      <w:b/>
      <w:i/>
      <w:sz w:val="28"/>
    </w:rPr>
  </w:style>
  <w:style w:type="character" w:customStyle="1" w:styleId="5131">
    <w:name w:val="Знак5 Знак Знак13"/>
    <w:locked/>
    <w:rsid w:val="008E7C18"/>
    <w:rPr>
      <w:sz w:val="16"/>
      <w:lang w:val="ru-RU" w:eastAsia="ru-RU"/>
    </w:rPr>
  </w:style>
  <w:style w:type="character" w:customStyle="1" w:styleId="632">
    <w:name w:val="Знак6 Знак Знак3"/>
    <w:rsid w:val="008E7C18"/>
    <w:rPr>
      <w:sz w:val="24"/>
      <w:lang w:val="ru-RU" w:eastAsia="ru-RU"/>
    </w:rPr>
  </w:style>
  <w:style w:type="paragraph" w:customStyle="1" w:styleId="5d">
    <w:name w:val="Знак Знак Знак Знак Знак Знак5"/>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8E7C18"/>
    <w:rPr>
      <w:sz w:val="16"/>
      <w:lang w:val="ru-RU" w:eastAsia="ru-RU"/>
    </w:rPr>
  </w:style>
  <w:style w:type="character" w:customStyle="1" w:styleId="1440">
    <w:name w:val="Знак Знак144"/>
    <w:locked/>
    <w:rsid w:val="008E7C18"/>
    <w:rPr>
      <w:b/>
      <w:sz w:val="27"/>
      <w:lang w:val="ru-RU" w:eastAsia="ru-RU"/>
    </w:rPr>
  </w:style>
  <w:style w:type="character" w:customStyle="1" w:styleId="104">
    <w:name w:val="Знак Знак104"/>
    <w:locked/>
    <w:rsid w:val="008E7C18"/>
    <w:rPr>
      <w:sz w:val="16"/>
      <w:lang w:val="ru-RU" w:eastAsia="ru-RU"/>
    </w:rPr>
  </w:style>
  <w:style w:type="character" w:customStyle="1" w:styleId="6140">
    <w:name w:val="Знак Знак614"/>
    <w:rsid w:val="008E7C18"/>
    <w:rPr>
      <w:rFonts w:ascii="Arial" w:hAnsi="Arial"/>
      <w:b/>
      <w:i/>
      <w:sz w:val="28"/>
      <w:lang w:val="ru-RU" w:eastAsia="en-US"/>
    </w:rPr>
  </w:style>
  <w:style w:type="character" w:customStyle="1" w:styleId="165">
    <w:name w:val="Знак Знак165"/>
    <w:locked/>
    <w:rsid w:val="008E7C18"/>
    <w:rPr>
      <w:b/>
      <w:caps/>
      <w:sz w:val="24"/>
      <w:lang w:val="ru-RU" w:eastAsia="ru-RU"/>
    </w:rPr>
  </w:style>
  <w:style w:type="character" w:customStyle="1" w:styleId="6d">
    <w:name w:val="Знак Знак Знак6"/>
    <w:rsid w:val="008E7C18"/>
    <w:rPr>
      <w:rFonts w:ascii="Times New Roman" w:hAnsi="Times New Roman"/>
      <w:b/>
      <w:caps/>
      <w:sz w:val="28"/>
    </w:rPr>
  </w:style>
  <w:style w:type="character" w:customStyle="1" w:styleId="254">
    <w:name w:val="Знак Знак254"/>
    <w:rsid w:val="008E7C18"/>
    <w:rPr>
      <w:rFonts w:ascii="Times New Roman" w:hAnsi="Times New Roman"/>
      <w:b/>
      <w:sz w:val="28"/>
    </w:rPr>
  </w:style>
  <w:style w:type="character" w:customStyle="1" w:styleId="2240">
    <w:name w:val="Знак Знак224"/>
    <w:rsid w:val="008E7C18"/>
    <w:rPr>
      <w:rFonts w:ascii="Times New Roman" w:hAnsi="Times New Roman"/>
      <w:sz w:val="24"/>
    </w:rPr>
  </w:style>
  <w:style w:type="character" w:customStyle="1" w:styleId="204">
    <w:name w:val="Знак Знак204"/>
    <w:rsid w:val="008E7C18"/>
    <w:rPr>
      <w:rFonts w:ascii="Arial" w:hAnsi="Arial"/>
      <w:sz w:val="22"/>
    </w:rPr>
  </w:style>
  <w:style w:type="character" w:customStyle="1" w:styleId="194">
    <w:name w:val="Знак Знак194"/>
    <w:rsid w:val="008E7C18"/>
    <w:rPr>
      <w:rFonts w:ascii="Times New Roman" w:hAnsi="Times New Roman"/>
      <w:sz w:val="16"/>
      <w:lang w:eastAsia="ru-RU"/>
    </w:rPr>
  </w:style>
  <w:style w:type="character" w:customStyle="1" w:styleId="184">
    <w:name w:val="Знак Знак184"/>
    <w:rsid w:val="008E7C18"/>
    <w:rPr>
      <w:rFonts w:ascii="Courier New" w:hAnsi="Courier New"/>
    </w:rPr>
  </w:style>
  <w:style w:type="character" w:customStyle="1" w:styleId="1740">
    <w:name w:val="Знак Знак174"/>
    <w:rsid w:val="008E7C18"/>
    <w:rPr>
      <w:rFonts w:ascii="Times New Roman" w:hAnsi="Times New Roman"/>
      <w:sz w:val="24"/>
    </w:rPr>
  </w:style>
  <w:style w:type="character" w:customStyle="1" w:styleId="154">
    <w:name w:val="Знак Знак154"/>
    <w:rsid w:val="008E7C18"/>
    <w:rPr>
      <w:b/>
      <w:sz w:val="28"/>
    </w:rPr>
  </w:style>
  <w:style w:type="character" w:customStyle="1" w:styleId="4140">
    <w:name w:val="Знак Знак414"/>
    <w:locked/>
    <w:rsid w:val="008E7C18"/>
    <w:rPr>
      <w:rFonts w:ascii="Arial" w:hAnsi="Arial"/>
      <w:b/>
      <w:i/>
      <w:sz w:val="28"/>
      <w:lang w:val="ru-RU" w:eastAsia="en-US"/>
    </w:rPr>
  </w:style>
  <w:style w:type="character" w:customStyle="1" w:styleId="235">
    <w:name w:val="Знак Знак23 Знак5"/>
    <w:aliases w:val="Знак Знак3 Знак5"/>
    <w:locked/>
    <w:rsid w:val="008E7C18"/>
    <w:rPr>
      <w:rFonts w:ascii="Tahoma" w:hAnsi="Tahoma"/>
      <w:sz w:val="16"/>
    </w:rPr>
  </w:style>
  <w:style w:type="paragraph" w:customStyle="1" w:styleId="6e">
    <w:name w:val="Знак Знак Знак Знак Знак Знак Знак Знак Знак Знак Знак Знак Знак6"/>
    <w:basedOn w:val="a3"/>
    <w:rsid w:val="008E7C18"/>
    <w:pPr>
      <w:spacing w:after="160" w:line="240" w:lineRule="exact"/>
    </w:pPr>
    <w:rPr>
      <w:rFonts w:ascii="Verdana" w:hAnsi="Verdana"/>
      <w:lang w:val="en-US" w:eastAsia="en-US"/>
    </w:rPr>
  </w:style>
  <w:style w:type="paragraph" w:customStyle="1" w:styleId="344">
    <w:name w:val="Знак34"/>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8E7C18"/>
    <w:rPr>
      <w:b/>
      <w:caps/>
      <w:sz w:val="24"/>
      <w:lang w:val="ru-RU" w:eastAsia="ru-RU"/>
    </w:rPr>
  </w:style>
  <w:style w:type="character" w:customStyle="1" w:styleId="4f1">
    <w:name w:val="Без интервала Знак4"/>
    <w:locked/>
    <w:rsid w:val="008E7C18"/>
    <w:rPr>
      <w:sz w:val="24"/>
      <w:lang w:eastAsia="en-US"/>
    </w:rPr>
  </w:style>
  <w:style w:type="character" w:customStyle="1" w:styleId="1142">
    <w:name w:val="Знак1 Знак Знак14"/>
    <w:locked/>
    <w:rsid w:val="008E7C18"/>
    <w:rPr>
      <w:rFonts w:ascii="Times New Roman" w:hAnsi="Times New Roman"/>
      <w:sz w:val="24"/>
      <w:lang w:eastAsia="ru-RU"/>
    </w:rPr>
  </w:style>
  <w:style w:type="character" w:customStyle="1" w:styleId="464">
    <w:name w:val="Знак Знак464"/>
    <w:locked/>
    <w:rsid w:val="008E7C18"/>
    <w:rPr>
      <w:b/>
      <w:sz w:val="27"/>
      <w:lang w:val="ru-RU" w:eastAsia="ru-RU"/>
    </w:rPr>
  </w:style>
  <w:style w:type="character" w:customStyle="1" w:styleId="484">
    <w:name w:val="Знак Знак484"/>
    <w:locked/>
    <w:rsid w:val="008E7C18"/>
    <w:rPr>
      <w:b/>
      <w:sz w:val="27"/>
      <w:lang w:val="ru-RU" w:eastAsia="ru-RU"/>
    </w:rPr>
  </w:style>
  <w:style w:type="character" w:customStyle="1" w:styleId="444">
    <w:name w:val="Знак Знак444"/>
    <w:locked/>
    <w:rsid w:val="008E7C18"/>
    <w:rPr>
      <w:sz w:val="24"/>
    </w:rPr>
  </w:style>
  <w:style w:type="character" w:customStyle="1" w:styleId="5140">
    <w:name w:val="Знак Знак514"/>
    <w:locked/>
    <w:rsid w:val="008E7C18"/>
    <w:rPr>
      <w:b/>
      <w:sz w:val="27"/>
      <w:lang w:val="ru-RU" w:eastAsia="ru-RU"/>
    </w:rPr>
  </w:style>
  <w:style w:type="character" w:customStyle="1" w:styleId="434">
    <w:name w:val="Знак Знак434"/>
    <w:locked/>
    <w:rsid w:val="008E7C18"/>
    <w:rPr>
      <w:color w:val="000000"/>
      <w:sz w:val="24"/>
      <w:lang w:eastAsia="ru-RU"/>
    </w:rPr>
  </w:style>
  <w:style w:type="character" w:customStyle="1" w:styleId="424">
    <w:name w:val="Знак Знак424"/>
    <w:rsid w:val="008E7C18"/>
    <w:rPr>
      <w:rFonts w:ascii="Times New Roman" w:hAnsi="Times New Roman"/>
      <w:sz w:val="16"/>
    </w:rPr>
  </w:style>
  <w:style w:type="character" w:customStyle="1" w:styleId="494">
    <w:name w:val="Знак Знак494"/>
    <w:rsid w:val="008E7C18"/>
    <w:rPr>
      <w:rFonts w:ascii="Times New Roman" w:hAnsi="Times New Roman"/>
      <w:b/>
      <w:caps/>
      <w:sz w:val="24"/>
      <w:lang w:eastAsia="ru-RU"/>
    </w:rPr>
  </w:style>
  <w:style w:type="character" w:customStyle="1" w:styleId="474">
    <w:name w:val="Знак Знак474"/>
    <w:rsid w:val="008E7C18"/>
    <w:rPr>
      <w:rFonts w:ascii="Times New Roman" w:hAnsi="Times New Roman"/>
      <w:b/>
      <w:sz w:val="27"/>
      <w:lang w:eastAsia="ru-RU"/>
    </w:rPr>
  </w:style>
  <w:style w:type="character" w:customStyle="1" w:styleId="454">
    <w:name w:val="Знак Знак454"/>
    <w:rsid w:val="008E7C18"/>
    <w:rPr>
      <w:rFonts w:ascii="Times New Roman" w:hAnsi="Times New Roman"/>
      <w:b/>
      <w:i/>
      <w:sz w:val="26"/>
      <w:lang w:eastAsia="ru-RU"/>
    </w:rPr>
  </w:style>
  <w:style w:type="character" w:customStyle="1" w:styleId="552">
    <w:name w:val="Знак5 Знак Знак5"/>
    <w:locked/>
    <w:rsid w:val="008E7C18"/>
    <w:rPr>
      <w:sz w:val="16"/>
    </w:rPr>
  </w:style>
  <w:style w:type="character" w:customStyle="1" w:styleId="504">
    <w:name w:val="Знак Знак504"/>
    <w:locked/>
    <w:rsid w:val="008E7C18"/>
    <w:rPr>
      <w:b/>
      <w:sz w:val="28"/>
      <w:lang w:val="ru-RU" w:eastAsia="ru-RU"/>
    </w:rPr>
  </w:style>
  <w:style w:type="character" w:customStyle="1" w:styleId="524">
    <w:name w:val="Знак Знак524"/>
    <w:rsid w:val="008E7C18"/>
    <w:rPr>
      <w:rFonts w:ascii="Arial" w:hAnsi="Arial"/>
      <w:b/>
      <w:i/>
      <w:sz w:val="28"/>
    </w:rPr>
  </w:style>
  <w:style w:type="character" w:customStyle="1" w:styleId="5141">
    <w:name w:val="Знак5 Знак Знак14"/>
    <w:locked/>
    <w:rsid w:val="008E7C18"/>
    <w:rPr>
      <w:sz w:val="16"/>
      <w:lang w:val="ru-RU" w:eastAsia="ru-RU"/>
    </w:rPr>
  </w:style>
  <w:style w:type="character" w:customStyle="1" w:styleId="642">
    <w:name w:val="Знак6 Знак Знак4"/>
    <w:rsid w:val="008E7C18"/>
    <w:rPr>
      <w:sz w:val="24"/>
      <w:lang w:val="ru-RU" w:eastAsia="ru-RU"/>
    </w:rPr>
  </w:style>
  <w:style w:type="character" w:customStyle="1" w:styleId="205">
    <w:name w:val="Знак Знак205"/>
    <w:rsid w:val="008E7C18"/>
    <w:rPr>
      <w:rFonts w:ascii="Arial" w:hAnsi="Arial"/>
      <w:sz w:val="22"/>
    </w:rPr>
  </w:style>
  <w:style w:type="character" w:customStyle="1" w:styleId="206">
    <w:name w:val="Знак Знак206"/>
    <w:rsid w:val="008E7C18"/>
    <w:rPr>
      <w:rFonts w:ascii="Arial" w:hAnsi="Arial"/>
      <w:sz w:val="22"/>
    </w:rPr>
  </w:style>
  <w:style w:type="paragraph" w:customStyle="1" w:styleId="6f">
    <w:name w:val="Знак Знак Знак Знак Знак Знак6"/>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8E7C18"/>
    <w:rPr>
      <w:sz w:val="16"/>
      <w:lang w:val="ru-RU" w:eastAsia="ru-RU"/>
    </w:rPr>
  </w:style>
  <w:style w:type="character" w:customStyle="1" w:styleId="1450">
    <w:name w:val="Знак Знак145"/>
    <w:locked/>
    <w:rsid w:val="008E7C18"/>
    <w:rPr>
      <w:b/>
      <w:sz w:val="27"/>
      <w:lang w:val="ru-RU" w:eastAsia="ru-RU"/>
    </w:rPr>
  </w:style>
  <w:style w:type="character" w:customStyle="1" w:styleId="105">
    <w:name w:val="Знак Знак105"/>
    <w:locked/>
    <w:rsid w:val="008E7C18"/>
    <w:rPr>
      <w:sz w:val="16"/>
      <w:lang w:val="ru-RU" w:eastAsia="ru-RU"/>
    </w:rPr>
  </w:style>
  <w:style w:type="character" w:customStyle="1" w:styleId="6150">
    <w:name w:val="Знак Знак615"/>
    <w:rsid w:val="008E7C18"/>
    <w:rPr>
      <w:rFonts w:ascii="Arial" w:hAnsi="Arial"/>
      <w:b/>
      <w:i/>
      <w:sz w:val="28"/>
      <w:lang w:val="ru-RU" w:eastAsia="en-US"/>
    </w:rPr>
  </w:style>
  <w:style w:type="character" w:customStyle="1" w:styleId="166">
    <w:name w:val="Знак Знак166"/>
    <w:locked/>
    <w:rsid w:val="008E7C18"/>
    <w:rPr>
      <w:b/>
      <w:caps/>
      <w:sz w:val="24"/>
      <w:lang w:val="ru-RU" w:eastAsia="ru-RU"/>
    </w:rPr>
  </w:style>
  <w:style w:type="character" w:customStyle="1" w:styleId="78">
    <w:name w:val="Знак Знак Знак7"/>
    <w:rsid w:val="008E7C18"/>
    <w:rPr>
      <w:rFonts w:ascii="Times New Roman" w:hAnsi="Times New Roman"/>
      <w:b/>
      <w:caps/>
      <w:sz w:val="28"/>
    </w:rPr>
  </w:style>
  <w:style w:type="character" w:customStyle="1" w:styleId="255">
    <w:name w:val="Знак Знак255"/>
    <w:rsid w:val="008E7C18"/>
    <w:rPr>
      <w:rFonts w:ascii="Times New Roman" w:hAnsi="Times New Roman"/>
      <w:b/>
      <w:sz w:val="28"/>
    </w:rPr>
  </w:style>
  <w:style w:type="character" w:customStyle="1" w:styleId="2250">
    <w:name w:val="Знак Знак225"/>
    <w:rsid w:val="008E7C18"/>
    <w:rPr>
      <w:rFonts w:ascii="Times New Roman" w:hAnsi="Times New Roman"/>
      <w:sz w:val="24"/>
    </w:rPr>
  </w:style>
  <w:style w:type="character" w:customStyle="1" w:styleId="195">
    <w:name w:val="Знак Знак195"/>
    <w:rsid w:val="008E7C18"/>
    <w:rPr>
      <w:rFonts w:ascii="Times New Roman" w:hAnsi="Times New Roman"/>
      <w:sz w:val="16"/>
      <w:lang w:eastAsia="ru-RU"/>
    </w:rPr>
  </w:style>
  <w:style w:type="character" w:customStyle="1" w:styleId="185">
    <w:name w:val="Знак Знак185"/>
    <w:rsid w:val="008E7C18"/>
    <w:rPr>
      <w:rFonts w:ascii="Courier New" w:hAnsi="Courier New"/>
    </w:rPr>
  </w:style>
  <w:style w:type="character" w:customStyle="1" w:styleId="175">
    <w:name w:val="Знак Знак175"/>
    <w:rsid w:val="008E7C18"/>
    <w:rPr>
      <w:rFonts w:ascii="Times New Roman" w:hAnsi="Times New Roman"/>
      <w:sz w:val="24"/>
    </w:rPr>
  </w:style>
  <w:style w:type="character" w:customStyle="1" w:styleId="155">
    <w:name w:val="Знак Знак155"/>
    <w:rsid w:val="008E7C18"/>
    <w:rPr>
      <w:b/>
      <w:sz w:val="28"/>
    </w:rPr>
  </w:style>
  <w:style w:type="character" w:customStyle="1" w:styleId="4150">
    <w:name w:val="Знак Знак415"/>
    <w:locked/>
    <w:rsid w:val="008E7C18"/>
    <w:rPr>
      <w:rFonts w:ascii="Arial" w:hAnsi="Arial"/>
      <w:b/>
      <w:i/>
      <w:sz w:val="28"/>
      <w:lang w:val="ru-RU" w:eastAsia="en-US"/>
    </w:rPr>
  </w:style>
  <w:style w:type="character" w:customStyle="1" w:styleId="236">
    <w:name w:val="Знак Знак23 Знак6"/>
    <w:aliases w:val="Знак Знак3 Знак6"/>
    <w:locked/>
    <w:rsid w:val="008E7C18"/>
    <w:rPr>
      <w:rFonts w:ascii="Tahoma" w:hAnsi="Tahoma"/>
      <w:sz w:val="16"/>
    </w:rPr>
  </w:style>
  <w:style w:type="paragraph" w:customStyle="1" w:styleId="7a">
    <w:name w:val="Знак Знак Знак Знак Знак Знак Знак Знак Знак Знак Знак Знак Знак7"/>
    <w:basedOn w:val="a3"/>
    <w:rsid w:val="008E7C18"/>
    <w:pPr>
      <w:spacing w:after="160" w:line="240" w:lineRule="exact"/>
    </w:pPr>
    <w:rPr>
      <w:rFonts w:ascii="Verdana" w:hAnsi="Verdana"/>
      <w:lang w:val="en-US" w:eastAsia="en-US"/>
    </w:rPr>
  </w:style>
  <w:style w:type="paragraph" w:customStyle="1" w:styleId="354">
    <w:name w:val="Знак35"/>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8E7C18"/>
    <w:rPr>
      <w:b/>
      <w:caps/>
      <w:sz w:val="24"/>
      <w:lang w:val="ru-RU" w:eastAsia="ru-RU"/>
    </w:rPr>
  </w:style>
  <w:style w:type="character" w:customStyle="1" w:styleId="5e">
    <w:name w:val="Без интервала Знак5"/>
    <w:locked/>
    <w:rsid w:val="008E7C18"/>
    <w:rPr>
      <w:sz w:val="24"/>
      <w:lang w:eastAsia="en-US"/>
    </w:rPr>
  </w:style>
  <w:style w:type="character" w:customStyle="1" w:styleId="1152">
    <w:name w:val="Знак1 Знак Знак15"/>
    <w:locked/>
    <w:rsid w:val="008E7C18"/>
    <w:rPr>
      <w:rFonts w:ascii="Times New Roman" w:hAnsi="Times New Roman"/>
      <w:sz w:val="24"/>
      <w:lang w:eastAsia="ru-RU"/>
    </w:rPr>
  </w:style>
  <w:style w:type="character" w:customStyle="1" w:styleId="465">
    <w:name w:val="Знак Знак465"/>
    <w:locked/>
    <w:rsid w:val="008E7C18"/>
    <w:rPr>
      <w:b/>
      <w:sz w:val="27"/>
      <w:lang w:val="ru-RU" w:eastAsia="ru-RU"/>
    </w:rPr>
  </w:style>
  <w:style w:type="character" w:customStyle="1" w:styleId="485">
    <w:name w:val="Знак Знак485"/>
    <w:locked/>
    <w:rsid w:val="008E7C18"/>
    <w:rPr>
      <w:b/>
      <w:sz w:val="27"/>
      <w:lang w:val="ru-RU" w:eastAsia="ru-RU"/>
    </w:rPr>
  </w:style>
  <w:style w:type="character" w:customStyle="1" w:styleId="445">
    <w:name w:val="Знак Знак445"/>
    <w:locked/>
    <w:rsid w:val="008E7C18"/>
    <w:rPr>
      <w:sz w:val="24"/>
    </w:rPr>
  </w:style>
  <w:style w:type="character" w:customStyle="1" w:styleId="5150">
    <w:name w:val="Знак Знак515"/>
    <w:locked/>
    <w:rsid w:val="008E7C18"/>
    <w:rPr>
      <w:b/>
      <w:sz w:val="27"/>
      <w:lang w:val="ru-RU" w:eastAsia="ru-RU"/>
    </w:rPr>
  </w:style>
  <w:style w:type="character" w:customStyle="1" w:styleId="435">
    <w:name w:val="Знак Знак435"/>
    <w:locked/>
    <w:rsid w:val="008E7C18"/>
    <w:rPr>
      <w:color w:val="000000"/>
      <w:sz w:val="24"/>
      <w:lang w:eastAsia="ru-RU"/>
    </w:rPr>
  </w:style>
  <w:style w:type="character" w:customStyle="1" w:styleId="425">
    <w:name w:val="Знак Знак425"/>
    <w:rsid w:val="008E7C18"/>
    <w:rPr>
      <w:rFonts w:ascii="Times New Roman" w:hAnsi="Times New Roman"/>
      <w:sz w:val="16"/>
    </w:rPr>
  </w:style>
  <w:style w:type="character" w:customStyle="1" w:styleId="495">
    <w:name w:val="Знак Знак495"/>
    <w:rsid w:val="008E7C18"/>
    <w:rPr>
      <w:rFonts w:ascii="Times New Roman" w:hAnsi="Times New Roman"/>
      <w:b/>
      <w:caps/>
      <w:sz w:val="24"/>
      <w:lang w:eastAsia="ru-RU"/>
    </w:rPr>
  </w:style>
  <w:style w:type="character" w:customStyle="1" w:styleId="475">
    <w:name w:val="Знак Знак475"/>
    <w:rsid w:val="008E7C18"/>
    <w:rPr>
      <w:rFonts w:ascii="Times New Roman" w:hAnsi="Times New Roman"/>
      <w:b/>
      <w:sz w:val="27"/>
      <w:lang w:eastAsia="ru-RU"/>
    </w:rPr>
  </w:style>
  <w:style w:type="character" w:customStyle="1" w:styleId="455">
    <w:name w:val="Знак Знак455"/>
    <w:rsid w:val="008E7C18"/>
    <w:rPr>
      <w:rFonts w:ascii="Times New Roman" w:hAnsi="Times New Roman"/>
      <w:b/>
      <w:i/>
      <w:sz w:val="26"/>
      <w:lang w:eastAsia="ru-RU"/>
    </w:rPr>
  </w:style>
  <w:style w:type="character" w:customStyle="1" w:styleId="562">
    <w:name w:val="Знак5 Знак Знак6"/>
    <w:locked/>
    <w:rsid w:val="008E7C18"/>
    <w:rPr>
      <w:sz w:val="16"/>
    </w:rPr>
  </w:style>
  <w:style w:type="character" w:customStyle="1" w:styleId="505">
    <w:name w:val="Знак Знак505"/>
    <w:locked/>
    <w:rsid w:val="008E7C18"/>
    <w:rPr>
      <w:b/>
      <w:sz w:val="28"/>
      <w:lang w:val="ru-RU" w:eastAsia="ru-RU"/>
    </w:rPr>
  </w:style>
  <w:style w:type="character" w:customStyle="1" w:styleId="525">
    <w:name w:val="Знак Знак525"/>
    <w:rsid w:val="008E7C18"/>
    <w:rPr>
      <w:rFonts w:ascii="Arial" w:hAnsi="Arial"/>
      <w:b/>
      <w:i/>
      <w:sz w:val="28"/>
    </w:rPr>
  </w:style>
  <w:style w:type="character" w:customStyle="1" w:styleId="5151">
    <w:name w:val="Знак5 Знак Знак15"/>
    <w:locked/>
    <w:rsid w:val="008E7C18"/>
    <w:rPr>
      <w:sz w:val="16"/>
      <w:lang w:val="ru-RU" w:eastAsia="ru-RU"/>
    </w:rPr>
  </w:style>
  <w:style w:type="character" w:customStyle="1" w:styleId="652">
    <w:name w:val="Знак6 Знак Знак5"/>
    <w:rsid w:val="008E7C18"/>
    <w:rPr>
      <w:sz w:val="24"/>
      <w:lang w:val="ru-RU" w:eastAsia="ru-RU"/>
    </w:rPr>
  </w:style>
  <w:style w:type="character" w:customStyle="1" w:styleId="207">
    <w:name w:val="Знак Знак207"/>
    <w:rsid w:val="008E7C18"/>
    <w:rPr>
      <w:rFonts w:ascii="Arial" w:hAnsi="Arial"/>
      <w:sz w:val="22"/>
    </w:rPr>
  </w:style>
  <w:style w:type="character" w:customStyle="1" w:styleId="208">
    <w:name w:val="Знак Знак208"/>
    <w:rsid w:val="008E7C18"/>
    <w:rPr>
      <w:rFonts w:ascii="Arial" w:hAnsi="Arial"/>
      <w:sz w:val="22"/>
    </w:rPr>
  </w:style>
  <w:style w:type="character" w:customStyle="1" w:styleId="209">
    <w:name w:val="Знак Знак209"/>
    <w:rsid w:val="008E7C18"/>
    <w:rPr>
      <w:rFonts w:ascii="Arial" w:hAnsi="Arial"/>
      <w:sz w:val="22"/>
    </w:rPr>
  </w:style>
  <w:style w:type="character" w:customStyle="1" w:styleId="616">
    <w:name w:val="Знак Знак616"/>
    <w:rsid w:val="008E7C18"/>
    <w:rPr>
      <w:rFonts w:ascii="Calibri" w:hAnsi="Calibri"/>
      <w:i/>
      <w:sz w:val="24"/>
    </w:rPr>
  </w:style>
  <w:style w:type="paragraph" w:customStyle="1" w:styleId="7b">
    <w:name w:val="Знак Знак Знак Знак Знак Знак7"/>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8E7C18"/>
    <w:rPr>
      <w:sz w:val="16"/>
      <w:lang w:val="ru-RU" w:eastAsia="ru-RU"/>
    </w:rPr>
  </w:style>
  <w:style w:type="character" w:customStyle="1" w:styleId="1460">
    <w:name w:val="Знак Знак146"/>
    <w:locked/>
    <w:rsid w:val="008E7C18"/>
    <w:rPr>
      <w:b/>
      <w:sz w:val="27"/>
      <w:lang w:val="ru-RU" w:eastAsia="ru-RU"/>
    </w:rPr>
  </w:style>
  <w:style w:type="character" w:customStyle="1" w:styleId="106">
    <w:name w:val="Знак Знак106"/>
    <w:locked/>
    <w:rsid w:val="008E7C18"/>
    <w:rPr>
      <w:sz w:val="16"/>
      <w:lang w:val="ru-RU" w:eastAsia="ru-RU"/>
    </w:rPr>
  </w:style>
  <w:style w:type="character" w:customStyle="1" w:styleId="167">
    <w:name w:val="Знак Знак167"/>
    <w:locked/>
    <w:rsid w:val="008E7C18"/>
    <w:rPr>
      <w:b/>
      <w:caps/>
      <w:sz w:val="24"/>
      <w:lang w:val="ru-RU" w:eastAsia="ru-RU"/>
    </w:rPr>
  </w:style>
  <w:style w:type="character" w:customStyle="1" w:styleId="84">
    <w:name w:val="Знак Знак Знак8"/>
    <w:rsid w:val="008E7C18"/>
    <w:rPr>
      <w:rFonts w:ascii="Times New Roman" w:hAnsi="Times New Roman"/>
      <w:b/>
      <w:caps/>
      <w:sz w:val="28"/>
    </w:rPr>
  </w:style>
  <w:style w:type="character" w:customStyle="1" w:styleId="256">
    <w:name w:val="Знак Знак256"/>
    <w:rsid w:val="008E7C18"/>
    <w:rPr>
      <w:rFonts w:ascii="Times New Roman" w:hAnsi="Times New Roman"/>
      <w:b/>
      <w:sz w:val="28"/>
    </w:rPr>
  </w:style>
  <w:style w:type="character" w:customStyle="1" w:styleId="2260">
    <w:name w:val="Знак Знак226"/>
    <w:rsid w:val="008E7C18"/>
    <w:rPr>
      <w:rFonts w:ascii="Times New Roman" w:hAnsi="Times New Roman"/>
      <w:sz w:val="24"/>
    </w:rPr>
  </w:style>
  <w:style w:type="character" w:customStyle="1" w:styleId="196">
    <w:name w:val="Знак Знак196"/>
    <w:rsid w:val="008E7C18"/>
    <w:rPr>
      <w:rFonts w:ascii="Times New Roman" w:hAnsi="Times New Roman"/>
      <w:sz w:val="16"/>
      <w:lang w:eastAsia="ru-RU"/>
    </w:rPr>
  </w:style>
  <w:style w:type="character" w:customStyle="1" w:styleId="186">
    <w:name w:val="Знак Знак186"/>
    <w:rsid w:val="008E7C18"/>
    <w:rPr>
      <w:rFonts w:ascii="Courier New" w:hAnsi="Courier New"/>
    </w:rPr>
  </w:style>
  <w:style w:type="character" w:customStyle="1" w:styleId="176">
    <w:name w:val="Знак Знак176"/>
    <w:rsid w:val="008E7C18"/>
    <w:rPr>
      <w:rFonts w:ascii="Times New Roman" w:hAnsi="Times New Roman"/>
      <w:sz w:val="24"/>
    </w:rPr>
  </w:style>
  <w:style w:type="character" w:customStyle="1" w:styleId="156">
    <w:name w:val="Знак Знак156"/>
    <w:rsid w:val="008E7C18"/>
    <w:rPr>
      <w:b/>
      <w:sz w:val="28"/>
    </w:rPr>
  </w:style>
  <w:style w:type="character" w:customStyle="1" w:styleId="4160">
    <w:name w:val="Знак Знак416"/>
    <w:locked/>
    <w:rsid w:val="008E7C18"/>
    <w:rPr>
      <w:rFonts w:ascii="Arial" w:hAnsi="Arial"/>
      <w:b/>
      <w:i/>
      <w:sz w:val="28"/>
      <w:lang w:val="ru-RU" w:eastAsia="en-US"/>
    </w:rPr>
  </w:style>
  <w:style w:type="character" w:customStyle="1" w:styleId="237">
    <w:name w:val="Знак Знак23 Знак7"/>
    <w:aliases w:val="Знак Знак3 Знак7"/>
    <w:locked/>
    <w:rsid w:val="008E7C18"/>
    <w:rPr>
      <w:rFonts w:ascii="Tahoma" w:hAnsi="Tahoma"/>
      <w:sz w:val="16"/>
    </w:rPr>
  </w:style>
  <w:style w:type="paragraph" w:customStyle="1" w:styleId="86">
    <w:name w:val="Знак Знак Знак Знак Знак Знак Знак Знак Знак Знак Знак Знак Знак8"/>
    <w:basedOn w:val="a3"/>
    <w:rsid w:val="008E7C18"/>
    <w:pPr>
      <w:spacing w:after="160" w:line="240" w:lineRule="exact"/>
    </w:pPr>
    <w:rPr>
      <w:rFonts w:ascii="Verdana" w:hAnsi="Verdana"/>
      <w:lang w:val="en-US" w:eastAsia="en-US"/>
    </w:rPr>
  </w:style>
  <w:style w:type="paragraph" w:customStyle="1" w:styleId="362">
    <w:name w:val="Знак36"/>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8E7C18"/>
    <w:rPr>
      <w:b/>
      <w:caps/>
      <w:sz w:val="24"/>
      <w:lang w:val="ru-RU" w:eastAsia="ru-RU"/>
    </w:rPr>
  </w:style>
  <w:style w:type="character" w:customStyle="1" w:styleId="6f0">
    <w:name w:val="Без интервала Знак6"/>
    <w:locked/>
    <w:rsid w:val="008E7C18"/>
    <w:rPr>
      <w:rFonts w:ascii="Times New Roman" w:hAnsi="Times New Roman"/>
      <w:sz w:val="22"/>
    </w:rPr>
  </w:style>
  <w:style w:type="character" w:customStyle="1" w:styleId="466">
    <w:name w:val="Знак Знак466"/>
    <w:locked/>
    <w:rsid w:val="008E7C18"/>
    <w:rPr>
      <w:b/>
      <w:sz w:val="27"/>
      <w:lang w:val="ru-RU" w:eastAsia="ru-RU"/>
    </w:rPr>
  </w:style>
  <w:style w:type="character" w:customStyle="1" w:styleId="486">
    <w:name w:val="Знак Знак486"/>
    <w:locked/>
    <w:rsid w:val="008E7C18"/>
    <w:rPr>
      <w:b/>
      <w:sz w:val="27"/>
      <w:lang w:val="ru-RU" w:eastAsia="ru-RU"/>
    </w:rPr>
  </w:style>
  <w:style w:type="character" w:customStyle="1" w:styleId="446">
    <w:name w:val="Знак Знак446"/>
    <w:locked/>
    <w:rsid w:val="008E7C18"/>
    <w:rPr>
      <w:sz w:val="24"/>
    </w:rPr>
  </w:style>
  <w:style w:type="character" w:customStyle="1" w:styleId="5160">
    <w:name w:val="Знак Знак516"/>
    <w:locked/>
    <w:rsid w:val="008E7C18"/>
    <w:rPr>
      <w:b/>
      <w:sz w:val="27"/>
      <w:lang w:val="ru-RU" w:eastAsia="ru-RU"/>
    </w:rPr>
  </w:style>
  <w:style w:type="character" w:customStyle="1" w:styleId="436">
    <w:name w:val="Знак Знак436"/>
    <w:locked/>
    <w:rsid w:val="008E7C18"/>
    <w:rPr>
      <w:color w:val="000000"/>
      <w:sz w:val="24"/>
      <w:lang w:eastAsia="ru-RU"/>
    </w:rPr>
  </w:style>
  <w:style w:type="character" w:customStyle="1" w:styleId="426">
    <w:name w:val="Знак Знак426"/>
    <w:rsid w:val="008E7C18"/>
    <w:rPr>
      <w:rFonts w:ascii="Times New Roman" w:hAnsi="Times New Roman"/>
      <w:sz w:val="16"/>
    </w:rPr>
  </w:style>
  <w:style w:type="character" w:customStyle="1" w:styleId="496">
    <w:name w:val="Знак Знак496"/>
    <w:rsid w:val="008E7C18"/>
    <w:rPr>
      <w:rFonts w:ascii="Times New Roman" w:hAnsi="Times New Roman"/>
      <w:b/>
      <w:caps/>
      <w:sz w:val="24"/>
      <w:lang w:eastAsia="ru-RU"/>
    </w:rPr>
  </w:style>
  <w:style w:type="character" w:customStyle="1" w:styleId="476">
    <w:name w:val="Знак Знак476"/>
    <w:rsid w:val="008E7C18"/>
    <w:rPr>
      <w:rFonts w:ascii="Times New Roman" w:hAnsi="Times New Roman"/>
      <w:b/>
      <w:sz w:val="27"/>
      <w:lang w:eastAsia="ru-RU"/>
    </w:rPr>
  </w:style>
  <w:style w:type="character" w:customStyle="1" w:styleId="456">
    <w:name w:val="Знак Знак456"/>
    <w:rsid w:val="008E7C18"/>
    <w:rPr>
      <w:rFonts w:ascii="Times New Roman" w:hAnsi="Times New Roman"/>
      <w:b/>
      <w:i/>
      <w:sz w:val="26"/>
      <w:lang w:eastAsia="ru-RU"/>
    </w:rPr>
  </w:style>
  <w:style w:type="character" w:customStyle="1" w:styleId="572">
    <w:name w:val="Знак5 Знак Знак7"/>
    <w:locked/>
    <w:rsid w:val="008E7C18"/>
    <w:rPr>
      <w:sz w:val="16"/>
    </w:rPr>
  </w:style>
  <w:style w:type="character" w:customStyle="1" w:styleId="506">
    <w:name w:val="Знак Знак506"/>
    <w:locked/>
    <w:rsid w:val="008E7C18"/>
    <w:rPr>
      <w:b/>
      <w:sz w:val="28"/>
      <w:lang w:val="ru-RU" w:eastAsia="ru-RU"/>
    </w:rPr>
  </w:style>
  <w:style w:type="character" w:customStyle="1" w:styleId="526">
    <w:name w:val="Знак Знак526"/>
    <w:rsid w:val="008E7C18"/>
    <w:rPr>
      <w:rFonts w:ascii="Arial" w:hAnsi="Arial"/>
      <w:b/>
      <w:i/>
      <w:sz w:val="28"/>
    </w:rPr>
  </w:style>
  <w:style w:type="character" w:customStyle="1" w:styleId="662">
    <w:name w:val="Знак6 Знак Знак6"/>
    <w:rsid w:val="008E7C18"/>
    <w:rPr>
      <w:sz w:val="24"/>
      <w:lang w:val="ru-RU" w:eastAsia="ru-RU"/>
    </w:rPr>
  </w:style>
  <w:style w:type="character" w:customStyle="1" w:styleId="403">
    <w:name w:val="Знак Знак40 Знак"/>
    <w:locked/>
    <w:rsid w:val="008E7C18"/>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8E7C18"/>
    <w:rPr>
      <w:rFonts w:ascii="Arial" w:hAnsi="Arial"/>
      <w:b/>
      <w:kern w:val="32"/>
      <w:sz w:val="32"/>
      <w:lang w:val="ru-RU" w:eastAsia="ru-RU"/>
    </w:rPr>
  </w:style>
  <w:style w:type="paragraph" w:customStyle="1" w:styleId="paragraph">
    <w:name w:val="paragraph"/>
    <w:basedOn w:val="a3"/>
    <w:rsid w:val="008E7C18"/>
  </w:style>
  <w:style w:type="paragraph" w:customStyle="1" w:styleId="Style88">
    <w:name w:val="Style88"/>
    <w:basedOn w:val="a3"/>
    <w:rsid w:val="008E7C18"/>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8E7C18"/>
    <w:rPr>
      <w:color w:val="808080"/>
      <w:shd w:val="clear" w:color="auto" w:fill="E6E6E6"/>
    </w:rPr>
  </w:style>
  <w:style w:type="paragraph" w:customStyle="1" w:styleId="96">
    <w:name w:val="Знак Знак Знак Знак Знак Знак9"/>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8E7C18"/>
    <w:rPr>
      <w:sz w:val="16"/>
      <w:lang w:val="ru-RU" w:eastAsia="ru-RU"/>
    </w:rPr>
  </w:style>
  <w:style w:type="character" w:customStyle="1" w:styleId="148">
    <w:name w:val="Знак Знак148"/>
    <w:locked/>
    <w:rsid w:val="008E7C18"/>
    <w:rPr>
      <w:b/>
      <w:sz w:val="27"/>
      <w:lang w:val="ru-RU" w:eastAsia="ru-RU"/>
    </w:rPr>
  </w:style>
  <w:style w:type="character" w:customStyle="1" w:styleId="108">
    <w:name w:val="Знак Знак108"/>
    <w:locked/>
    <w:rsid w:val="008E7C18"/>
    <w:rPr>
      <w:sz w:val="16"/>
      <w:lang w:val="ru-RU" w:eastAsia="ru-RU"/>
    </w:rPr>
  </w:style>
  <w:style w:type="character" w:customStyle="1" w:styleId="6200">
    <w:name w:val="Знак Знак620"/>
    <w:rsid w:val="008E7C18"/>
    <w:rPr>
      <w:rFonts w:ascii="Arial" w:hAnsi="Arial"/>
      <w:b/>
      <w:i/>
      <w:sz w:val="28"/>
      <w:lang w:val="ru-RU" w:eastAsia="en-US"/>
    </w:rPr>
  </w:style>
  <w:style w:type="character" w:customStyle="1" w:styleId="169">
    <w:name w:val="Знак Знак169"/>
    <w:locked/>
    <w:rsid w:val="008E7C18"/>
    <w:rPr>
      <w:b/>
      <w:caps/>
      <w:sz w:val="24"/>
      <w:lang w:val="ru-RU" w:eastAsia="ru-RU"/>
    </w:rPr>
  </w:style>
  <w:style w:type="character" w:customStyle="1" w:styleId="107">
    <w:name w:val="Знак Знак Знак10"/>
    <w:rsid w:val="008E7C18"/>
    <w:rPr>
      <w:rFonts w:ascii="Times New Roman" w:hAnsi="Times New Roman"/>
      <w:b/>
      <w:caps/>
      <w:sz w:val="28"/>
    </w:rPr>
  </w:style>
  <w:style w:type="character" w:customStyle="1" w:styleId="258">
    <w:name w:val="Знак Знак258"/>
    <w:rsid w:val="008E7C18"/>
    <w:rPr>
      <w:rFonts w:ascii="Times New Roman" w:hAnsi="Times New Roman"/>
      <w:b/>
      <w:sz w:val="28"/>
    </w:rPr>
  </w:style>
  <w:style w:type="character" w:customStyle="1" w:styleId="2280">
    <w:name w:val="Знак Знак228"/>
    <w:rsid w:val="008E7C18"/>
    <w:rPr>
      <w:rFonts w:ascii="Times New Roman" w:hAnsi="Times New Roman"/>
      <w:sz w:val="24"/>
    </w:rPr>
  </w:style>
  <w:style w:type="character" w:customStyle="1" w:styleId="2011">
    <w:name w:val="Знак Знак2011"/>
    <w:rsid w:val="008E7C18"/>
    <w:rPr>
      <w:rFonts w:ascii="Arial" w:hAnsi="Arial"/>
      <w:sz w:val="22"/>
    </w:rPr>
  </w:style>
  <w:style w:type="character" w:customStyle="1" w:styleId="198">
    <w:name w:val="Знак Знак198"/>
    <w:rsid w:val="008E7C18"/>
    <w:rPr>
      <w:rFonts w:ascii="Times New Roman" w:hAnsi="Times New Roman"/>
      <w:sz w:val="16"/>
      <w:lang w:eastAsia="ru-RU"/>
    </w:rPr>
  </w:style>
  <w:style w:type="character" w:customStyle="1" w:styleId="188">
    <w:name w:val="Знак Знак188"/>
    <w:rsid w:val="008E7C18"/>
    <w:rPr>
      <w:rFonts w:ascii="Courier New" w:hAnsi="Courier New"/>
    </w:rPr>
  </w:style>
  <w:style w:type="character" w:customStyle="1" w:styleId="178">
    <w:name w:val="Знак Знак178"/>
    <w:rsid w:val="008E7C18"/>
    <w:rPr>
      <w:rFonts w:ascii="Times New Roman" w:hAnsi="Times New Roman"/>
      <w:sz w:val="24"/>
    </w:rPr>
  </w:style>
  <w:style w:type="paragraph" w:customStyle="1" w:styleId="4f2">
    <w:name w:val="Основной текст4"/>
    <w:basedOn w:val="516"/>
    <w:rsid w:val="008E7C18"/>
    <w:pPr>
      <w:spacing w:before="0" w:beforeAutospacing="0" w:after="0" w:afterAutospacing="0" w:line="360" w:lineRule="auto"/>
    </w:pPr>
    <w:rPr>
      <w:szCs w:val="20"/>
    </w:rPr>
  </w:style>
  <w:style w:type="character" w:customStyle="1" w:styleId="158">
    <w:name w:val="Знак Знак158"/>
    <w:rsid w:val="008E7C18"/>
    <w:rPr>
      <w:b/>
      <w:sz w:val="28"/>
    </w:rPr>
  </w:style>
  <w:style w:type="paragraph" w:customStyle="1" w:styleId="3ff4">
    <w:name w:val="Цитата3"/>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8E7C18"/>
    <w:rPr>
      <w:rFonts w:ascii="Courier New" w:hAnsi="Courier New"/>
      <w:sz w:val="20"/>
      <w:szCs w:val="20"/>
    </w:rPr>
  </w:style>
  <w:style w:type="paragraph" w:customStyle="1" w:styleId="333">
    <w:name w:val="Основной текст 33"/>
    <w:basedOn w:val="516"/>
    <w:rsid w:val="008E7C18"/>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8E7C18"/>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8E7C18"/>
    <w:pPr>
      <w:spacing w:line="360" w:lineRule="auto"/>
      <w:ind w:firstLine="709"/>
      <w:jc w:val="both"/>
    </w:pPr>
    <w:rPr>
      <w:sz w:val="28"/>
      <w:szCs w:val="20"/>
    </w:rPr>
  </w:style>
  <w:style w:type="paragraph" w:customStyle="1" w:styleId="2ffff6">
    <w:name w:val="Верхний колонтитул2"/>
    <w:basedOn w:val="a3"/>
    <w:rsid w:val="008E7C18"/>
    <w:pPr>
      <w:tabs>
        <w:tab w:val="center" w:pos="4153"/>
        <w:tab w:val="right" w:pos="8306"/>
      </w:tabs>
    </w:pPr>
    <w:rPr>
      <w:rFonts w:ascii="Arial" w:hAnsi="Arial"/>
      <w:szCs w:val="20"/>
    </w:rPr>
  </w:style>
  <w:style w:type="character" w:customStyle="1" w:styleId="418">
    <w:name w:val="Знак Знак418"/>
    <w:locked/>
    <w:rsid w:val="008E7C18"/>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8E7C18"/>
    <w:pPr>
      <w:spacing w:after="160" w:line="240" w:lineRule="exact"/>
    </w:pPr>
    <w:rPr>
      <w:rFonts w:ascii="Verdana" w:hAnsi="Verdana"/>
      <w:lang w:val="en-US" w:eastAsia="en-US"/>
    </w:rPr>
  </w:style>
  <w:style w:type="paragraph" w:customStyle="1" w:styleId="382">
    <w:name w:val="Знак38"/>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8E7C18"/>
    <w:rPr>
      <w:b/>
      <w:caps/>
      <w:sz w:val="24"/>
      <w:lang w:val="ru-RU" w:eastAsia="ru-RU"/>
    </w:rPr>
  </w:style>
  <w:style w:type="character" w:customStyle="1" w:styleId="1182">
    <w:name w:val="Знак1 Знак Знак18"/>
    <w:locked/>
    <w:rsid w:val="008E7C18"/>
    <w:rPr>
      <w:rFonts w:ascii="Times New Roman" w:hAnsi="Times New Roman"/>
      <w:sz w:val="24"/>
      <w:lang w:eastAsia="ru-RU"/>
    </w:rPr>
  </w:style>
  <w:style w:type="character" w:customStyle="1" w:styleId="468">
    <w:name w:val="Знак Знак468"/>
    <w:locked/>
    <w:rsid w:val="008E7C18"/>
    <w:rPr>
      <w:b/>
      <w:sz w:val="27"/>
      <w:lang w:val="ru-RU" w:eastAsia="ru-RU"/>
    </w:rPr>
  </w:style>
  <w:style w:type="character" w:customStyle="1" w:styleId="488">
    <w:name w:val="Знак Знак488"/>
    <w:locked/>
    <w:rsid w:val="008E7C18"/>
    <w:rPr>
      <w:b/>
      <w:sz w:val="27"/>
      <w:lang w:val="ru-RU" w:eastAsia="ru-RU"/>
    </w:rPr>
  </w:style>
  <w:style w:type="character" w:customStyle="1" w:styleId="448">
    <w:name w:val="Знак Знак448"/>
    <w:locked/>
    <w:rsid w:val="008E7C18"/>
    <w:rPr>
      <w:sz w:val="24"/>
    </w:rPr>
  </w:style>
  <w:style w:type="character" w:customStyle="1" w:styleId="518">
    <w:name w:val="Знак Знак518"/>
    <w:locked/>
    <w:rsid w:val="008E7C18"/>
    <w:rPr>
      <w:b/>
      <w:sz w:val="27"/>
      <w:lang w:val="ru-RU" w:eastAsia="ru-RU"/>
    </w:rPr>
  </w:style>
  <w:style w:type="character" w:customStyle="1" w:styleId="438">
    <w:name w:val="Знак Знак438"/>
    <w:locked/>
    <w:rsid w:val="008E7C18"/>
    <w:rPr>
      <w:color w:val="000000"/>
      <w:sz w:val="24"/>
      <w:lang w:eastAsia="ru-RU"/>
    </w:rPr>
  </w:style>
  <w:style w:type="character" w:customStyle="1" w:styleId="428">
    <w:name w:val="Знак Знак428"/>
    <w:rsid w:val="008E7C18"/>
    <w:rPr>
      <w:rFonts w:ascii="Times New Roman" w:hAnsi="Times New Roman"/>
      <w:sz w:val="16"/>
    </w:rPr>
  </w:style>
  <w:style w:type="character" w:customStyle="1" w:styleId="498">
    <w:name w:val="Знак Знак498"/>
    <w:rsid w:val="008E7C18"/>
    <w:rPr>
      <w:rFonts w:ascii="Times New Roman" w:hAnsi="Times New Roman"/>
      <w:b/>
      <w:caps/>
      <w:sz w:val="24"/>
      <w:lang w:eastAsia="ru-RU"/>
    </w:rPr>
  </w:style>
  <w:style w:type="paragraph" w:customStyle="1" w:styleId="427">
    <w:name w:val="Заголовок 42"/>
    <w:basedOn w:val="516"/>
    <w:next w:val="516"/>
    <w:rsid w:val="008E7C18"/>
    <w:pPr>
      <w:keepNext/>
      <w:spacing w:before="0" w:beforeAutospacing="0" w:after="0" w:afterAutospacing="0"/>
    </w:pPr>
    <w:rPr>
      <w:szCs w:val="20"/>
    </w:rPr>
  </w:style>
  <w:style w:type="character" w:customStyle="1" w:styleId="478">
    <w:name w:val="Знак Знак478"/>
    <w:rsid w:val="008E7C18"/>
    <w:rPr>
      <w:rFonts w:ascii="Times New Roman" w:hAnsi="Times New Roman"/>
      <w:b/>
      <w:sz w:val="27"/>
      <w:lang w:eastAsia="ru-RU"/>
    </w:rPr>
  </w:style>
  <w:style w:type="character" w:customStyle="1" w:styleId="458">
    <w:name w:val="Знак Знак458"/>
    <w:rsid w:val="008E7C18"/>
    <w:rPr>
      <w:rFonts w:ascii="Times New Roman" w:hAnsi="Times New Roman"/>
      <w:b/>
      <w:i/>
      <w:sz w:val="26"/>
      <w:lang w:eastAsia="ru-RU"/>
    </w:rPr>
  </w:style>
  <w:style w:type="character" w:customStyle="1" w:styleId="592">
    <w:name w:val="Знак5 Знак Знак9"/>
    <w:locked/>
    <w:rsid w:val="008E7C18"/>
    <w:rPr>
      <w:sz w:val="16"/>
    </w:rPr>
  </w:style>
  <w:style w:type="character" w:customStyle="1" w:styleId="508">
    <w:name w:val="Знак Знак508"/>
    <w:locked/>
    <w:rsid w:val="008E7C18"/>
    <w:rPr>
      <w:b/>
      <w:sz w:val="28"/>
      <w:lang w:val="ru-RU" w:eastAsia="ru-RU"/>
    </w:rPr>
  </w:style>
  <w:style w:type="character" w:customStyle="1" w:styleId="528">
    <w:name w:val="Знак Знак528"/>
    <w:rsid w:val="008E7C18"/>
    <w:rPr>
      <w:rFonts w:ascii="Arial" w:hAnsi="Arial"/>
      <w:b/>
      <w:i/>
      <w:sz w:val="28"/>
    </w:rPr>
  </w:style>
  <w:style w:type="character" w:customStyle="1" w:styleId="5180">
    <w:name w:val="Знак5 Знак Знак18"/>
    <w:locked/>
    <w:rsid w:val="008E7C18"/>
    <w:rPr>
      <w:sz w:val="16"/>
      <w:lang w:val="ru-RU" w:eastAsia="ru-RU"/>
    </w:rPr>
  </w:style>
  <w:style w:type="character" w:customStyle="1" w:styleId="682">
    <w:name w:val="Знак6 Знак Знак8"/>
    <w:rsid w:val="008E7C18"/>
    <w:rPr>
      <w:sz w:val="24"/>
      <w:lang w:val="ru-RU" w:eastAsia="ru-RU"/>
    </w:rPr>
  </w:style>
  <w:style w:type="character" w:customStyle="1" w:styleId="5520">
    <w:name w:val="Знак Знак552"/>
    <w:locked/>
    <w:rsid w:val="008E7C18"/>
    <w:rPr>
      <w:sz w:val="24"/>
      <w:lang w:val="ru-RU" w:eastAsia="ru-RU"/>
    </w:rPr>
  </w:style>
  <w:style w:type="character" w:customStyle="1" w:styleId="6520">
    <w:name w:val="Знак Знак652"/>
    <w:locked/>
    <w:rsid w:val="008E7C18"/>
    <w:rPr>
      <w:b/>
      <w:sz w:val="27"/>
      <w:lang w:val="ru-RU" w:eastAsia="ru-RU"/>
    </w:rPr>
  </w:style>
  <w:style w:type="character" w:customStyle="1" w:styleId="6420">
    <w:name w:val="Знак Знак642"/>
    <w:locked/>
    <w:rsid w:val="008E7C18"/>
    <w:rPr>
      <w:b/>
      <w:sz w:val="28"/>
      <w:lang w:val="ru-RU" w:eastAsia="ru-RU"/>
    </w:rPr>
  </w:style>
  <w:style w:type="character" w:customStyle="1" w:styleId="6320">
    <w:name w:val="Знак Знак632"/>
    <w:locked/>
    <w:rsid w:val="008E7C18"/>
    <w:rPr>
      <w:b/>
      <w:i/>
      <w:sz w:val="26"/>
      <w:lang w:val="ru-RU" w:eastAsia="ru-RU"/>
    </w:rPr>
  </w:style>
  <w:style w:type="character" w:customStyle="1" w:styleId="6220">
    <w:name w:val="Знак Знак622"/>
    <w:locked/>
    <w:rsid w:val="008E7C18"/>
    <w:rPr>
      <w:sz w:val="24"/>
      <w:lang w:val="ru-RU" w:eastAsia="ru-RU"/>
    </w:rPr>
  </w:style>
  <w:style w:type="character" w:customStyle="1" w:styleId="619">
    <w:name w:val="Знак Знак619"/>
    <w:locked/>
    <w:rsid w:val="008E7C18"/>
    <w:rPr>
      <w:sz w:val="24"/>
      <w:lang w:val="ru-RU" w:eastAsia="ru-RU"/>
    </w:rPr>
  </w:style>
  <w:style w:type="character" w:customStyle="1" w:styleId="602">
    <w:name w:val="Знак Знак602"/>
    <w:locked/>
    <w:rsid w:val="008E7C18"/>
    <w:rPr>
      <w:i/>
      <w:sz w:val="24"/>
      <w:lang w:val="ru-RU" w:eastAsia="ru-RU"/>
    </w:rPr>
  </w:style>
  <w:style w:type="character" w:customStyle="1" w:styleId="5920">
    <w:name w:val="Знак Знак592"/>
    <w:locked/>
    <w:rsid w:val="008E7C18"/>
    <w:rPr>
      <w:rFonts w:ascii="Arial" w:hAnsi="Arial"/>
      <w:sz w:val="22"/>
      <w:lang w:val="ru-RU" w:eastAsia="ru-RU"/>
    </w:rPr>
  </w:style>
  <w:style w:type="character" w:customStyle="1" w:styleId="582">
    <w:name w:val="Знак Знак582"/>
    <w:locked/>
    <w:rsid w:val="008E7C18"/>
    <w:rPr>
      <w:rFonts w:ascii="Courier New" w:hAnsi="Courier New"/>
      <w:lang w:val="ru-RU" w:eastAsia="ru-RU"/>
    </w:rPr>
  </w:style>
  <w:style w:type="character" w:customStyle="1" w:styleId="5720">
    <w:name w:val="Знак Знак572"/>
    <w:locked/>
    <w:rsid w:val="008E7C18"/>
    <w:rPr>
      <w:lang w:val="ru-RU" w:eastAsia="ru-RU"/>
    </w:rPr>
  </w:style>
  <w:style w:type="character" w:customStyle="1" w:styleId="5620">
    <w:name w:val="Знак Знак562"/>
    <w:locked/>
    <w:rsid w:val="008E7C18"/>
    <w:rPr>
      <w:sz w:val="24"/>
      <w:lang w:val="ru-RU" w:eastAsia="ru-RU"/>
    </w:rPr>
  </w:style>
  <w:style w:type="character" w:customStyle="1" w:styleId="542">
    <w:name w:val="Знак Знак542"/>
    <w:locked/>
    <w:rsid w:val="008E7C18"/>
    <w:rPr>
      <w:sz w:val="24"/>
      <w:lang w:val="en-US" w:eastAsia="ru-RU"/>
    </w:rPr>
  </w:style>
  <w:style w:type="paragraph" w:customStyle="1" w:styleId="238">
    <w:name w:val="Заголовок 23"/>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8E7C18"/>
    <w:pPr>
      <w:tabs>
        <w:tab w:val="left" w:pos="1440"/>
      </w:tabs>
      <w:suppressAutoHyphens/>
      <w:spacing w:before="240" w:after="60"/>
      <w:ind w:left="1440" w:hanging="1440"/>
      <w:outlineLvl w:val="7"/>
    </w:pPr>
    <w:rPr>
      <w:i/>
      <w:iCs/>
      <w:lang w:eastAsia="zh-CN"/>
    </w:rPr>
  </w:style>
  <w:style w:type="character" w:customStyle="1" w:styleId="672">
    <w:name w:val="Знак Знак672"/>
    <w:rsid w:val="008E7C18"/>
    <w:rPr>
      <w:rFonts w:ascii="Arial" w:hAnsi="Arial"/>
      <w:b/>
      <w:sz w:val="26"/>
    </w:rPr>
  </w:style>
  <w:style w:type="character" w:customStyle="1" w:styleId="6620">
    <w:name w:val="Знак Знак662"/>
    <w:rsid w:val="008E7C18"/>
    <w:rPr>
      <w:b/>
      <w:sz w:val="28"/>
    </w:rPr>
  </w:style>
  <w:style w:type="character" w:customStyle="1" w:styleId="702">
    <w:name w:val="Знак Знак702"/>
    <w:rsid w:val="008E7C18"/>
    <w:rPr>
      <w:rFonts w:ascii="Arial" w:hAnsi="Arial"/>
      <w:b/>
      <w:sz w:val="26"/>
    </w:rPr>
  </w:style>
  <w:style w:type="character" w:customStyle="1" w:styleId="692">
    <w:name w:val="Знак Знак692"/>
    <w:rsid w:val="008E7C18"/>
    <w:rPr>
      <w:b/>
      <w:sz w:val="28"/>
    </w:rPr>
  </w:style>
  <w:style w:type="character" w:customStyle="1" w:styleId="6820">
    <w:name w:val="Знак Знак682"/>
    <w:rsid w:val="008E7C18"/>
    <w:rPr>
      <w:b/>
      <w:i/>
      <w:sz w:val="26"/>
    </w:rPr>
  </w:style>
  <w:style w:type="paragraph" w:customStyle="1" w:styleId="HTML21">
    <w:name w:val="Стандартный HTML2"/>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8E7C18"/>
    <w:rPr>
      <w:rFonts w:ascii="Arial" w:hAnsi="Arial"/>
      <w:sz w:val="22"/>
    </w:rPr>
  </w:style>
  <w:style w:type="character" w:customStyle="1" w:styleId="618">
    <w:name w:val="Знак Знак618"/>
    <w:rsid w:val="008E7C18"/>
    <w:rPr>
      <w:rFonts w:ascii="Arial" w:hAnsi="Arial"/>
      <w:b/>
      <w:i/>
      <w:sz w:val="28"/>
      <w:lang w:val="ru-RU" w:eastAsia="en-US"/>
    </w:rPr>
  </w:style>
  <w:style w:type="paragraph" w:customStyle="1" w:styleId="87">
    <w:name w:val="Знак Знак Знак Знак Знак Знак8"/>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8E7C18"/>
    <w:rPr>
      <w:sz w:val="16"/>
      <w:lang w:val="ru-RU" w:eastAsia="ru-RU"/>
    </w:rPr>
  </w:style>
  <w:style w:type="paragraph" w:customStyle="1" w:styleId="7c">
    <w:name w:val="Обычный7"/>
    <w:rsid w:val="008E7C1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8E7C18"/>
    <w:rPr>
      <w:b/>
      <w:sz w:val="27"/>
      <w:lang w:val="ru-RU" w:eastAsia="ru-RU"/>
    </w:rPr>
  </w:style>
  <w:style w:type="character" w:customStyle="1" w:styleId="1070">
    <w:name w:val="Знак Знак107"/>
    <w:locked/>
    <w:rsid w:val="008E7C18"/>
    <w:rPr>
      <w:sz w:val="16"/>
      <w:lang w:val="ru-RU" w:eastAsia="ru-RU"/>
    </w:rPr>
  </w:style>
  <w:style w:type="paragraph" w:customStyle="1" w:styleId="4f3">
    <w:name w:val="Абзац списка4"/>
    <w:basedOn w:val="a3"/>
    <w:rsid w:val="008E7C18"/>
    <w:pPr>
      <w:spacing w:after="200" w:line="276" w:lineRule="auto"/>
      <w:ind w:left="720"/>
    </w:pPr>
    <w:rPr>
      <w:rFonts w:ascii="Calibri" w:hAnsi="Calibri"/>
      <w:sz w:val="22"/>
      <w:szCs w:val="22"/>
      <w:lang w:eastAsia="en-US"/>
    </w:rPr>
  </w:style>
  <w:style w:type="character" w:customStyle="1" w:styleId="168">
    <w:name w:val="Знак Знак168"/>
    <w:locked/>
    <w:rsid w:val="008E7C18"/>
    <w:rPr>
      <w:b/>
      <w:caps/>
      <w:sz w:val="24"/>
      <w:lang w:val="ru-RU" w:eastAsia="ru-RU"/>
    </w:rPr>
  </w:style>
  <w:style w:type="paragraph" w:customStyle="1" w:styleId="242">
    <w:name w:val="Основной текст 24"/>
    <w:basedOn w:val="a3"/>
    <w:rsid w:val="008E7C18"/>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8E7C18"/>
    <w:rPr>
      <w:rFonts w:ascii="Times New Roman" w:hAnsi="Times New Roman"/>
      <w:b/>
      <w:caps/>
      <w:sz w:val="28"/>
    </w:rPr>
  </w:style>
  <w:style w:type="character" w:customStyle="1" w:styleId="257">
    <w:name w:val="Знак Знак257"/>
    <w:rsid w:val="008E7C18"/>
    <w:rPr>
      <w:rFonts w:ascii="Times New Roman" w:hAnsi="Times New Roman"/>
      <w:b/>
      <w:sz w:val="28"/>
    </w:rPr>
  </w:style>
  <w:style w:type="character" w:customStyle="1" w:styleId="2270">
    <w:name w:val="Знак Знак227"/>
    <w:rsid w:val="008E7C18"/>
    <w:rPr>
      <w:rFonts w:ascii="Times New Roman" w:hAnsi="Times New Roman"/>
      <w:sz w:val="24"/>
    </w:rPr>
  </w:style>
  <w:style w:type="character" w:customStyle="1" w:styleId="197">
    <w:name w:val="Знак Знак197"/>
    <w:rsid w:val="008E7C18"/>
    <w:rPr>
      <w:rFonts w:ascii="Times New Roman" w:hAnsi="Times New Roman"/>
      <w:sz w:val="16"/>
      <w:lang w:eastAsia="ru-RU"/>
    </w:rPr>
  </w:style>
  <w:style w:type="character" w:customStyle="1" w:styleId="187">
    <w:name w:val="Знак Знак187"/>
    <w:rsid w:val="008E7C18"/>
    <w:rPr>
      <w:rFonts w:ascii="Courier New" w:hAnsi="Courier New"/>
    </w:rPr>
  </w:style>
  <w:style w:type="character" w:customStyle="1" w:styleId="177">
    <w:name w:val="Знак Знак177"/>
    <w:rsid w:val="008E7C18"/>
    <w:rPr>
      <w:rFonts w:ascii="Times New Roman" w:hAnsi="Times New Roman"/>
      <w:sz w:val="24"/>
    </w:rPr>
  </w:style>
  <w:style w:type="paragraph" w:customStyle="1" w:styleId="346">
    <w:name w:val="Заголовок 34"/>
    <w:basedOn w:val="7c"/>
    <w:next w:val="7c"/>
    <w:rsid w:val="008E7C18"/>
    <w:pPr>
      <w:keepNext/>
      <w:widowControl/>
      <w:ind w:left="0" w:firstLine="0"/>
      <w:outlineLvl w:val="2"/>
    </w:pPr>
    <w:rPr>
      <w:sz w:val="24"/>
    </w:rPr>
  </w:style>
  <w:style w:type="paragraph" w:customStyle="1" w:styleId="5f">
    <w:name w:val="Основной текст5"/>
    <w:basedOn w:val="7c"/>
    <w:rsid w:val="008E7C18"/>
    <w:pPr>
      <w:widowControl/>
      <w:spacing w:line="360" w:lineRule="auto"/>
      <w:ind w:left="0" w:firstLine="0"/>
    </w:pPr>
    <w:rPr>
      <w:sz w:val="24"/>
    </w:rPr>
  </w:style>
  <w:style w:type="character" w:customStyle="1" w:styleId="157">
    <w:name w:val="Знак Знак157"/>
    <w:rsid w:val="008E7C18"/>
    <w:rPr>
      <w:b/>
      <w:sz w:val="28"/>
    </w:rPr>
  </w:style>
  <w:style w:type="paragraph" w:customStyle="1" w:styleId="243">
    <w:name w:val="Заголовок 24"/>
    <w:basedOn w:val="a3"/>
    <w:next w:val="a3"/>
    <w:rsid w:val="008E7C18"/>
    <w:pPr>
      <w:keepNext/>
      <w:widowControl w:val="0"/>
      <w:jc w:val="center"/>
    </w:pPr>
    <w:rPr>
      <w:b/>
      <w:sz w:val="26"/>
      <w:szCs w:val="20"/>
    </w:rPr>
  </w:style>
  <w:style w:type="paragraph" w:customStyle="1" w:styleId="88">
    <w:name w:val="Обычный8"/>
    <w:basedOn w:val="a3"/>
    <w:rsid w:val="008E7C18"/>
    <w:pPr>
      <w:spacing w:before="100" w:beforeAutospacing="1" w:after="100" w:afterAutospacing="1"/>
    </w:pPr>
  </w:style>
  <w:style w:type="paragraph" w:customStyle="1" w:styleId="4f4">
    <w:name w:val="Цитата4"/>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8E7C18"/>
    <w:rPr>
      <w:rFonts w:ascii="Courier New" w:hAnsi="Courier New"/>
      <w:sz w:val="20"/>
      <w:szCs w:val="20"/>
    </w:rPr>
  </w:style>
  <w:style w:type="paragraph" w:customStyle="1" w:styleId="348">
    <w:name w:val="Основной текст 34"/>
    <w:basedOn w:val="7c"/>
    <w:rsid w:val="008E7C18"/>
    <w:pPr>
      <w:widowControl/>
      <w:tabs>
        <w:tab w:val="left" w:pos="360"/>
      </w:tabs>
      <w:ind w:left="0" w:firstLine="0"/>
      <w:jc w:val="both"/>
    </w:pPr>
    <w:rPr>
      <w:i/>
      <w:sz w:val="26"/>
    </w:rPr>
  </w:style>
  <w:style w:type="paragraph" w:customStyle="1" w:styleId="239">
    <w:name w:val="Основной текст с отступом 23"/>
    <w:basedOn w:val="a3"/>
    <w:rsid w:val="008E7C18"/>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8E7C18"/>
    <w:pPr>
      <w:spacing w:line="360" w:lineRule="auto"/>
      <w:ind w:firstLine="709"/>
      <w:jc w:val="both"/>
    </w:pPr>
    <w:rPr>
      <w:sz w:val="28"/>
      <w:szCs w:val="20"/>
    </w:rPr>
  </w:style>
  <w:style w:type="paragraph" w:customStyle="1" w:styleId="3ff6">
    <w:name w:val="Верхний колонтитул3"/>
    <w:basedOn w:val="a3"/>
    <w:rsid w:val="008E7C18"/>
    <w:pPr>
      <w:tabs>
        <w:tab w:val="center" w:pos="4153"/>
        <w:tab w:val="right" w:pos="8306"/>
      </w:tabs>
    </w:pPr>
    <w:rPr>
      <w:rFonts w:ascii="Arial" w:hAnsi="Arial"/>
      <w:szCs w:val="20"/>
    </w:rPr>
  </w:style>
  <w:style w:type="character" w:customStyle="1" w:styleId="3ff7">
    <w:name w:val="Слабое выделение3"/>
    <w:rsid w:val="008E7C18"/>
    <w:rPr>
      <w:i/>
      <w:color w:val="808080"/>
    </w:rPr>
  </w:style>
  <w:style w:type="character" w:customStyle="1" w:styleId="4170">
    <w:name w:val="Знак Знак417"/>
    <w:locked/>
    <w:rsid w:val="008E7C18"/>
    <w:rPr>
      <w:rFonts w:ascii="Arial" w:hAnsi="Arial"/>
      <w:b/>
      <w:i/>
      <w:sz w:val="28"/>
      <w:lang w:val="ru-RU" w:eastAsia="en-US"/>
    </w:rPr>
  </w:style>
  <w:style w:type="character" w:customStyle="1" w:styleId="3ff8">
    <w:name w:val="Основной шрифт абзаца3"/>
    <w:rsid w:val="008E7C18"/>
  </w:style>
  <w:style w:type="paragraph" w:customStyle="1" w:styleId="98">
    <w:name w:val="Знак Знак Знак Знак Знак Знак Знак Знак Знак Знак Знак Знак Знак9"/>
    <w:basedOn w:val="a3"/>
    <w:rsid w:val="008E7C18"/>
    <w:pPr>
      <w:spacing w:after="160" w:line="240" w:lineRule="exact"/>
    </w:pPr>
    <w:rPr>
      <w:rFonts w:ascii="Verdana" w:hAnsi="Verdana"/>
      <w:lang w:val="en-US" w:eastAsia="en-US"/>
    </w:rPr>
  </w:style>
  <w:style w:type="paragraph" w:customStyle="1" w:styleId="372">
    <w:name w:val="Знак37"/>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8E7C18"/>
    <w:rPr>
      <w:b/>
      <w:caps/>
      <w:sz w:val="24"/>
      <w:lang w:val="ru-RU" w:eastAsia="ru-RU"/>
    </w:rPr>
  </w:style>
  <w:style w:type="character" w:customStyle="1" w:styleId="1172">
    <w:name w:val="Знак1 Знак Знак17"/>
    <w:locked/>
    <w:rsid w:val="008E7C18"/>
    <w:rPr>
      <w:rFonts w:ascii="Times New Roman" w:hAnsi="Times New Roman"/>
      <w:sz w:val="24"/>
      <w:lang w:eastAsia="ru-RU"/>
    </w:rPr>
  </w:style>
  <w:style w:type="character" w:customStyle="1" w:styleId="467">
    <w:name w:val="Знак Знак467"/>
    <w:locked/>
    <w:rsid w:val="008E7C18"/>
    <w:rPr>
      <w:b/>
      <w:sz w:val="27"/>
      <w:lang w:val="ru-RU" w:eastAsia="ru-RU"/>
    </w:rPr>
  </w:style>
  <w:style w:type="character" w:customStyle="1" w:styleId="487">
    <w:name w:val="Знак Знак487"/>
    <w:locked/>
    <w:rsid w:val="008E7C18"/>
    <w:rPr>
      <w:b/>
      <w:sz w:val="27"/>
      <w:lang w:val="ru-RU" w:eastAsia="ru-RU"/>
    </w:rPr>
  </w:style>
  <w:style w:type="character" w:customStyle="1" w:styleId="447">
    <w:name w:val="Знак Знак447"/>
    <w:locked/>
    <w:rsid w:val="008E7C18"/>
    <w:rPr>
      <w:sz w:val="24"/>
    </w:rPr>
  </w:style>
  <w:style w:type="character" w:customStyle="1" w:styleId="517">
    <w:name w:val="Знак Знак517"/>
    <w:locked/>
    <w:rsid w:val="008E7C18"/>
    <w:rPr>
      <w:b/>
      <w:sz w:val="27"/>
      <w:lang w:val="ru-RU" w:eastAsia="ru-RU"/>
    </w:rPr>
  </w:style>
  <w:style w:type="character" w:customStyle="1" w:styleId="4370">
    <w:name w:val="Знак Знак437"/>
    <w:locked/>
    <w:rsid w:val="008E7C18"/>
    <w:rPr>
      <w:color w:val="000000"/>
      <w:sz w:val="24"/>
      <w:lang w:eastAsia="ru-RU"/>
    </w:rPr>
  </w:style>
  <w:style w:type="character" w:customStyle="1" w:styleId="4270">
    <w:name w:val="Знак Знак427"/>
    <w:rsid w:val="008E7C18"/>
    <w:rPr>
      <w:rFonts w:ascii="Times New Roman" w:hAnsi="Times New Roman"/>
      <w:sz w:val="16"/>
    </w:rPr>
  </w:style>
  <w:style w:type="character" w:customStyle="1" w:styleId="497">
    <w:name w:val="Знак Знак497"/>
    <w:rsid w:val="008E7C18"/>
    <w:rPr>
      <w:rFonts w:ascii="Times New Roman" w:hAnsi="Times New Roman"/>
      <w:b/>
      <w:caps/>
      <w:sz w:val="24"/>
      <w:lang w:eastAsia="ru-RU"/>
    </w:rPr>
  </w:style>
  <w:style w:type="paragraph" w:customStyle="1" w:styleId="449">
    <w:name w:val="Заголовок 44"/>
    <w:basedOn w:val="7c"/>
    <w:next w:val="7c"/>
    <w:rsid w:val="008E7C18"/>
    <w:pPr>
      <w:keepNext/>
      <w:widowControl/>
      <w:ind w:left="0" w:firstLine="0"/>
    </w:pPr>
    <w:rPr>
      <w:sz w:val="24"/>
    </w:rPr>
  </w:style>
  <w:style w:type="character" w:customStyle="1" w:styleId="477">
    <w:name w:val="Знак Знак477"/>
    <w:rsid w:val="008E7C18"/>
    <w:rPr>
      <w:rFonts w:ascii="Times New Roman" w:hAnsi="Times New Roman"/>
      <w:b/>
      <w:sz w:val="27"/>
      <w:lang w:eastAsia="ru-RU"/>
    </w:rPr>
  </w:style>
  <w:style w:type="character" w:customStyle="1" w:styleId="457">
    <w:name w:val="Знак Знак457"/>
    <w:rsid w:val="008E7C18"/>
    <w:rPr>
      <w:rFonts w:ascii="Times New Roman" w:hAnsi="Times New Roman"/>
      <w:b/>
      <w:i/>
      <w:sz w:val="26"/>
      <w:lang w:eastAsia="ru-RU"/>
    </w:rPr>
  </w:style>
  <w:style w:type="paragraph" w:customStyle="1" w:styleId="633">
    <w:name w:val="Заголовок 63"/>
    <w:rsid w:val="008E7C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8E7C18"/>
    <w:rPr>
      <w:sz w:val="16"/>
    </w:rPr>
  </w:style>
  <w:style w:type="character" w:customStyle="1" w:styleId="507">
    <w:name w:val="Знак Знак507"/>
    <w:locked/>
    <w:rsid w:val="008E7C18"/>
    <w:rPr>
      <w:b/>
      <w:sz w:val="28"/>
      <w:lang w:val="ru-RU" w:eastAsia="ru-RU"/>
    </w:rPr>
  </w:style>
  <w:style w:type="character" w:customStyle="1" w:styleId="527">
    <w:name w:val="Знак Знак527"/>
    <w:rsid w:val="008E7C18"/>
    <w:rPr>
      <w:rFonts w:ascii="Arial" w:hAnsi="Arial"/>
      <w:b/>
      <w:i/>
      <w:sz w:val="28"/>
    </w:rPr>
  </w:style>
  <w:style w:type="paragraph" w:customStyle="1" w:styleId="2211">
    <w:name w:val="Цитата 221"/>
    <w:basedOn w:val="a3"/>
    <w:next w:val="a3"/>
    <w:rsid w:val="008E7C18"/>
    <w:rPr>
      <w:rFonts w:ascii="Calibri" w:hAnsi="Calibri"/>
      <w:i/>
      <w:iCs/>
      <w:color w:val="000000"/>
    </w:rPr>
  </w:style>
  <w:style w:type="paragraph" w:customStyle="1" w:styleId="21fa">
    <w:name w:val="Выделенная цитата21"/>
    <w:basedOn w:val="a3"/>
    <w:next w:val="a3"/>
    <w:rsid w:val="008E7C18"/>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8E7C18"/>
    <w:rPr>
      <w:sz w:val="16"/>
      <w:lang w:val="ru-RU" w:eastAsia="ru-RU"/>
    </w:rPr>
  </w:style>
  <w:style w:type="character" w:customStyle="1" w:styleId="673">
    <w:name w:val="Знак6 Знак Знак7"/>
    <w:rsid w:val="008E7C18"/>
    <w:rPr>
      <w:sz w:val="24"/>
      <w:lang w:val="ru-RU" w:eastAsia="ru-RU"/>
    </w:rPr>
  </w:style>
  <w:style w:type="character" w:customStyle="1" w:styleId="21fb">
    <w:name w:val="Замещающий текст21"/>
    <w:rsid w:val="008E7C18"/>
    <w:rPr>
      <w:color w:val="808080"/>
    </w:rPr>
  </w:style>
  <w:style w:type="paragraph" w:customStyle="1" w:styleId="12f0">
    <w:name w:val="Заголовок 12"/>
    <w:basedOn w:val="a3"/>
    <w:next w:val="a3"/>
    <w:rsid w:val="008E7C18"/>
    <w:pPr>
      <w:suppressAutoHyphens/>
      <w:ind w:firstLine="454"/>
    </w:pPr>
    <w:rPr>
      <w:b/>
      <w:caps/>
      <w:lang w:eastAsia="zh-CN"/>
    </w:rPr>
  </w:style>
  <w:style w:type="character" w:customStyle="1" w:styleId="617">
    <w:name w:val="Знак Знак617"/>
    <w:locked/>
    <w:rsid w:val="008E7C18"/>
    <w:rPr>
      <w:sz w:val="24"/>
      <w:lang w:val="ru-RU" w:eastAsia="ru-RU"/>
    </w:rPr>
  </w:style>
  <w:style w:type="paragraph" w:customStyle="1" w:styleId="259">
    <w:name w:val="Заголовок 25"/>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8E7C18"/>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8E7C18"/>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8E7C18"/>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8E7C1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8E7C18"/>
    <w:rPr>
      <w:b/>
    </w:rPr>
  </w:style>
  <w:style w:type="paragraph" w:customStyle="1" w:styleId="HTML31">
    <w:name w:val="Стандартный HTML3"/>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8E7C18"/>
    <w:rPr>
      <w:sz w:val="24"/>
      <w:lang w:val="ru-RU" w:eastAsia="ru-RU"/>
    </w:rPr>
  </w:style>
  <w:style w:type="paragraph" w:customStyle="1" w:styleId="921">
    <w:name w:val="Знак92"/>
    <w:basedOn w:val="a3"/>
    <w:rsid w:val="008E7C18"/>
    <w:pPr>
      <w:spacing w:after="160" w:line="240" w:lineRule="exact"/>
    </w:pPr>
    <w:rPr>
      <w:rFonts w:ascii="Verdana" w:hAnsi="Verdana"/>
      <w:lang w:val="en-US" w:eastAsia="en-US"/>
    </w:rPr>
  </w:style>
  <w:style w:type="character" w:customStyle="1" w:styleId="4141">
    <w:name w:val="Знак4 Знак Знак14"/>
    <w:locked/>
    <w:rsid w:val="008E7C18"/>
    <w:rPr>
      <w:rFonts w:ascii="Arial" w:hAnsi="Arial"/>
      <w:b/>
      <w:kern w:val="32"/>
      <w:sz w:val="32"/>
      <w:lang w:val="ru-RU" w:eastAsia="ru-RU"/>
    </w:rPr>
  </w:style>
  <w:style w:type="character" w:customStyle="1" w:styleId="2124">
    <w:name w:val="Знак2 Знак Знак12"/>
    <w:locked/>
    <w:rsid w:val="008E7C18"/>
    <w:rPr>
      <w:b/>
      <w:sz w:val="27"/>
      <w:lang w:val="ru-RU" w:eastAsia="ru-RU"/>
    </w:rPr>
  </w:style>
  <w:style w:type="character" w:customStyle="1" w:styleId="23a">
    <w:name w:val="Знак2 Знак Знак3"/>
    <w:locked/>
    <w:rsid w:val="008E7C18"/>
    <w:rPr>
      <w:rFonts w:ascii="Arial" w:hAnsi="Arial"/>
      <w:b/>
      <w:sz w:val="26"/>
      <w:lang w:val="ru-RU" w:eastAsia="ru-RU"/>
    </w:rPr>
  </w:style>
  <w:style w:type="paragraph" w:customStyle="1" w:styleId="5f0">
    <w:name w:val="Абзац списка5"/>
    <w:basedOn w:val="a3"/>
    <w:rsid w:val="008E7C18"/>
    <w:pPr>
      <w:ind w:left="708"/>
    </w:pPr>
    <w:rPr>
      <w:rFonts w:ascii="Calibri" w:hAnsi="Calibri"/>
      <w:szCs w:val="20"/>
    </w:rPr>
  </w:style>
  <w:style w:type="character" w:customStyle="1" w:styleId="4f6">
    <w:name w:val="Слабое выделение4"/>
    <w:rsid w:val="008E7C18"/>
    <w:rPr>
      <w:i/>
      <w:color w:val="808080"/>
    </w:rPr>
  </w:style>
  <w:style w:type="paragraph" w:customStyle="1" w:styleId="23b">
    <w:name w:val="Цитата 23"/>
    <w:basedOn w:val="a3"/>
    <w:next w:val="a3"/>
    <w:rsid w:val="008E7C18"/>
    <w:rPr>
      <w:rFonts w:ascii="Calibri" w:hAnsi="Calibri"/>
      <w:i/>
      <w:iCs/>
      <w:color w:val="000000"/>
    </w:rPr>
  </w:style>
  <w:style w:type="paragraph" w:customStyle="1" w:styleId="3ffa">
    <w:name w:val="Выделенная цитата3"/>
    <w:basedOn w:val="a3"/>
    <w:next w:val="a3"/>
    <w:rsid w:val="008E7C18"/>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8E7C18"/>
    <w:rPr>
      <w:b/>
    </w:rPr>
  </w:style>
  <w:style w:type="character" w:customStyle="1" w:styleId="3ffb">
    <w:name w:val="Замещающий текст3"/>
    <w:rsid w:val="008E7C18"/>
    <w:rPr>
      <w:color w:val="808080"/>
    </w:rPr>
  </w:style>
  <w:style w:type="character" w:customStyle="1" w:styleId="1260">
    <w:name w:val="Знак1 Знак Знак26"/>
    <w:locked/>
    <w:rsid w:val="008E7C18"/>
    <w:rPr>
      <w:sz w:val="24"/>
    </w:rPr>
  </w:style>
  <w:style w:type="character" w:customStyle="1" w:styleId="1271">
    <w:name w:val="Знак1 Знак Знак27"/>
    <w:locked/>
    <w:rsid w:val="008E7C18"/>
    <w:rPr>
      <w:sz w:val="24"/>
    </w:rPr>
  </w:style>
  <w:style w:type="character" w:customStyle="1" w:styleId="7d">
    <w:name w:val="Без интервала Знак7"/>
    <w:locked/>
    <w:rsid w:val="008E7C18"/>
    <w:rPr>
      <w:sz w:val="24"/>
      <w:lang w:eastAsia="en-US"/>
    </w:rPr>
  </w:style>
  <w:style w:type="character" w:customStyle="1" w:styleId="393">
    <w:name w:val="Знак Знак393"/>
    <w:rsid w:val="008E7C18"/>
    <w:rPr>
      <w:rFonts w:ascii="Arial" w:hAnsi="Arial"/>
      <w:b/>
      <w:sz w:val="26"/>
    </w:rPr>
  </w:style>
  <w:style w:type="character" w:customStyle="1" w:styleId="383">
    <w:name w:val="Знак Знак383"/>
    <w:rsid w:val="008E7C18"/>
    <w:rPr>
      <w:b/>
      <w:sz w:val="28"/>
    </w:rPr>
  </w:style>
  <w:style w:type="character" w:customStyle="1" w:styleId="373">
    <w:name w:val="Знак Знак373"/>
    <w:rsid w:val="008E7C18"/>
    <w:rPr>
      <w:b/>
      <w:i/>
      <w:sz w:val="26"/>
    </w:rPr>
  </w:style>
  <w:style w:type="character" w:customStyle="1" w:styleId="363">
    <w:name w:val="Знак Знак363"/>
    <w:rsid w:val="008E7C18"/>
    <w:rPr>
      <w:b/>
      <w:sz w:val="22"/>
      <w:lang w:val="ru-RU" w:eastAsia="ru-RU"/>
    </w:rPr>
  </w:style>
  <w:style w:type="character" w:customStyle="1" w:styleId="3530">
    <w:name w:val="Знак Знак353"/>
    <w:rsid w:val="008E7C18"/>
    <w:rPr>
      <w:sz w:val="24"/>
      <w:lang w:val="ru-RU" w:eastAsia="ru-RU"/>
    </w:rPr>
  </w:style>
  <w:style w:type="character" w:customStyle="1" w:styleId="3430">
    <w:name w:val="Знак Знак343"/>
    <w:rsid w:val="008E7C18"/>
    <w:rPr>
      <w:rFonts w:ascii="Calibri" w:hAnsi="Calibri"/>
      <w:i/>
      <w:sz w:val="24"/>
      <w:lang w:eastAsia="en-US"/>
    </w:rPr>
  </w:style>
  <w:style w:type="character" w:customStyle="1" w:styleId="3230">
    <w:name w:val="Знак Знак323"/>
    <w:rsid w:val="008E7C18"/>
    <w:rPr>
      <w:sz w:val="16"/>
    </w:rPr>
  </w:style>
  <w:style w:type="character" w:customStyle="1" w:styleId="3141">
    <w:name w:val="Знак Знак314"/>
    <w:rsid w:val="008E7C18"/>
    <w:rPr>
      <w:sz w:val="24"/>
    </w:rPr>
  </w:style>
  <w:style w:type="paragraph" w:customStyle="1" w:styleId="10a">
    <w:name w:val="Знак Знак Знак Знак Знак Знак10"/>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8E7C18"/>
    <w:rPr>
      <w:sz w:val="24"/>
    </w:rPr>
  </w:style>
  <w:style w:type="character" w:customStyle="1" w:styleId="293">
    <w:name w:val="Знак Знак293"/>
    <w:rsid w:val="008E7C18"/>
    <w:rPr>
      <w:sz w:val="24"/>
    </w:rPr>
  </w:style>
  <w:style w:type="character" w:customStyle="1" w:styleId="7130">
    <w:name w:val="Знак Знак713"/>
    <w:rsid w:val="008E7C18"/>
    <w:rPr>
      <w:sz w:val="16"/>
      <w:lang w:val="ru-RU" w:eastAsia="ru-RU"/>
    </w:rPr>
  </w:style>
  <w:style w:type="paragraph" w:customStyle="1" w:styleId="99">
    <w:name w:val="Обычный9"/>
    <w:rsid w:val="008E7C1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8E7C18"/>
    <w:rPr>
      <w:b/>
      <w:sz w:val="27"/>
      <w:lang w:val="ru-RU" w:eastAsia="ru-RU"/>
    </w:rPr>
  </w:style>
  <w:style w:type="character" w:customStyle="1" w:styleId="283">
    <w:name w:val="Знак Знак283"/>
    <w:rsid w:val="008E7C18"/>
    <w:rPr>
      <w:rFonts w:ascii="Tahoma" w:hAnsi="Tahoma"/>
    </w:rPr>
  </w:style>
  <w:style w:type="character" w:customStyle="1" w:styleId="273">
    <w:name w:val="Знак Знак273"/>
    <w:rsid w:val="008E7C18"/>
    <w:rPr>
      <w:sz w:val="24"/>
    </w:rPr>
  </w:style>
  <w:style w:type="character" w:customStyle="1" w:styleId="1090">
    <w:name w:val="Знак Знак109"/>
    <w:locked/>
    <w:rsid w:val="008E7C18"/>
    <w:rPr>
      <w:sz w:val="16"/>
      <w:lang w:val="ru-RU" w:eastAsia="ru-RU"/>
    </w:rPr>
  </w:style>
  <w:style w:type="character" w:customStyle="1" w:styleId="626">
    <w:name w:val="Знак Знак626"/>
    <w:rsid w:val="008E7C18"/>
    <w:rPr>
      <w:rFonts w:ascii="Arial" w:hAnsi="Arial"/>
      <w:b/>
      <w:i/>
      <w:sz w:val="28"/>
      <w:lang w:val="ru-RU" w:eastAsia="en-US"/>
    </w:rPr>
  </w:style>
  <w:style w:type="character" w:customStyle="1" w:styleId="2130">
    <w:name w:val="Знак Знак213"/>
    <w:locked/>
    <w:rsid w:val="008E7C18"/>
    <w:rPr>
      <w:sz w:val="24"/>
      <w:lang w:val="en-US"/>
    </w:rPr>
  </w:style>
  <w:style w:type="character" w:customStyle="1" w:styleId="1231">
    <w:name w:val="Знак Знак123"/>
    <w:rsid w:val="008E7C18"/>
    <w:rPr>
      <w:sz w:val="16"/>
    </w:rPr>
  </w:style>
  <w:style w:type="character" w:customStyle="1" w:styleId="1350">
    <w:name w:val="Знак Знак135"/>
    <w:rsid w:val="008E7C18"/>
    <w:rPr>
      <w:lang w:val="ru-RU" w:eastAsia="ru-RU"/>
    </w:rPr>
  </w:style>
  <w:style w:type="character" w:customStyle="1" w:styleId="1610">
    <w:name w:val="Знак Знак1610"/>
    <w:locked/>
    <w:rsid w:val="008E7C18"/>
    <w:rPr>
      <w:b/>
      <w:caps/>
      <w:sz w:val="24"/>
      <w:lang w:val="ru-RU" w:eastAsia="ru-RU"/>
    </w:rPr>
  </w:style>
  <w:style w:type="character" w:customStyle="1" w:styleId="1153">
    <w:name w:val="Знак Знак115"/>
    <w:rsid w:val="008E7C18"/>
    <w:rPr>
      <w:sz w:val="24"/>
    </w:rPr>
  </w:style>
  <w:style w:type="paragraph" w:customStyle="1" w:styleId="25a">
    <w:name w:val="Основной текст 25"/>
    <w:basedOn w:val="a3"/>
    <w:rsid w:val="008E7C18"/>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8E7C18"/>
    <w:rPr>
      <w:rFonts w:ascii="Times New Roman" w:hAnsi="Times New Roman"/>
      <w:b/>
      <w:caps/>
      <w:sz w:val="28"/>
    </w:rPr>
  </w:style>
  <w:style w:type="character" w:customStyle="1" w:styleId="2590">
    <w:name w:val="Знак Знак259"/>
    <w:rsid w:val="008E7C18"/>
    <w:rPr>
      <w:rFonts w:ascii="Times New Roman" w:hAnsi="Times New Roman"/>
      <w:b/>
      <w:sz w:val="28"/>
    </w:rPr>
  </w:style>
  <w:style w:type="character" w:customStyle="1" w:styleId="2290">
    <w:name w:val="Знак Знак229"/>
    <w:rsid w:val="008E7C18"/>
    <w:rPr>
      <w:rFonts w:ascii="Times New Roman" w:hAnsi="Times New Roman"/>
      <w:sz w:val="24"/>
    </w:rPr>
  </w:style>
  <w:style w:type="character" w:customStyle="1" w:styleId="2016">
    <w:name w:val="Знак Знак2016"/>
    <w:rsid w:val="008E7C18"/>
    <w:rPr>
      <w:rFonts w:ascii="Arial" w:hAnsi="Arial"/>
      <w:sz w:val="22"/>
    </w:rPr>
  </w:style>
  <w:style w:type="character" w:customStyle="1" w:styleId="199">
    <w:name w:val="Знак Знак199"/>
    <w:rsid w:val="008E7C18"/>
    <w:rPr>
      <w:rFonts w:ascii="Times New Roman" w:hAnsi="Times New Roman"/>
      <w:sz w:val="16"/>
      <w:lang w:eastAsia="ru-RU"/>
    </w:rPr>
  </w:style>
  <w:style w:type="character" w:customStyle="1" w:styleId="1811">
    <w:name w:val="Знак Знак1811"/>
    <w:rsid w:val="008E7C18"/>
    <w:rPr>
      <w:rFonts w:ascii="Courier New" w:hAnsi="Courier New"/>
    </w:rPr>
  </w:style>
  <w:style w:type="character" w:customStyle="1" w:styleId="179">
    <w:name w:val="Знак Знак179"/>
    <w:rsid w:val="008E7C18"/>
    <w:rPr>
      <w:rFonts w:ascii="Times New Roman" w:hAnsi="Times New Roman"/>
      <w:sz w:val="24"/>
    </w:rPr>
  </w:style>
  <w:style w:type="character" w:customStyle="1" w:styleId="950">
    <w:name w:val="Знак Знак95"/>
    <w:rsid w:val="008E7C18"/>
    <w:rPr>
      <w:rFonts w:ascii="PragmaticaCTT" w:hAnsi="PragmaticaCTT"/>
      <w:b/>
      <w:sz w:val="24"/>
      <w:lang w:val="ru-RU" w:eastAsia="ru-RU"/>
    </w:rPr>
  </w:style>
  <w:style w:type="character" w:customStyle="1" w:styleId="840">
    <w:name w:val="Знак Знак84"/>
    <w:rsid w:val="008E7C18"/>
    <w:rPr>
      <w:sz w:val="24"/>
    </w:rPr>
  </w:style>
  <w:style w:type="character" w:customStyle="1" w:styleId="5200">
    <w:name w:val="Знак Знак520"/>
    <w:aliases w:val="Знак Знак5101"/>
    <w:rsid w:val="008E7C18"/>
    <w:rPr>
      <w:rFonts w:ascii="Tahoma" w:hAnsi="Tahoma"/>
      <w:sz w:val="16"/>
      <w:lang w:val="ru-RU" w:eastAsia="ru-RU"/>
    </w:rPr>
  </w:style>
  <w:style w:type="paragraph" w:customStyle="1" w:styleId="364">
    <w:name w:val="Заголовок 36"/>
    <w:basedOn w:val="99"/>
    <w:next w:val="99"/>
    <w:rsid w:val="008E7C18"/>
    <w:pPr>
      <w:keepNext/>
      <w:widowControl/>
      <w:ind w:left="0" w:firstLine="0"/>
      <w:outlineLvl w:val="2"/>
    </w:pPr>
    <w:rPr>
      <w:sz w:val="24"/>
    </w:rPr>
  </w:style>
  <w:style w:type="paragraph" w:customStyle="1" w:styleId="6f1">
    <w:name w:val="Основной текст6"/>
    <w:basedOn w:val="99"/>
    <w:rsid w:val="008E7C18"/>
    <w:pPr>
      <w:widowControl/>
      <w:spacing w:line="360" w:lineRule="auto"/>
      <w:ind w:left="0" w:firstLine="0"/>
    </w:pPr>
    <w:rPr>
      <w:sz w:val="24"/>
    </w:rPr>
  </w:style>
  <w:style w:type="character" w:customStyle="1" w:styleId="159">
    <w:name w:val="Знак Знак159"/>
    <w:rsid w:val="008E7C18"/>
    <w:rPr>
      <w:b/>
      <w:sz w:val="28"/>
    </w:rPr>
  </w:style>
  <w:style w:type="character" w:customStyle="1" w:styleId="800">
    <w:name w:val="Знак Знак80"/>
    <w:rsid w:val="008E7C18"/>
    <w:rPr>
      <w:rFonts w:ascii="Times New Roman" w:hAnsi="Times New Roman"/>
      <w:lang w:eastAsia="en-US"/>
    </w:rPr>
  </w:style>
  <w:style w:type="paragraph" w:customStyle="1" w:styleId="264">
    <w:name w:val="Заголовок 26"/>
    <w:basedOn w:val="a3"/>
    <w:next w:val="a3"/>
    <w:rsid w:val="008E7C18"/>
    <w:pPr>
      <w:keepNext/>
      <w:widowControl w:val="0"/>
      <w:jc w:val="center"/>
    </w:pPr>
    <w:rPr>
      <w:b/>
      <w:sz w:val="26"/>
      <w:szCs w:val="20"/>
    </w:rPr>
  </w:style>
  <w:style w:type="paragraph" w:customStyle="1" w:styleId="5f1">
    <w:name w:val="Цитата5"/>
    <w:basedOn w:val="a3"/>
    <w:rsid w:val="008E7C18"/>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8E7C18"/>
    <w:rPr>
      <w:i/>
      <w:color w:val="000000"/>
      <w:sz w:val="24"/>
    </w:rPr>
  </w:style>
  <w:style w:type="character" w:customStyle="1" w:styleId="2ffff7">
    <w:name w:val="Выделенная цитата Знак2"/>
    <w:rsid w:val="008E7C18"/>
    <w:rPr>
      <w:b/>
      <w:i/>
      <w:color w:val="4F81BD"/>
      <w:sz w:val="24"/>
    </w:rPr>
  </w:style>
  <w:style w:type="paragraph" w:customStyle="1" w:styleId="5f2">
    <w:name w:val="Текст5"/>
    <w:basedOn w:val="a3"/>
    <w:rsid w:val="008E7C18"/>
    <w:rPr>
      <w:rFonts w:ascii="Courier New" w:hAnsi="Courier New"/>
      <w:sz w:val="20"/>
      <w:szCs w:val="20"/>
    </w:rPr>
  </w:style>
  <w:style w:type="paragraph" w:customStyle="1" w:styleId="356">
    <w:name w:val="Основной текст 35"/>
    <w:basedOn w:val="99"/>
    <w:rsid w:val="008E7C18"/>
    <w:pPr>
      <w:widowControl/>
      <w:tabs>
        <w:tab w:val="left" w:pos="360"/>
      </w:tabs>
      <w:ind w:left="0" w:firstLine="0"/>
      <w:jc w:val="both"/>
    </w:pPr>
    <w:rPr>
      <w:i/>
      <w:sz w:val="26"/>
    </w:rPr>
  </w:style>
  <w:style w:type="paragraph" w:customStyle="1" w:styleId="244">
    <w:name w:val="Основной текст с отступом 24"/>
    <w:basedOn w:val="a3"/>
    <w:rsid w:val="008E7C18"/>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8E7C18"/>
    <w:pPr>
      <w:spacing w:line="360" w:lineRule="auto"/>
      <w:ind w:firstLine="709"/>
      <w:jc w:val="both"/>
    </w:pPr>
    <w:rPr>
      <w:sz w:val="28"/>
      <w:szCs w:val="20"/>
    </w:rPr>
  </w:style>
  <w:style w:type="paragraph" w:customStyle="1" w:styleId="4f8">
    <w:name w:val="Верхний колонтитул4"/>
    <w:basedOn w:val="a3"/>
    <w:rsid w:val="008E7C18"/>
    <w:pPr>
      <w:tabs>
        <w:tab w:val="center" w:pos="4153"/>
        <w:tab w:val="right" w:pos="8306"/>
      </w:tabs>
    </w:pPr>
    <w:rPr>
      <w:rFonts w:ascii="Arial" w:hAnsi="Arial"/>
      <w:szCs w:val="20"/>
    </w:rPr>
  </w:style>
  <w:style w:type="character" w:customStyle="1" w:styleId="419">
    <w:name w:val="Знак Знак419"/>
    <w:locked/>
    <w:rsid w:val="008E7C18"/>
    <w:rPr>
      <w:rFonts w:ascii="Arial" w:hAnsi="Arial"/>
      <w:b/>
      <w:i/>
      <w:sz w:val="28"/>
      <w:lang w:val="ru-RU" w:eastAsia="en-US"/>
    </w:rPr>
  </w:style>
  <w:style w:type="character" w:customStyle="1" w:styleId="429">
    <w:name w:val="Знак4 Знак2"/>
    <w:locked/>
    <w:rsid w:val="008E7C18"/>
    <w:rPr>
      <w:sz w:val="24"/>
      <w:lang w:val="ru-RU" w:eastAsia="ru-RU"/>
    </w:rPr>
  </w:style>
  <w:style w:type="character" w:customStyle="1" w:styleId="4f9">
    <w:name w:val="Основной шрифт абзаца4"/>
    <w:rsid w:val="008E7C18"/>
  </w:style>
  <w:style w:type="character" w:customStyle="1" w:styleId="2380">
    <w:name w:val="Знак Знак23 Знак8"/>
    <w:aliases w:val="Знак Знак3 Знак8"/>
    <w:locked/>
    <w:rsid w:val="008E7C18"/>
    <w:rPr>
      <w:rFonts w:ascii="Tahoma" w:hAnsi="Tahoma"/>
      <w:sz w:val="16"/>
    </w:rPr>
  </w:style>
  <w:style w:type="paragraph" w:customStyle="1" w:styleId="13a">
    <w:name w:val="Знак Знак Знак Знак Знак Знак Знак Знак Знак Знак Знак Знак Знак13"/>
    <w:basedOn w:val="a3"/>
    <w:rsid w:val="008E7C18"/>
    <w:pPr>
      <w:spacing w:after="160" w:line="240" w:lineRule="exact"/>
    </w:pPr>
    <w:rPr>
      <w:rFonts w:ascii="Verdana" w:hAnsi="Verdana"/>
      <w:lang w:val="en-US" w:eastAsia="en-US"/>
    </w:rPr>
  </w:style>
  <w:style w:type="paragraph" w:customStyle="1" w:styleId="392">
    <w:name w:val="Знак39"/>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8E7C18"/>
    <w:rPr>
      <w:b/>
      <w:caps/>
      <w:sz w:val="24"/>
      <w:lang w:val="ru-RU" w:eastAsia="ru-RU"/>
    </w:rPr>
  </w:style>
  <w:style w:type="character" w:customStyle="1" w:styleId="11100">
    <w:name w:val="Знак1 Знак Знак110"/>
    <w:locked/>
    <w:rsid w:val="008E7C18"/>
    <w:rPr>
      <w:rFonts w:ascii="Times New Roman" w:hAnsi="Times New Roman"/>
      <w:sz w:val="24"/>
      <w:lang w:eastAsia="ru-RU"/>
    </w:rPr>
  </w:style>
  <w:style w:type="character" w:customStyle="1" w:styleId="469">
    <w:name w:val="Знак Знак469"/>
    <w:locked/>
    <w:rsid w:val="008E7C18"/>
    <w:rPr>
      <w:b/>
      <w:sz w:val="27"/>
      <w:lang w:val="ru-RU" w:eastAsia="ru-RU"/>
    </w:rPr>
  </w:style>
  <w:style w:type="character" w:customStyle="1" w:styleId="489">
    <w:name w:val="Знак Знак489"/>
    <w:locked/>
    <w:rsid w:val="008E7C18"/>
    <w:rPr>
      <w:b/>
      <w:sz w:val="27"/>
      <w:lang w:val="ru-RU" w:eastAsia="ru-RU"/>
    </w:rPr>
  </w:style>
  <w:style w:type="character" w:customStyle="1" w:styleId="4490">
    <w:name w:val="Знак Знак449"/>
    <w:locked/>
    <w:rsid w:val="008E7C18"/>
    <w:rPr>
      <w:sz w:val="24"/>
    </w:rPr>
  </w:style>
  <w:style w:type="character" w:customStyle="1" w:styleId="51100">
    <w:name w:val="Знак Знак5110"/>
    <w:locked/>
    <w:rsid w:val="008E7C18"/>
    <w:rPr>
      <w:b/>
      <w:sz w:val="27"/>
      <w:lang w:val="ru-RU" w:eastAsia="ru-RU"/>
    </w:rPr>
  </w:style>
  <w:style w:type="character" w:customStyle="1" w:styleId="439">
    <w:name w:val="Знак Знак439"/>
    <w:locked/>
    <w:rsid w:val="008E7C18"/>
    <w:rPr>
      <w:color w:val="000000"/>
      <w:sz w:val="24"/>
      <w:lang w:eastAsia="ru-RU"/>
    </w:rPr>
  </w:style>
  <w:style w:type="character" w:customStyle="1" w:styleId="4290">
    <w:name w:val="Знак Знак429"/>
    <w:rsid w:val="008E7C18"/>
    <w:rPr>
      <w:rFonts w:ascii="Times New Roman" w:hAnsi="Times New Roman"/>
      <w:sz w:val="16"/>
    </w:rPr>
  </w:style>
  <w:style w:type="character" w:customStyle="1" w:styleId="499">
    <w:name w:val="Знак Знак499"/>
    <w:rsid w:val="008E7C18"/>
    <w:rPr>
      <w:rFonts w:ascii="Times New Roman" w:hAnsi="Times New Roman"/>
      <w:b/>
      <w:caps/>
      <w:sz w:val="24"/>
      <w:lang w:eastAsia="ru-RU"/>
    </w:rPr>
  </w:style>
  <w:style w:type="paragraph" w:customStyle="1" w:styleId="46a">
    <w:name w:val="Заголовок 46"/>
    <w:basedOn w:val="99"/>
    <w:next w:val="99"/>
    <w:rsid w:val="008E7C18"/>
    <w:pPr>
      <w:keepNext/>
      <w:widowControl/>
      <w:ind w:left="0" w:firstLine="0"/>
    </w:pPr>
    <w:rPr>
      <w:sz w:val="24"/>
    </w:rPr>
  </w:style>
  <w:style w:type="character" w:customStyle="1" w:styleId="479">
    <w:name w:val="Знак Знак479"/>
    <w:rsid w:val="008E7C18"/>
    <w:rPr>
      <w:rFonts w:ascii="Times New Roman" w:hAnsi="Times New Roman"/>
      <w:b/>
      <w:sz w:val="27"/>
      <w:lang w:eastAsia="ru-RU"/>
    </w:rPr>
  </w:style>
  <w:style w:type="character" w:customStyle="1" w:styleId="4590">
    <w:name w:val="Знак Знак459"/>
    <w:rsid w:val="008E7C18"/>
    <w:rPr>
      <w:rFonts w:ascii="Times New Roman" w:hAnsi="Times New Roman"/>
      <w:b/>
      <w:i/>
      <w:sz w:val="26"/>
      <w:lang w:eastAsia="ru-RU"/>
    </w:rPr>
  </w:style>
  <w:style w:type="paragraph" w:customStyle="1" w:styleId="653">
    <w:name w:val="Заголовок 65"/>
    <w:rsid w:val="008E7C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8E7C18"/>
    <w:rPr>
      <w:sz w:val="16"/>
    </w:rPr>
  </w:style>
  <w:style w:type="character" w:customStyle="1" w:styleId="509">
    <w:name w:val="Знак Знак509"/>
    <w:locked/>
    <w:rsid w:val="008E7C18"/>
    <w:rPr>
      <w:b/>
      <w:sz w:val="28"/>
      <w:lang w:val="ru-RU" w:eastAsia="ru-RU"/>
    </w:rPr>
  </w:style>
  <w:style w:type="character" w:customStyle="1" w:styleId="5290">
    <w:name w:val="Знак Знак529"/>
    <w:rsid w:val="008E7C18"/>
    <w:rPr>
      <w:rFonts w:ascii="Arial" w:hAnsi="Arial"/>
      <w:b/>
      <w:i/>
      <w:sz w:val="28"/>
    </w:rPr>
  </w:style>
  <w:style w:type="character" w:customStyle="1" w:styleId="519">
    <w:name w:val="Знак5 Знак Знак19"/>
    <w:locked/>
    <w:rsid w:val="008E7C18"/>
    <w:rPr>
      <w:sz w:val="16"/>
      <w:lang w:val="ru-RU" w:eastAsia="ru-RU"/>
    </w:rPr>
  </w:style>
  <w:style w:type="character" w:customStyle="1" w:styleId="6101">
    <w:name w:val="Знак6 Знак Знак10"/>
    <w:rsid w:val="008E7C18"/>
    <w:rPr>
      <w:sz w:val="24"/>
      <w:lang w:val="ru-RU" w:eastAsia="ru-RU"/>
    </w:rPr>
  </w:style>
  <w:style w:type="character" w:customStyle="1" w:styleId="553">
    <w:name w:val="Знак Знак553"/>
    <w:locked/>
    <w:rsid w:val="008E7C18"/>
    <w:rPr>
      <w:sz w:val="24"/>
      <w:lang w:val="ru-RU" w:eastAsia="ru-RU"/>
    </w:rPr>
  </w:style>
  <w:style w:type="paragraph" w:customStyle="1" w:styleId="Heading13">
    <w:name w:val="Heading 13"/>
    <w:basedOn w:val="a3"/>
    <w:next w:val="a3"/>
    <w:rsid w:val="008E7C18"/>
    <w:pPr>
      <w:suppressAutoHyphens/>
      <w:ind w:firstLine="454"/>
    </w:pPr>
    <w:rPr>
      <w:b/>
      <w:caps/>
      <w:lang w:eastAsia="zh-CN"/>
    </w:rPr>
  </w:style>
  <w:style w:type="character" w:customStyle="1" w:styleId="6530">
    <w:name w:val="Знак Знак653"/>
    <w:locked/>
    <w:rsid w:val="008E7C18"/>
    <w:rPr>
      <w:b/>
      <w:sz w:val="27"/>
      <w:lang w:val="ru-RU" w:eastAsia="ru-RU"/>
    </w:rPr>
  </w:style>
  <w:style w:type="character" w:customStyle="1" w:styleId="6430">
    <w:name w:val="Знак Знак643"/>
    <w:locked/>
    <w:rsid w:val="008E7C18"/>
    <w:rPr>
      <w:b/>
      <w:sz w:val="28"/>
      <w:lang w:val="ru-RU" w:eastAsia="ru-RU"/>
    </w:rPr>
  </w:style>
  <w:style w:type="character" w:customStyle="1" w:styleId="6330">
    <w:name w:val="Знак Знак633"/>
    <w:locked/>
    <w:rsid w:val="008E7C18"/>
    <w:rPr>
      <w:b/>
      <w:i/>
      <w:sz w:val="26"/>
      <w:lang w:val="ru-RU" w:eastAsia="ru-RU"/>
    </w:rPr>
  </w:style>
  <w:style w:type="character" w:customStyle="1" w:styleId="625">
    <w:name w:val="Знак Знак625"/>
    <w:locked/>
    <w:rsid w:val="008E7C18"/>
    <w:rPr>
      <w:sz w:val="24"/>
      <w:lang w:val="ru-RU" w:eastAsia="ru-RU"/>
    </w:rPr>
  </w:style>
  <w:style w:type="character" w:customStyle="1" w:styleId="61100">
    <w:name w:val="Знак Знак6110"/>
    <w:locked/>
    <w:rsid w:val="008E7C18"/>
    <w:rPr>
      <w:sz w:val="24"/>
      <w:lang w:val="ru-RU" w:eastAsia="ru-RU"/>
    </w:rPr>
  </w:style>
  <w:style w:type="character" w:customStyle="1" w:styleId="603">
    <w:name w:val="Знак Знак603"/>
    <w:locked/>
    <w:rsid w:val="008E7C18"/>
    <w:rPr>
      <w:i/>
      <w:sz w:val="24"/>
      <w:lang w:val="ru-RU" w:eastAsia="ru-RU"/>
    </w:rPr>
  </w:style>
  <w:style w:type="character" w:customStyle="1" w:styleId="593">
    <w:name w:val="Знак Знак593"/>
    <w:locked/>
    <w:rsid w:val="008E7C18"/>
    <w:rPr>
      <w:rFonts w:ascii="Arial" w:hAnsi="Arial"/>
      <w:sz w:val="22"/>
      <w:lang w:val="ru-RU" w:eastAsia="ru-RU"/>
    </w:rPr>
  </w:style>
  <w:style w:type="character" w:customStyle="1" w:styleId="5830">
    <w:name w:val="Знак Знак583"/>
    <w:locked/>
    <w:rsid w:val="008E7C18"/>
    <w:rPr>
      <w:rFonts w:ascii="Courier New" w:hAnsi="Courier New"/>
      <w:lang w:val="ru-RU" w:eastAsia="ru-RU"/>
    </w:rPr>
  </w:style>
  <w:style w:type="character" w:customStyle="1" w:styleId="573">
    <w:name w:val="Знак Знак573"/>
    <w:locked/>
    <w:rsid w:val="008E7C18"/>
    <w:rPr>
      <w:lang w:val="ru-RU" w:eastAsia="ru-RU"/>
    </w:rPr>
  </w:style>
  <w:style w:type="character" w:customStyle="1" w:styleId="563">
    <w:name w:val="Знак Знак563"/>
    <w:locked/>
    <w:rsid w:val="008E7C18"/>
    <w:rPr>
      <w:sz w:val="24"/>
      <w:lang w:val="ru-RU" w:eastAsia="ru-RU"/>
    </w:rPr>
  </w:style>
  <w:style w:type="character" w:customStyle="1" w:styleId="543">
    <w:name w:val="Знак Знак543"/>
    <w:locked/>
    <w:rsid w:val="008E7C18"/>
    <w:rPr>
      <w:sz w:val="24"/>
      <w:lang w:val="en-US" w:eastAsia="ru-RU"/>
    </w:rPr>
  </w:style>
  <w:style w:type="paragraph" w:customStyle="1" w:styleId="Heading52">
    <w:name w:val="Heading 52"/>
    <w:basedOn w:val="a3"/>
    <w:next w:val="a3"/>
    <w:rsid w:val="008E7C18"/>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8E7C18"/>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8E7C1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8E7C18"/>
    <w:rPr>
      <w:rFonts w:ascii="Arial" w:hAnsi="Arial"/>
      <w:b/>
      <w:sz w:val="26"/>
    </w:rPr>
  </w:style>
  <w:style w:type="character" w:customStyle="1" w:styleId="663">
    <w:name w:val="Знак Знак663"/>
    <w:rsid w:val="008E7C18"/>
    <w:rPr>
      <w:b/>
      <w:sz w:val="28"/>
    </w:rPr>
  </w:style>
  <w:style w:type="character" w:customStyle="1" w:styleId="703">
    <w:name w:val="Знак Знак703"/>
    <w:rsid w:val="008E7C18"/>
    <w:rPr>
      <w:rFonts w:ascii="Arial" w:hAnsi="Arial"/>
      <w:b/>
      <w:sz w:val="26"/>
    </w:rPr>
  </w:style>
  <w:style w:type="character" w:customStyle="1" w:styleId="693">
    <w:name w:val="Знак Знак693"/>
    <w:rsid w:val="008E7C18"/>
    <w:rPr>
      <w:b/>
      <w:sz w:val="28"/>
    </w:rPr>
  </w:style>
  <w:style w:type="character" w:customStyle="1" w:styleId="683">
    <w:name w:val="Знак Знак683"/>
    <w:rsid w:val="008E7C18"/>
    <w:rPr>
      <w:b/>
      <w:i/>
      <w:sz w:val="26"/>
    </w:rPr>
  </w:style>
  <w:style w:type="paragraph" w:customStyle="1" w:styleId="HTML40">
    <w:name w:val="Стандартный HTML4"/>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8E7C18"/>
    <w:pPr>
      <w:keepNext/>
      <w:widowControl/>
    </w:pPr>
    <w:rPr>
      <w:sz w:val="24"/>
    </w:rPr>
  </w:style>
  <w:style w:type="paragraph" w:customStyle="1" w:styleId="Heading221">
    <w:name w:val="Heading 221"/>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8E7C18"/>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8E7C18"/>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8E7C18"/>
    <w:rPr>
      <w:smallCaps/>
      <w:color w:val="C0504D"/>
      <w:u w:val="single"/>
    </w:rPr>
  </w:style>
  <w:style w:type="character" w:customStyle="1" w:styleId="11f7">
    <w:name w:val="Сильная ссылка11"/>
    <w:rsid w:val="008E7C18"/>
    <w:rPr>
      <w:b/>
      <w:smallCaps/>
      <w:color w:val="C0504D"/>
      <w:spacing w:val="5"/>
      <w:u w:val="single"/>
    </w:rPr>
  </w:style>
  <w:style w:type="character" w:customStyle="1" w:styleId="11f8">
    <w:name w:val="Название книги11"/>
    <w:rsid w:val="008E7C18"/>
    <w:rPr>
      <w:b/>
      <w:smallCaps/>
      <w:spacing w:val="5"/>
    </w:rPr>
  </w:style>
  <w:style w:type="paragraph" w:customStyle="1" w:styleId="930">
    <w:name w:val="Знак93"/>
    <w:basedOn w:val="a3"/>
    <w:rsid w:val="008E7C18"/>
    <w:pPr>
      <w:spacing w:after="160" w:line="240" w:lineRule="exact"/>
    </w:pPr>
    <w:rPr>
      <w:rFonts w:ascii="Verdana" w:hAnsi="Verdana"/>
      <w:lang w:val="en-US" w:eastAsia="en-US"/>
    </w:rPr>
  </w:style>
  <w:style w:type="character" w:customStyle="1" w:styleId="4151">
    <w:name w:val="Знак4 Знак Знак15"/>
    <w:locked/>
    <w:rsid w:val="008E7C18"/>
    <w:rPr>
      <w:rFonts w:ascii="Arial" w:hAnsi="Arial"/>
      <w:b/>
      <w:kern w:val="32"/>
      <w:sz w:val="32"/>
      <w:lang w:val="ru-RU" w:eastAsia="ru-RU"/>
    </w:rPr>
  </w:style>
  <w:style w:type="character" w:customStyle="1" w:styleId="2131">
    <w:name w:val="Знак2 Знак Знак13"/>
    <w:locked/>
    <w:rsid w:val="008E7C18"/>
    <w:rPr>
      <w:b/>
      <w:sz w:val="27"/>
      <w:lang w:val="ru-RU" w:eastAsia="ru-RU"/>
    </w:rPr>
  </w:style>
  <w:style w:type="character" w:customStyle="1" w:styleId="43a">
    <w:name w:val="Знак4 Знак Знак3"/>
    <w:locked/>
    <w:rsid w:val="008E7C18"/>
    <w:rPr>
      <w:rFonts w:ascii="Arial" w:hAnsi="Arial"/>
      <w:b/>
      <w:kern w:val="32"/>
      <w:sz w:val="32"/>
      <w:lang w:val="ru-RU" w:eastAsia="ru-RU"/>
    </w:rPr>
  </w:style>
  <w:style w:type="character" w:customStyle="1" w:styleId="245">
    <w:name w:val="Знак2 Знак Знак4"/>
    <w:semiHidden/>
    <w:locked/>
    <w:rsid w:val="008E7C18"/>
    <w:rPr>
      <w:rFonts w:ascii="Arial" w:hAnsi="Arial"/>
      <w:b/>
      <w:sz w:val="26"/>
      <w:lang w:val="ru-RU" w:eastAsia="ru-RU"/>
    </w:rPr>
  </w:style>
  <w:style w:type="character" w:customStyle="1" w:styleId="FontStyle270">
    <w:name w:val="Font Style27"/>
    <w:rsid w:val="008E7C18"/>
    <w:rPr>
      <w:rFonts w:ascii="Times New Roman" w:hAnsi="Times New Roman"/>
      <w:sz w:val="26"/>
    </w:rPr>
  </w:style>
  <w:style w:type="character" w:customStyle="1" w:styleId="2100">
    <w:name w:val="Знак Знак210"/>
    <w:locked/>
    <w:rsid w:val="008E7C18"/>
    <w:rPr>
      <w:rFonts w:ascii="Arial" w:hAnsi="Arial"/>
      <w:vanish/>
      <w:sz w:val="16"/>
      <w:lang w:eastAsia="ru-RU"/>
    </w:rPr>
  </w:style>
  <w:style w:type="paragraph" w:customStyle="1" w:styleId="11f9">
    <w:name w:val="Стиль11"/>
    <w:basedOn w:val="a3"/>
    <w:next w:val="114"/>
    <w:rsid w:val="008E7C18"/>
    <w:pPr>
      <w:jc w:val="center"/>
    </w:pPr>
    <w:rPr>
      <w:lang w:val="en-US"/>
    </w:rPr>
  </w:style>
  <w:style w:type="paragraph" w:customStyle="1" w:styleId="6f2">
    <w:name w:val="Абзац списка6"/>
    <w:basedOn w:val="a3"/>
    <w:rsid w:val="008E7C18"/>
    <w:pPr>
      <w:ind w:left="708"/>
    </w:pPr>
    <w:rPr>
      <w:rFonts w:ascii="Calibri" w:hAnsi="Calibri"/>
      <w:sz w:val="22"/>
      <w:szCs w:val="22"/>
      <w:lang w:eastAsia="en-US"/>
    </w:rPr>
  </w:style>
  <w:style w:type="character" w:customStyle="1" w:styleId="5f3">
    <w:name w:val="Слабое выделение5"/>
    <w:rsid w:val="008E7C18"/>
    <w:rPr>
      <w:i/>
      <w:color w:val="808080"/>
    </w:rPr>
  </w:style>
  <w:style w:type="paragraph" w:customStyle="1" w:styleId="5f4">
    <w:name w:val="Без интервала5"/>
    <w:rsid w:val="008E7C18"/>
    <w:pPr>
      <w:spacing w:after="0" w:line="240" w:lineRule="auto"/>
    </w:pPr>
    <w:rPr>
      <w:rFonts w:ascii="Calibri" w:eastAsia="Times New Roman" w:hAnsi="Calibri" w:cs="Times New Roman"/>
      <w:lang w:val="en-US"/>
    </w:rPr>
  </w:style>
  <w:style w:type="paragraph" w:customStyle="1" w:styleId="246">
    <w:name w:val="Цитата 24"/>
    <w:basedOn w:val="a3"/>
    <w:next w:val="a3"/>
    <w:rsid w:val="008E7C18"/>
    <w:rPr>
      <w:rFonts w:ascii="Calibri" w:hAnsi="Calibri"/>
      <w:i/>
      <w:color w:val="000000"/>
      <w:szCs w:val="22"/>
      <w:lang w:eastAsia="en-US"/>
    </w:rPr>
  </w:style>
  <w:style w:type="paragraph" w:customStyle="1" w:styleId="4fa">
    <w:name w:val="Выделенная цитата4"/>
    <w:basedOn w:val="a3"/>
    <w:next w:val="a3"/>
    <w:rsid w:val="008E7C18"/>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8E7C18"/>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8E7C18"/>
    <w:rPr>
      <w:b/>
      <w:i/>
      <w:color w:val="4F81BD"/>
    </w:rPr>
  </w:style>
  <w:style w:type="character" w:customStyle="1" w:styleId="21fd">
    <w:name w:val="Слабая ссылка21"/>
    <w:rsid w:val="008E7C18"/>
    <w:rPr>
      <w:smallCaps/>
      <w:color w:val="C0504D"/>
      <w:u w:val="single"/>
    </w:rPr>
  </w:style>
  <w:style w:type="character" w:customStyle="1" w:styleId="21fe">
    <w:name w:val="Сильная ссылка21"/>
    <w:rsid w:val="008E7C18"/>
    <w:rPr>
      <w:b/>
      <w:smallCaps/>
      <w:color w:val="C0504D"/>
      <w:spacing w:val="5"/>
      <w:u w:val="single"/>
    </w:rPr>
  </w:style>
  <w:style w:type="character" w:customStyle="1" w:styleId="21ff">
    <w:name w:val="Название книги21"/>
    <w:rsid w:val="008E7C18"/>
    <w:rPr>
      <w:b/>
      <w:smallCaps/>
      <w:spacing w:val="5"/>
    </w:rPr>
  </w:style>
  <w:style w:type="character" w:customStyle="1" w:styleId="4fb">
    <w:name w:val="Замещающий текст4"/>
    <w:rsid w:val="008E7C18"/>
    <w:rPr>
      <w:color w:val="808080"/>
    </w:rPr>
  </w:style>
  <w:style w:type="character" w:customStyle="1" w:styleId="FontStyle89">
    <w:name w:val="Font Style89"/>
    <w:rsid w:val="008E7C18"/>
    <w:rPr>
      <w:rFonts w:ascii="Times New Roman" w:hAnsi="Times New Roman"/>
      <w:i/>
      <w:sz w:val="14"/>
    </w:rPr>
  </w:style>
  <w:style w:type="paragraph" w:customStyle="1" w:styleId="10b">
    <w:name w:val="Стиль10"/>
    <w:basedOn w:val="a3"/>
    <w:next w:val="aff2"/>
    <w:rsid w:val="008E7C18"/>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8E7C18"/>
    <w:rPr>
      <w:spacing w:val="-20"/>
      <w:sz w:val="28"/>
      <w:u w:val="single"/>
      <w:lang w:val="ru-RU" w:eastAsia="ru-RU"/>
    </w:rPr>
  </w:style>
  <w:style w:type="paragraph" w:customStyle="1" w:styleId="10c">
    <w:name w:val="Обычный10"/>
    <w:rsid w:val="008E7C18"/>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8E7C18"/>
    <w:pPr>
      <w:widowControl w:val="0"/>
    </w:pPr>
    <w:rPr>
      <w:rFonts w:ascii="Courier New" w:hAnsi="Courier New"/>
      <w:sz w:val="20"/>
      <w:szCs w:val="20"/>
    </w:rPr>
  </w:style>
  <w:style w:type="paragraph" w:customStyle="1" w:styleId="7e">
    <w:name w:val="Абзац списка7"/>
    <w:basedOn w:val="a3"/>
    <w:rsid w:val="008E7C18"/>
    <w:pPr>
      <w:ind w:left="720"/>
      <w:contextualSpacing/>
    </w:pPr>
  </w:style>
  <w:style w:type="character" w:customStyle="1" w:styleId="7120">
    <w:name w:val="Знак Знак712"/>
    <w:rsid w:val="008E7C18"/>
    <w:rPr>
      <w:sz w:val="16"/>
      <w:lang w:val="ru-RU" w:eastAsia="ru-RU"/>
    </w:rPr>
  </w:style>
  <w:style w:type="paragraph" w:customStyle="1" w:styleId="12f1">
    <w:name w:val="Знак Знак Знак Знак Знак Знак Знак Знак Знак Знак Знак Знак Знак12"/>
    <w:basedOn w:val="a3"/>
    <w:rsid w:val="008E7C18"/>
    <w:pPr>
      <w:spacing w:after="160" w:line="240" w:lineRule="exact"/>
    </w:pPr>
    <w:rPr>
      <w:rFonts w:ascii="Verdana" w:hAnsi="Verdana"/>
      <w:lang w:val="en-US" w:eastAsia="en-US"/>
    </w:rPr>
  </w:style>
  <w:style w:type="paragraph" w:customStyle="1" w:styleId="7f">
    <w:name w:val="Основной текст7"/>
    <w:basedOn w:val="a3"/>
    <w:rsid w:val="008E7C18"/>
    <w:pPr>
      <w:widowControl w:val="0"/>
      <w:snapToGrid w:val="0"/>
      <w:jc w:val="both"/>
    </w:pPr>
    <w:rPr>
      <w:szCs w:val="20"/>
    </w:rPr>
  </w:style>
  <w:style w:type="paragraph" w:customStyle="1" w:styleId="25b">
    <w:name w:val="Основной текст с отступом 25"/>
    <w:basedOn w:val="a3"/>
    <w:rsid w:val="008E7C18"/>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8E7C18"/>
    <w:rPr>
      <w:sz w:val="24"/>
    </w:rPr>
  </w:style>
  <w:style w:type="character" w:customStyle="1" w:styleId="6240">
    <w:name w:val="Знак Знак624"/>
    <w:locked/>
    <w:rsid w:val="008E7C18"/>
    <w:rPr>
      <w:b/>
      <w:caps/>
      <w:sz w:val="24"/>
      <w:lang w:val="ru-RU" w:eastAsia="ru-RU"/>
    </w:rPr>
  </w:style>
  <w:style w:type="character" w:customStyle="1" w:styleId="5190">
    <w:name w:val="Знак Знак519"/>
    <w:locked/>
    <w:rsid w:val="008E7C18"/>
    <w:rPr>
      <w:b/>
      <w:sz w:val="27"/>
      <w:lang w:val="ru-RU" w:eastAsia="ru-RU"/>
    </w:rPr>
  </w:style>
  <w:style w:type="paragraph" w:customStyle="1" w:styleId="265">
    <w:name w:val="Основной текст 26"/>
    <w:basedOn w:val="a3"/>
    <w:rsid w:val="008E7C18"/>
    <w:pPr>
      <w:shd w:val="clear" w:color="auto" w:fill="FFFFFF"/>
      <w:spacing w:before="233" w:line="360" w:lineRule="auto"/>
      <w:ind w:left="1701" w:hanging="567"/>
    </w:pPr>
    <w:rPr>
      <w:b/>
      <w:color w:val="000000"/>
      <w:spacing w:val="-5"/>
      <w:sz w:val="28"/>
      <w:szCs w:val="20"/>
    </w:rPr>
  </w:style>
  <w:style w:type="character" w:customStyle="1" w:styleId="bold1">
    <w:name w:val="bold1"/>
    <w:rsid w:val="008E7C18"/>
    <w:rPr>
      <w:rFonts w:ascii="Arial" w:hAnsi="Arial"/>
      <w:b/>
    </w:rPr>
  </w:style>
  <w:style w:type="character" w:customStyle="1" w:styleId="b-serp-itemtextpassage1">
    <w:name w:val="b-serp-item__text_passage1"/>
    <w:rsid w:val="008E7C18"/>
    <w:rPr>
      <w:b/>
    </w:rPr>
  </w:style>
  <w:style w:type="character" w:customStyle="1" w:styleId="afffffffffff6">
    <w:name w:val="текст Знак Знак"/>
    <w:rsid w:val="008E7C18"/>
    <w:rPr>
      <w:sz w:val="24"/>
      <w:lang w:val="ru-RU" w:eastAsia="ru-RU"/>
    </w:rPr>
  </w:style>
  <w:style w:type="paragraph" w:customStyle="1" w:styleId="1ffffffe">
    <w:name w:val="Стиль Заголовок 1 (тем обзор)"/>
    <w:basedOn w:val="11"/>
    <w:link w:val="1fffffff"/>
    <w:rsid w:val="008E7C18"/>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8E7C18"/>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8E7C18"/>
    <w:pPr>
      <w:spacing w:line="360" w:lineRule="auto"/>
      <w:ind w:firstLine="709"/>
      <w:jc w:val="both"/>
    </w:pPr>
    <w:rPr>
      <w:sz w:val="28"/>
      <w:szCs w:val="20"/>
    </w:rPr>
  </w:style>
  <w:style w:type="paragraph" w:customStyle="1" w:styleId="47a">
    <w:name w:val="Заголовок 47"/>
    <w:basedOn w:val="10c"/>
    <w:next w:val="10c"/>
    <w:rsid w:val="008E7C18"/>
    <w:pPr>
      <w:keepNext/>
      <w:spacing w:line="240" w:lineRule="auto"/>
      <w:ind w:right="0" w:firstLine="0"/>
    </w:pPr>
  </w:style>
  <w:style w:type="paragraph" w:customStyle="1" w:styleId="res-desc1">
    <w:name w:val="res-desc1"/>
    <w:basedOn w:val="a3"/>
    <w:rsid w:val="008E7C18"/>
    <w:pPr>
      <w:spacing w:before="72"/>
    </w:pPr>
    <w:rPr>
      <w:rFonts w:ascii="a_Timer" w:hAnsi="a_Timer" w:cs="a_Timer"/>
      <w:color w:val="000000"/>
    </w:rPr>
  </w:style>
  <w:style w:type="paragraph" w:customStyle="1" w:styleId="-3">
    <w:name w:val="А - об"/>
    <w:basedOn w:val="a3"/>
    <w:rsid w:val="008E7C18"/>
    <w:pPr>
      <w:spacing w:line="360" w:lineRule="auto"/>
      <w:ind w:firstLine="397"/>
    </w:pPr>
    <w:rPr>
      <w:b/>
      <w:sz w:val="20"/>
      <w:szCs w:val="20"/>
    </w:rPr>
  </w:style>
  <w:style w:type="paragraph" w:customStyle="1" w:styleId="366">
    <w:name w:val="Основной текст 36"/>
    <w:basedOn w:val="10c"/>
    <w:rsid w:val="008E7C18"/>
    <w:pPr>
      <w:spacing w:line="240" w:lineRule="auto"/>
      <w:ind w:right="0" w:firstLine="0"/>
      <w:jc w:val="both"/>
    </w:pPr>
    <w:rPr>
      <w:i/>
      <w:sz w:val="26"/>
    </w:rPr>
  </w:style>
  <w:style w:type="character" w:customStyle="1" w:styleId="description1">
    <w:name w:val="description1"/>
    <w:rsid w:val="008E7C18"/>
    <w:rPr>
      <w:color w:val="000000"/>
      <w:sz w:val="17"/>
    </w:rPr>
  </w:style>
  <w:style w:type="paragraph" w:customStyle="1" w:styleId="1fffffff0">
    <w:name w:val="1_темы"/>
    <w:basedOn w:val="a3"/>
    <w:rsid w:val="008E7C18"/>
    <w:pPr>
      <w:ind w:left="567"/>
      <w:jc w:val="both"/>
    </w:pPr>
    <w:rPr>
      <w:b/>
      <w:lang w:eastAsia="fr-FR"/>
    </w:rPr>
  </w:style>
  <w:style w:type="paragraph" w:customStyle="1" w:styleId="374">
    <w:name w:val="Заголовок 37"/>
    <w:basedOn w:val="a3"/>
    <w:next w:val="a3"/>
    <w:rsid w:val="008E7C18"/>
    <w:pPr>
      <w:keepNext/>
      <w:snapToGrid w:val="0"/>
      <w:spacing w:before="240" w:after="60"/>
    </w:pPr>
    <w:rPr>
      <w:rFonts w:ascii="Arial" w:hAnsi="Arial"/>
      <w:szCs w:val="20"/>
    </w:rPr>
  </w:style>
  <w:style w:type="character" w:customStyle="1" w:styleId="940">
    <w:name w:val="Знак Знак94"/>
    <w:rsid w:val="008E7C18"/>
    <w:rPr>
      <w:rFonts w:ascii="Times New Roman" w:hAnsi="Times New Roman"/>
      <w:sz w:val="24"/>
    </w:rPr>
  </w:style>
  <w:style w:type="character" w:customStyle="1" w:styleId="1340">
    <w:name w:val="Знак Знак134"/>
    <w:locked/>
    <w:rsid w:val="008E7C18"/>
    <w:rPr>
      <w:rFonts w:ascii="Arial" w:hAnsi="Arial"/>
      <w:b/>
      <w:kern w:val="32"/>
      <w:sz w:val="32"/>
      <w:lang w:val="ru-RU" w:eastAsia="ru-RU"/>
    </w:rPr>
  </w:style>
  <w:style w:type="character" w:customStyle="1" w:styleId="bibliocaption1">
    <w:name w:val="bibliocaption1"/>
    <w:rsid w:val="008E7C18"/>
    <w:rPr>
      <w:rFonts w:ascii="Verdana" w:hAnsi="Verdana"/>
      <w:b/>
      <w:color w:val="080000"/>
      <w:sz w:val="22"/>
      <w:u w:val="none"/>
    </w:rPr>
  </w:style>
  <w:style w:type="paragraph" w:customStyle="1" w:styleId="afffffffffff7">
    <w:name w:val="ͮ𬠫"/>
    <w:rsid w:val="008E7C18"/>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8E7C18"/>
  </w:style>
  <w:style w:type="character" w:customStyle="1" w:styleId="ft1067">
    <w:name w:val="ft1067"/>
    <w:rsid w:val="008E7C18"/>
  </w:style>
  <w:style w:type="character" w:customStyle="1" w:styleId="ft1144">
    <w:name w:val="ft1144"/>
    <w:rsid w:val="008E7C18"/>
  </w:style>
  <w:style w:type="character" w:customStyle="1" w:styleId="ft1207">
    <w:name w:val="ft1207"/>
    <w:rsid w:val="008E7C18"/>
  </w:style>
  <w:style w:type="character" w:customStyle="1" w:styleId="ft1213">
    <w:name w:val="ft1213"/>
    <w:rsid w:val="008E7C18"/>
  </w:style>
  <w:style w:type="character" w:customStyle="1" w:styleId="ft1214">
    <w:name w:val="ft1214"/>
    <w:rsid w:val="008E7C18"/>
  </w:style>
  <w:style w:type="character" w:customStyle="1" w:styleId="ft1289">
    <w:name w:val="ft1289"/>
    <w:rsid w:val="008E7C18"/>
  </w:style>
  <w:style w:type="character" w:customStyle="1" w:styleId="ft1311">
    <w:name w:val="ft1311"/>
    <w:rsid w:val="008E7C18"/>
  </w:style>
  <w:style w:type="character" w:customStyle="1" w:styleId="ft3008">
    <w:name w:val="ft3008"/>
    <w:rsid w:val="008E7C18"/>
  </w:style>
  <w:style w:type="character" w:customStyle="1" w:styleId="ft3181">
    <w:name w:val="ft3181"/>
    <w:rsid w:val="008E7C18"/>
  </w:style>
  <w:style w:type="character" w:customStyle="1" w:styleId="ft722">
    <w:name w:val="ft722"/>
    <w:rsid w:val="008E7C18"/>
  </w:style>
  <w:style w:type="character" w:customStyle="1" w:styleId="ft728">
    <w:name w:val="ft728"/>
    <w:rsid w:val="008E7C18"/>
  </w:style>
  <w:style w:type="character" w:customStyle="1" w:styleId="ft730">
    <w:name w:val="ft730"/>
    <w:rsid w:val="008E7C18"/>
  </w:style>
  <w:style w:type="character" w:customStyle="1" w:styleId="ft72">
    <w:name w:val="ft72"/>
    <w:rsid w:val="008E7C18"/>
  </w:style>
  <w:style w:type="character" w:customStyle="1" w:styleId="ft731">
    <w:name w:val="ft731"/>
    <w:rsid w:val="008E7C18"/>
  </w:style>
  <w:style w:type="character" w:customStyle="1" w:styleId="ft732">
    <w:name w:val="ft732"/>
    <w:rsid w:val="008E7C18"/>
  </w:style>
  <w:style w:type="character" w:customStyle="1" w:styleId="ft735">
    <w:name w:val="ft735"/>
    <w:rsid w:val="008E7C18"/>
  </w:style>
  <w:style w:type="character" w:customStyle="1" w:styleId="ft738">
    <w:name w:val="ft738"/>
    <w:rsid w:val="008E7C18"/>
  </w:style>
  <w:style w:type="character" w:customStyle="1" w:styleId="ft747">
    <w:name w:val="ft747"/>
    <w:rsid w:val="008E7C18"/>
  </w:style>
  <w:style w:type="character" w:customStyle="1" w:styleId="ft758">
    <w:name w:val="ft758"/>
    <w:rsid w:val="008E7C18"/>
  </w:style>
  <w:style w:type="paragraph" w:customStyle="1" w:styleId="Picture">
    <w:name w:val="Picture"/>
    <w:basedOn w:val="a3"/>
    <w:next w:val="a3"/>
    <w:rsid w:val="008E7C18"/>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8E7C18"/>
    <w:rPr>
      <w:color w:val="auto"/>
      <w:lang w:val="en-US" w:eastAsia="en-US"/>
    </w:rPr>
  </w:style>
  <w:style w:type="paragraph" w:customStyle="1" w:styleId="1fffffff1">
    <w:name w:val="Çàãîëîâîê 1"/>
    <w:basedOn w:val="Default"/>
    <w:next w:val="Default"/>
    <w:rsid w:val="008E7C18"/>
    <w:rPr>
      <w:color w:val="auto"/>
      <w:lang w:val="en-US" w:eastAsia="en-US"/>
    </w:rPr>
  </w:style>
  <w:style w:type="character" w:customStyle="1" w:styleId="ft2100">
    <w:name w:val="ft2100"/>
    <w:rsid w:val="008E7C18"/>
  </w:style>
  <w:style w:type="character" w:customStyle="1" w:styleId="ft2109">
    <w:name w:val="ft2109"/>
    <w:rsid w:val="008E7C18"/>
  </w:style>
  <w:style w:type="character" w:customStyle="1" w:styleId="ft2121">
    <w:name w:val="ft2121"/>
    <w:rsid w:val="008E7C18"/>
  </w:style>
  <w:style w:type="character" w:customStyle="1" w:styleId="ft2130">
    <w:name w:val="ft2130"/>
    <w:rsid w:val="008E7C18"/>
  </w:style>
  <w:style w:type="character" w:customStyle="1" w:styleId="ft24421">
    <w:name w:val="ft24421"/>
    <w:rsid w:val="008E7C18"/>
    <w:rPr>
      <w:rFonts w:ascii="Times" w:hAnsi="Times"/>
      <w:b/>
      <w:color w:val="000000"/>
      <w:spacing w:val="15"/>
      <w:sz w:val="27"/>
    </w:rPr>
  </w:style>
  <w:style w:type="paragraph" w:customStyle="1" w:styleId="afffffffffff8">
    <w:name w:val="Стиль для методичек"/>
    <w:basedOn w:val="a3"/>
    <w:rsid w:val="008E7C18"/>
    <w:pPr>
      <w:ind w:left="284" w:firstLine="340"/>
      <w:jc w:val="both"/>
    </w:pPr>
    <w:rPr>
      <w:rFonts w:ascii="Calibri" w:hAnsi="Calibri" w:cs="Calibri"/>
      <w:sz w:val="28"/>
      <w:szCs w:val="28"/>
    </w:rPr>
  </w:style>
  <w:style w:type="paragraph" w:customStyle="1" w:styleId="Preformatted">
    <w:name w:val="Preformatted"/>
    <w:basedOn w:val="a3"/>
    <w:rsid w:val="008E7C1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8E7C18"/>
    <w:rPr>
      <w:rFonts w:ascii="Times New Roman" w:hAnsi="Times New Roman"/>
      <w:i/>
      <w:sz w:val="26"/>
    </w:rPr>
  </w:style>
  <w:style w:type="character" w:customStyle="1" w:styleId="rvts9">
    <w:name w:val="rvts9"/>
    <w:rsid w:val="008E7C18"/>
  </w:style>
  <w:style w:type="character" w:customStyle="1" w:styleId="rvts15">
    <w:name w:val="rvts15"/>
    <w:rsid w:val="008E7C18"/>
  </w:style>
  <w:style w:type="paragraph" w:customStyle="1" w:styleId="2TimesNewW1">
    <w:name w:val="Стиль Заголовок 2 + Times New (W1)"/>
    <w:basedOn w:val="21"/>
    <w:rsid w:val="008E7C18"/>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8E7C18"/>
    <w:pPr>
      <w:spacing w:before="100" w:beforeAutospacing="1" w:after="100" w:afterAutospacing="1"/>
    </w:pPr>
  </w:style>
  <w:style w:type="paragraph" w:customStyle="1" w:styleId="1125">
    <w:name w:val="Стиль Заголовок 1 + по ширине Первая строка:  125 см"/>
    <w:basedOn w:val="11"/>
    <w:rsid w:val="008E7C18"/>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8E7C18"/>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8E7C18"/>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8E7C18"/>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8E7C1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8E7C18"/>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8E7C18"/>
  </w:style>
  <w:style w:type="character" w:customStyle="1" w:styleId="ft404">
    <w:name w:val="ft404"/>
    <w:rsid w:val="008E7C18"/>
  </w:style>
  <w:style w:type="character" w:customStyle="1" w:styleId="ft2">
    <w:name w:val="ft2"/>
    <w:rsid w:val="008E7C18"/>
  </w:style>
  <w:style w:type="character" w:customStyle="1" w:styleId="ft405">
    <w:name w:val="ft405"/>
    <w:rsid w:val="008E7C18"/>
  </w:style>
  <w:style w:type="character" w:customStyle="1" w:styleId="ft407">
    <w:name w:val="ft407"/>
    <w:rsid w:val="008E7C18"/>
  </w:style>
  <w:style w:type="character" w:customStyle="1" w:styleId="ft411">
    <w:name w:val="ft411"/>
    <w:rsid w:val="008E7C18"/>
  </w:style>
  <w:style w:type="character" w:customStyle="1" w:styleId="ft416">
    <w:name w:val="ft416"/>
    <w:rsid w:val="008E7C18"/>
  </w:style>
  <w:style w:type="character" w:customStyle="1" w:styleId="ft438">
    <w:name w:val="ft438"/>
    <w:rsid w:val="008E7C18"/>
  </w:style>
  <w:style w:type="character" w:customStyle="1" w:styleId="ft461">
    <w:name w:val="ft461"/>
    <w:rsid w:val="008E7C18"/>
  </w:style>
  <w:style w:type="character" w:customStyle="1" w:styleId="ft485">
    <w:name w:val="ft485"/>
    <w:rsid w:val="008E7C18"/>
  </w:style>
  <w:style w:type="character" w:customStyle="1" w:styleId="ft507">
    <w:name w:val="ft507"/>
    <w:rsid w:val="008E7C18"/>
  </w:style>
  <w:style w:type="character" w:customStyle="1" w:styleId="ft464">
    <w:name w:val="ft464"/>
    <w:rsid w:val="008E7C18"/>
  </w:style>
  <w:style w:type="character" w:customStyle="1" w:styleId="ft515">
    <w:name w:val="ft515"/>
    <w:rsid w:val="008E7C18"/>
  </w:style>
  <w:style w:type="character" w:customStyle="1" w:styleId="ft518">
    <w:name w:val="ft518"/>
    <w:rsid w:val="008E7C18"/>
  </w:style>
  <w:style w:type="character" w:customStyle="1" w:styleId="ft521">
    <w:name w:val="ft521"/>
    <w:rsid w:val="008E7C18"/>
  </w:style>
  <w:style w:type="character" w:customStyle="1" w:styleId="ft525">
    <w:name w:val="ft525"/>
    <w:rsid w:val="008E7C18"/>
  </w:style>
  <w:style w:type="character" w:customStyle="1" w:styleId="ft549">
    <w:name w:val="ft549"/>
    <w:rsid w:val="008E7C18"/>
  </w:style>
  <w:style w:type="character" w:customStyle="1" w:styleId="ft554">
    <w:name w:val="ft554"/>
    <w:rsid w:val="008E7C18"/>
  </w:style>
  <w:style w:type="character" w:customStyle="1" w:styleId="ft557">
    <w:name w:val="ft557"/>
    <w:rsid w:val="008E7C18"/>
  </w:style>
  <w:style w:type="character" w:customStyle="1" w:styleId="ft561">
    <w:name w:val="ft561"/>
    <w:rsid w:val="008E7C18"/>
  </w:style>
  <w:style w:type="character" w:customStyle="1" w:styleId="ft565">
    <w:name w:val="ft565"/>
    <w:rsid w:val="008E7C18"/>
  </w:style>
  <w:style w:type="character" w:customStyle="1" w:styleId="ft570">
    <w:name w:val="ft570"/>
    <w:rsid w:val="008E7C18"/>
  </w:style>
  <w:style w:type="character" w:customStyle="1" w:styleId="ft594">
    <w:name w:val="ft594"/>
    <w:rsid w:val="008E7C18"/>
  </w:style>
  <w:style w:type="character" w:customStyle="1" w:styleId="ft600">
    <w:name w:val="ft600"/>
    <w:rsid w:val="008E7C18"/>
  </w:style>
  <w:style w:type="character" w:customStyle="1" w:styleId="ft625">
    <w:name w:val="ft625"/>
    <w:rsid w:val="008E7C18"/>
  </w:style>
  <w:style w:type="character" w:customStyle="1" w:styleId="ft646">
    <w:name w:val="ft646"/>
    <w:rsid w:val="008E7C18"/>
  </w:style>
  <w:style w:type="character" w:customStyle="1" w:styleId="ft648">
    <w:name w:val="ft648"/>
    <w:rsid w:val="008E7C18"/>
  </w:style>
  <w:style w:type="character" w:customStyle="1" w:styleId="ft650">
    <w:name w:val="ft650"/>
    <w:rsid w:val="008E7C18"/>
  </w:style>
  <w:style w:type="character" w:customStyle="1" w:styleId="ft651">
    <w:name w:val="ft651"/>
    <w:rsid w:val="008E7C18"/>
  </w:style>
  <w:style w:type="character" w:customStyle="1" w:styleId="ft654">
    <w:name w:val="ft654"/>
    <w:rsid w:val="008E7C18"/>
  </w:style>
  <w:style w:type="character" w:customStyle="1" w:styleId="ft655">
    <w:name w:val="ft655"/>
    <w:rsid w:val="008E7C18"/>
  </w:style>
  <w:style w:type="character" w:customStyle="1" w:styleId="ft674">
    <w:name w:val="ft674"/>
    <w:rsid w:val="008E7C18"/>
  </w:style>
  <w:style w:type="character" w:customStyle="1" w:styleId="ft698">
    <w:name w:val="ft698"/>
    <w:rsid w:val="008E7C18"/>
  </w:style>
  <w:style w:type="character" w:customStyle="1" w:styleId="ft709">
    <w:name w:val="ft709"/>
    <w:rsid w:val="008E7C18"/>
  </w:style>
  <w:style w:type="character" w:customStyle="1" w:styleId="ft723">
    <w:name w:val="ft723"/>
    <w:rsid w:val="008E7C18"/>
  </w:style>
  <w:style w:type="character" w:customStyle="1" w:styleId="ft746">
    <w:name w:val="ft746"/>
    <w:rsid w:val="008E7C18"/>
  </w:style>
  <w:style w:type="character" w:customStyle="1" w:styleId="ft770">
    <w:name w:val="ft770"/>
    <w:rsid w:val="008E7C18"/>
  </w:style>
  <w:style w:type="character" w:customStyle="1" w:styleId="ft772">
    <w:name w:val="ft772"/>
    <w:rsid w:val="008E7C18"/>
  </w:style>
  <w:style w:type="character" w:customStyle="1" w:styleId="ft774">
    <w:name w:val="ft774"/>
    <w:rsid w:val="008E7C18"/>
  </w:style>
  <w:style w:type="character" w:customStyle="1" w:styleId="ft777">
    <w:name w:val="ft777"/>
    <w:rsid w:val="008E7C18"/>
  </w:style>
  <w:style w:type="character" w:customStyle="1" w:styleId="ft778">
    <w:name w:val="ft778"/>
    <w:rsid w:val="008E7C18"/>
  </w:style>
  <w:style w:type="character" w:customStyle="1" w:styleId="ft780">
    <w:name w:val="ft780"/>
    <w:rsid w:val="008E7C18"/>
  </w:style>
  <w:style w:type="character" w:customStyle="1" w:styleId="ft794">
    <w:name w:val="ft794"/>
    <w:rsid w:val="008E7C18"/>
  </w:style>
  <w:style w:type="character" w:customStyle="1" w:styleId="ft813">
    <w:name w:val="ft813"/>
    <w:rsid w:val="008E7C18"/>
  </w:style>
  <w:style w:type="character" w:customStyle="1" w:styleId="ft845">
    <w:name w:val="ft845"/>
    <w:rsid w:val="008E7C18"/>
  </w:style>
  <w:style w:type="character" w:customStyle="1" w:styleId="ft846">
    <w:name w:val="ft846"/>
    <w:rsid w:val="008E7C18"/>
  </w:style>
  <w:style w:type="character" w:customStyle="1" w:styleId="ft869">
    <w:name w:val="ft869"/>
    <w:rsid w:val="008E7C18"/>
  </w:style>
  <w:style w:type="character" w:customStyle="1" w:styleId="ft345">
    <w:name w:val="ft345"/>
    <w:rsid w:val="008E7C18"/>
  </w:style>
  <w:style w:type="character" w:customStyle="1" w:styleId="ft348">
    <w:name w:val="ft348"/>
    <w:rsid w:val="008E7C18"/>
  </w:style>
  <w:style w:type="character" w:customStyle="1" w:styleId="ft350">
    <w:name w:val="ft350"/>
    <w:rsid w:val="008E7C18"/>
  </w:style>
  <w:style w:type="character" w:customStyle="1" w:styleId="ft351">
    <w:name w:val="ft351"/>
    <w:rsid w:val="008E7C18"/>
  </w:style>
  <w:style w:type="character" w:customStyle="1" w:styleId="ft353">
    <w:name w:val="ft353"/>
    <w:rsid w:val="008E7C18"/>
  </w:style>
  <w:style w:type="character" w:customStyle="1" w:styleId="ft355">
    <w:name w:val="ft355"/>
    <w:rsid w:val="008E7C18"/>
  </w:style>
  <w:style w:type="character" w:customStyle="1" w:styleId="ft372">
    <w:name w:val="ft372"/>
    <w:rsid w:val="008E7C18"/>
  </w:style>
  <w:style w:type="character" w:customStyle="1" w:styleId="ft219">
    <w:name w:val="ft219"/>
    <w:rsid w:val="008E7C18"/>
  </w:style>
  <w:style w:type="character" w:customStyle="1" w:styleId="ft255">
    <w:name w:val="ft255"/>
    <w:rsid w:val="008E7C18"/>
  </w:style>
  <w:style w:type="character" w:customStyle="1" w:styleId="ft264">
    <w:name w:val="ft264"/>
    <w:rsid w:val="008E7C18"/>
  </w:style>
  <w:style w:type="character" w:customStyle="1" w:styleId="ft269">
    <w:name w:val="ft269"/>
    <w:rsid w:val="008E7C18"/>
  </w:style>
  <w:style w:type="character" w:customStyle="1" w:styleId="ft292">
    <w:name w:val="ft292"/>
    <w:rsid w:val="008E7C18"/>
  </w:style>
  <w:style w:type="character" w:customStyle="1" w:styleId="ft300">
    <w:name w:val="ft300"/>
    <w:rsid w:val="008E7C18"/>
  </w:style>
  <w:style w:type="character" w:customStyle="1" w:styleId="ft308">
    <w:name w:val="ft308"/>
    <w:rsid w:val="008E7C18"/>
  </w:style>
  <w:style w:type="character" w:customStyle="1" w:styleId="ft334">
    <w:name w:val="ft334"/>
    <w:rsid w:val="008E7C18"/>
  </w:style>
  <w:style w:type="character" w:customStyle="1" w:styleId="ft346">
    <w:name w:val="ft346"/>
    <w:rsid w:val="008E7C18"/>
  </w:style>
  <w:style w:type="character" w:customStyle="1" w:styleId="ft3">
    <w:name w:val="ft3"/>
    <w:rsid w:val="008E7C18"/>
  </w:style>
  <w:style w:type="character" w:customStyle="1" w:styleId="ft381">
    <w:name w:val="ft381"/>
    <w:rsid w:val="008E7C18"/>
  </w:style>
  <w:style w:type="character" w:customStyle="1" w:styleId="ft391">
    <w:name w:val="ft391"/>
    <w:rsid w:val="008E7C18"/>
  </w:style>
  <w:style w:type="character" w:customStyle="1" w:styleId="ft397">
    <w:name w:val="ft397"/>
    <w:rsid w:val="008E7C18"/>
  </w:style>
  <w:style w:type="character" w:customStyle="1" w:styleId="ft176">
    <w:name w:val="ft176"/>
    <w:rsid w:val="008E7C18"/>
  </w:style>
  <w:style w:type="character" w:customStyle="1" w:styleId="ft410">
    <w:name w:val="ft410"/>
    <w:rsid w:val="008E7C18"/>
  </w:style>
  <w:style w:type="character" w:customStyle="1" w:styleId="ft421">
    <w:name w:val="ft421"/>
    <w:rsid w:val="008E7C18"/>
  </w:style>
  <w:style w:type="character" w:customStyle="1" w:styleId="ft467">
    <w:name w:val="ft467"/>
    <w:rsid w:val="008E7C18"/>
  </w:style>
  <w:style w:type="character" w:customStyle="1" w:styleId="ft479">
    <w:name w:val="ft479"/>
    <w:rsid w:val="008E7C18"/>
  </w:style>
  <w:style w:type="character" w:customStyle="1" w:styleId="ft578">
    <w:name w:val="ft578"/>
    <w:rsid w:val="008E7C18"/>
  </w:style>
  <w:style w:type="character" w:customStyle="1" w:styleId="ft624">
    <w:name w:val="ft624"/>
    <w:rsid w:val="008E7C18"/>
  </w:style>
  <w:style w:type="character" w:customStyle="1" w:styleId="ft631">
    <w:name w:val="ft631"/>
    <w:rsid w:val="008E7C18"/>
  </w:style>
  <w:style w:type="character" w:customStyle="1" w:styleId="ft679">
    <w:name w:val="ft679"/>
    <w:rsid w:val="008E7C18"/>
  </w:style>
  <w:style w:type="character" w:customStyle="1" w:styleId="ft725">
    <w:name w:val="ft725"/>
    <w:rsid w:val="008E7C18"/>
  </w:style>
  <w:style w:type="character" w:customStyle="1" w:styleId="ft769">
    <w:name w:val="ft769"/>
    <w:rsid w:val="008E7C18"/>
  </w:style>
  <w:style w:type="character" w:customStyle="1" w:styleId="ft819">
    <w:name w:val="ft819"/>
    <w:rsid w:val="008E7C18"/>
  </w:style>
  <w:style w:type="character" w:customStyle="1" w:styleId="ft877">
    <w:name w:val="ft877"/>
    <w:rsid w:val="008E7C18"/>
  </w:style>
  <w:style w:type="character" w:customStyle="1" w:styleId="ft275">
    <w:name w:val="ft275"/>
    <w:rsid w:val="008E7C18"/>
  </w:style>
  <w:style w:type="character" w:customStyle="1" w:styleId="ft935">
    <w:name w:val="ft935"/>
    <w:rsid w:val="008E7C18"/>
  </w:style>
  <w:style w:type="character" w:customStyle="1" w:styleId="ft969">
    <w:name w:val="ft969"/>
    <w:rsid w:val="008E7C18"/>
  </w:style>
  <w:style w:type="character" w:customStyle="1" w:styleId="ft1010">
    <w:name w:val="ft1010"/>
    <w:rsid w:val="008E7C18"/>
  </w:style>
  <w:style w:type="character" w:customStyle="1" w:styleId="ft1058">
    <w:name w:val="ft1058"/>
    <w:rsid w:val="008E7C18"/>
  </w:style>
  <w:style w:type="character" w:customStyle="1" w:styleId="ft1101">
    <w:name w:val="ft1101"/>
    <w:rsid w:val="008E7C18"/>
  </w:style>
  <w:style w:type="character" w:customStyle="1" w:styleId="ft1162">
    <w:name w:val="ft1162"/>
    <w:rsid w:val="008E7C18"/>
  </w:style>
  <w:style w:type="character" w:customStyle="1" w:styleId="ft1197">
    <w:name w:val="ft1197"/>
    <w:rsid w:val="008E7C18"/>
  </w:style>
  <w:style w:type="character" w:customStyle="1" w:styleId="ft1248">
    <w:name w:val="ft1248"/>
    <w:rsid w:val="008E7C18"/>
  </w:style>
  <w:style w:type="character" w:customStyle="1" w:styleId="ft1293">
    <w:name w:val="ft1293"/>
    <w:rsid w:val="008E7C18"/>
  </w:style>
  <w:style w:type="character" w:customStyle="1" w:styleId="ft1308">
    <w:name w:val="ft1308"/>
    <w:rsid w:val="008E7C18"/>
  </w:style>
  <w:style w:type="character" w:customStyle="1" w:styleId="ft1366">
    <w:name w:val="ft1366"/>
    <w:rsid w:val="008E7C18"/>
  </w:style>
  <w:style w:type="character" w:customStyle="1" w:styleId="ft1377">
    <w:name w:val="ft1377"/>
    <w:rsid w:val="008E7C18"/>
  </w:style>
  <w:style w:type="character" w:customStyle="1" w:styleId="ft1380">
    <w:name w:val="ft1380"/>
    <w:rsid w:val="008E7C18"/>
  </w:style>
  <w:style w:type="character" w:customStyle="1" w:styleId="ft1389">
    <w:name w:val="ft1389"/>
    <w:rsid w:val="008E7C18"/>
  </w:style>
  <w:style w:type="character" w:customStyle="1" w:styleId="ft1393">
    <w:name w:val="ft1393"/>
    <w:rsid w:val="008E7C18"/>
  </w:style>
  <w:style w:type="character" w:customStyle="1" w:styleId="ft1400">
    <w:name w:val="ft1400"/>
    <w:rsid w:val="008E7C18"/>
  </w:style>
  <w:style w:type="character" w:customStyle="1" w:styleId="ft1407">
    <w:name w:val="ft1407"/>
    <w:rsid w:val="008E7C18"/>
  </w:style>
  <w:style w:type="character" w:customStyle="1" w:styleId="ft1410">
    <w:name w:val="ft1410"/>
    <w:rsid w:val="008E7C18"/>
  </w:style>
  <w:style w:type="character" w:customStyle="1" w:styleId="ft1427">
    <w:name w:val="ft1427"/>
    <w:rsid w:val="008E7C18"/>
  </w:style>
  <w:style w:type="character" w:customStyle="1" w:styleId="ft1478">
    <w:name w:val="ft1478"/>
    <w:rsid w:val="008E7C18"/>
  </w:style>
  <w:style w:type="character" w:customStyle="1" w:styleId="ft1533">
    <w:name w:val="ft1533"/>
    <w:rsid w:val="008E7C18"/>
  </w:style>
  <w:style w:type="character" w:customStyle="1" w:styleId="ft1586">
    <w:name w:val="ft1586"/>
    <w:rsid w:val="008E7C18"/>
  </w:style>
  <w:style w:type="character" w:customStyle="1" w:styleId="ft1627">
    <w:name w:val="ft1627"/>
    <w:rsid w:val="008E7C18"/>
  </w:style>
  <w:style w:type="character" w:customStyle="1" w:styleId="ft1634">
    <w:name w:val="ft1634"/>
    <w:rsid w:val="008E7C18"/>
  </w:style>
  <w:style w:type="character" w:customStyle="1" w:styleId="ft1638">
    <w:name w:val="ft1638"/>
    <w:rsid w:val="008E7C18"/>
  </w:style>
  <w:style w:type="character" w:customStyle="1" w:styleId="ft1643">
    <w:name w:val="ft1643"/>
    <w:rsid w:val="008E7C18"/>
  </w:style>
  <w:style w:type="character" w:customStyle="1" w:styleId="ft1659">
    <w:name w:val="ft1659"/>
    <w:rsid w:val="008E7C18"/>
  </w:style>
  <w:style w:type="character" w:customStyle="1" w:styleId="ft1665">
    <w:name w:val="ft1665"/>
    <w:rsid w:val="008E7C18"/>
  </w:style>
  <w:style w:type="character" w:customStyle="1" w:styleId="ft1711">
    <w:name w:val="ft1711"/>
    <w:rsid w:val="008E7C18"/>
  </w:style>
  <w:style w:type="character" w:customStyle="1" w:styleId="ft1757">
    <w:name w:val="ft1757"/>
    <w:rsid w:val="008E7C18"/>
  </w:style>
  <w:style w:type="character" w:customStyle="1" w:styleId="ft1804">
    <w:name w:val="ft1804"/>
    <w:rsid w:val="008E7C18"/>
  </w:style>
  <w:style w:type="character" w:customStyle="1" w:styleId="ft1855">
    <w:name w:val="ft1855"/>
    <w:rsid w:val="008E7C18"/>
  </w:style>
  <w:style w:type="character" w:customStyle="1" w:styleId="ft1883">
    <w:name w:val="ft1883"/>
    <w:rsid w:val="008E7C18"/>
  </w:style>
  <w:style w:type="character" w:customStyle="1" w:styleId="ft1937">
    <w:name w:val="ft1937"/>
    <w:rsid w:val="008E7C18"/>
  </w:style>
  <w:style w:type="character" w:customStyle="1" w:styleId="ft1983">
    <w:name w:val="ft1983"/>
    <w:rsid w:val="008E7C18"/>
  </w:style>
  <w:style w:type="character" w:customStyle="1" w:styleId="ft2028">
    <w:name w:val="ft2028"/>
    <w:rsid w:val="008E7C18"/>
  </w:style>
  <w:style w:type="character" w:customStyle="1" w:styleId="ft2049">
    <w:name w:val="ft2049"/>
    <w:rsid w:val="008E7C18"/>
  </w:style>
  <w:style w:type="character" w:customStyle="1" w:styleId="ft2096">
    <w:name w:val="ft2096"/>
    <w:rsid w:val="008E7C18"/>
  </w:style>
  <w:style w:type="character" w:customStyle="1" w:styleId="ft2144">
    <w:name w:val="ft2144"/>
    <w:rsid w:val="008E7C18"/>
  </w:style>
  <w:style w:type="character" w:customStyle="1" w:styleId="ft2234">
    <w:name w:val="ft2234"/>
    <w:rsid w:val="008E7C18"/>
  </w:style>
  <w:style w:type="character" w:customStyle="1" w:styleId="ft2289">
    <w:name w:val="ft2289"/>
    <w:rsid w:val="008E7C18"/>
  </w:style>
  <w:style w:type="character" w:customStyle="1" w:styleId="ft1884">
    <w:name w:val="ft1884"/>
    <w:rsid w:val="008E7C18"/>
  </w:style>
  <w:style w:type="character" w:customStyle="1" w:styleId="ft2343">
    <w:name w:val="ft2343"/>
    <w:rsid w:val="008E7C18"/>
  </w:style>
  <w:style w:type="character" w:customStyle="1" w:styleId="ft2392">
    <w:name w:val="ft2392"/>
    <w:rsid w:val="008E7C18"/>
  </w:style>
  <w:style w:type="character" w:customStyle="1" w:styleId="ft2439">
    <w:name w:val="ft2439"/>
    <w:rsid w:val="008E7C18"/>
  </w:style>
  <w:style w:type="character" w:customStyle="1" w:styleId="ft2489">
    <w:name w:val="ft2489"/>
    <w:rsid w:val="008E7C18"/>
  </w:style>
  <w:style w:type="character" w:customStyle="1" w:styleId="ft2500">
    <w:name w:val="ft2500"/>
    <w:rsid w:val="008E7C18"/>
  </w:style>
  <w:style w:type="character" w:customStyle="1" w:styleId="ft2555">
    <w:name w:val="ft2555"/>
    <w:rsid w:val="008E7C18"/>
  </w:style>
  <w:style w:type="character" w:customStyle="1" w:styleId="ft2562">
    <w:name w:val="ft2562"/>
    <w:rsid w:val="008E7C18"/>
  </w:style>
  <w:style w:type="character" w:customStyle="1" w:styleId="ft2569">
    <w:name w:val="ft2569"/>
    <w:rsid w:val="008E7C18"/>
  </w:style>
  <w:style w:type="character" w:customStyle="1" w:styleId="ft2572">
    <w:name w:val="ft2572"/>
    <w:rsid w:val="008E7C18"/>
  </w:style>
  <w:style w:type="character" w:customStyle="1" w:styleId="ft2581">
    <w:name w:val="ft2581"/>
    <w:rsid w:val="008E7C18"/>
  </w:style>
  <w:style w:type="character" w:customStyle="1" w:styleId="ft2590">
    <w:name w:val="ft2590"/>
    <w:rsid w:val="008E7C18"/>
  </w:style>
  <w:style w:type="character" w:customStyle="1" w:styleId="ft2624">
    <w:name w:val="ft2624"/>
    <w:rsid w:val="008E7C18"/>
  </w:style>
  <w:style w:type="character" w:customStyle="1" w:styleId="ft2669">
    <w:name w:val="ft2669"/>
    <w:rsid w:val="008E7C18"/>
  </w:style>
  <w:style w:type="character" w:customStyle="1" w:styleId="ft2679">
    <w:name w:val="ft2679"/>
    <w:rsid w:val="008E7C18"/>
  </w:style>
  <w:style w:type="character" w:customStyle="1" w:styleId="ft2716">
    <w:name w:val="ft2716"/>
    <w:rsid w:val="008E7C18"/>
  </w:style>
  <w:style w:type="character" w:customStyle="1" w:styleId="ft2726">
    <w:name w:val="ft2726"/>
    <w:rsid w:val="008E7C18"/>
  </w:style>
  <w:style w:type="character" w:customStyle="1" w:styleId="ft2773">
    <w:name w:val="ft2773"/>
    <w:rsid w:val="008E7C18"/>
  </w:style>
  <w:style w:type="character" w:customStyle="1" w:styleId="ft2782">
    <w:name w:val="ft2782"/>
    <w:rsid w:val="008E7C18"/>
  </w:style>
  <w:style w:type="character" w:customStyle="1" w:styleId="ft2828">
    <w:name w:val="ft2828"/>
    <w:rsid w:val="008E7C18"/>
  </w:style>
  <w:style w:type="character" w:customStyle="1" w:styleId="ft2877">
    <w:name w:val="ft2877"/>
    <w:rsid w:val="008E7C18"/>
  </w:style>
  <w:style w:type="character" w:customStyle="1" w:styleId="ft2921">
    <w:name w:val="ft2921"/>
    <w:rsid w:val="008E7C18"/>
  </w:style>
  <w:style w:type="character" w:customStyle="1" w:styleId="ft2927">
    <w:name w:val="ft2927"/>
    <w:rsid w:val="008E7C18"/>
  </w:style>
  <w:style w:type="character" w:customStyle="1" w:styleId="ft2935">
    <w:name w:val="ft2935"/>
    <w:rsid w:val="008E7C18"/>
  </w:style>
  <w:style w:type="character" w:customStyle="1" w:styleId="ft2943">
    <w:name w:val="ft2943"/>
    <w:rsid w:val="008E7C18"/>
  </w:style>
  <w:style w:type="character" w:customStyle="1" w:styleId="ft2952">
    <w:name w:val="ft2952"/>
    <w:rsid w:val="008E7C18"/>
  </w:style>
  <w:style w:type="character" w:customStyle="1" w:styleId="ft2954">
    <w:name w:val="ft2954"/>
    <w:rsid w:val="008E7C18"/>
  </w:style>
  <w:style w:type="character" w:customStyle="1" w:styleId="ft2955">
    <w:name w:val="ft2955"/>
    <w:rsid w:val="008E7C18"/>
  </w:style>
  <w:style w:type="character" w:customStyle="1" w:styleId="ft2962">
    <w:name w:val="ft2962"/>
    <w:rsid w:val="008E7C18"/>
  </w:style>
  <w:style w:type="character" w:customStyle="1" w:styleId="ft2968">
    <w:name w:val="ft2968"/>
    <w:rsid w:val="008E7C18"/>
  </w:style>
  <w:style w:type="character" w:customStyle="1" w:styleId="ft2973">
    <w:name w:val="ft2973"/>
    <w:rsid w:val="008E7C18"/>
  </w:style>
  <w:style w:type="character" w:customStyle="1" w:styleId="ft2974">
    <w:name w:val="ft2974"/>
    <w:rsid w:val="008E7C18"/>
  </w:style>
  <w:style w:type="character" w:customStyle="1" w:styleId="ft2976">
    <w:name w:val="ft2976"/>
    <w:rsid w:val="008E7C18"/>
  </w:style>
  <w:style w:type="character" w:customStyle="1" w:styleId="ft2985">
    <w:name w:val="ft2985"/>
    <w:rsid w:val="008E7C18"/>
  </w:style>
  <w:style w:type="character" w:customStyle="1" w:styleId="ft3002">
    <w:name w:val="ft3002"/>
    <w:rsid w:val="008E7C18"/>
  </w:style>
  <w:style w:type="character" w:customStyle="1" w:styleId="ft3037">
    <w:name w:val="ft3037"/>
    <w:rsid w:val="008E7C18"/>
  </w:style>
  <w:style w:type="character" w:customStyle="1" w:styleId="ft3084">
    <w:name w:val="ft3084"/>
    <w:rsid w:val="008E7C18"/>
  </w:style>
  <w:style w:type="character" w:customStyle="1" w:styleId="ft3127">
    <w:name w:val="ft3127"/>
    <w:rsid w:val="008E7C18"/>
  </w:style>
  <w:style w:type="character" w:customStyle="1" w:styleId="ft3156">
    <w:name w:val="ft3156"/>
    <w:rsid w:val="008E7C18"/>
  </w:style>
  <w:style w:type="character" w:customStyle="1" w:styleId="ft3206">
    <w:name w:val="ft3206"/>
    <w:rsid w:val="008E7C18"/>
  </w:style>
  <w:style w:type="character" w:customStyle="1" w:styleId="ft3264">
    <w:name w:val="ft3264"/>
    <w:rsid w:val="008E7C18"/>
  </w:style>
  <w:style w:type="character" w:customStyle="1" w:styleId="ft3315">
    <w:name w:val="ft3315"/>
    <w:rsid w:val="008E7C18"/>
  </w:style>
  <w:style w:type="character" w:customStyle="1" w:styleId="ft3373">
    <w:name w:val="ft3373"/>
    <w:rsid w:val="008E7C18"/>
  </w:style>
  <w:style w:type="character" w:customStyle="1" w:styleId="ft3432">
    <w:name w:val="ft3432"/>
    <w:rsid w:val="008E7C18"/>
  </w:style>
  <w:style w:type="character" w:customStyle="1" w:styleId="ft3489">
    <w:name w:val="ft3489"/>
    <w:rsid w:val="008E7C18"/>
  </w:style>
  <w:style w:type="character" w:customStyle="1" w:styleId="ft3546">
    <w:name w:val="ft3546"/>
    <w:rsid w:val="008E7C18"/>
  </w:style>
  <w:style w:type="character" w:customStyle="1" w:styleId="ft3608">
    <w:name w:val="ft3608"/>
    <w:rsid w:val="008E7C18"/>
  </w:style>
  <w:style w:type="character" w:customStyle="1" w:styleId="ft3651">
    <w:name w:val="ft3651"/>
    <w:rsid w:val="008E7C18"/>
  </w:style>
  <w:style w:type="paragraph" w:customStyle="1" w:styleId="c4c8c7c24">
    <w:name w:val="c4 c8 c7 c24"/>
    <w:basedOn w:val="a3"/>
    <w:rsid w:val="008E7C18"/>
    <w:pPr>
      <w:spacing w:before="90" w:after="90"/>
    </w:pPr>
  </w:style>
  <w:style w:type="character" w:customStyle="1" w:styleId="c5">
    <w:name w:val="c5"/>
    <w:rsid w:val="008E7C18"/>
  </w:style>
  <w:style w:type="character" w:customStyle="1" w:styleId="1143">
    <w:name w:val="Знак Знак114"/>
    <w:locked/>
    <w:rsid w:val="008E7C18"/>
    <w:rPr>
      <w:rFonts w:ascii="Arial" w:hAnsi="Arial"/>
      <w:b/>
      <w:color w:val="000000"/>
      <w:sz w:val="26"/>
      <w:lang w:val="ru-RU" w:eastAsia="ru-RU"/>
    </w:rPr>
  </w:style>
  <w:style w:type="paragraph" w:customStyle="1" w:styleId="1123">
    <w:name w:val="Стиль Заголовок 1 + 12 пт"/>
    <w:basedOn w:val="11"/>
    <w:rsid w:val="008E7C18"/>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8E7C18"/>
  </w:style>
  <w:style w:type="character" w:customStyle="1" w:styleId="ft9274">
    <w:name w:val="ft9274"/>
    <w:rsid w:val="008E7C18"/>
  </w:style>
  <w:style w:type="character" w:customStyle="1" w:styleId="ft9282">
    <w:name w:val="ft9282"/>
    <w:rsid w:val="008E7C18"/>
  </w:style>
  <w:style w:type="character" w:customStyle="1" w:styleId="ft9284">
    <w:name w:val="ft9284"/>
    <w:rsid w:val="008E7C18"/>
  </w:style>
  <w:style w:type="character" w:customStyle="1" w:styleId="ft9287">
    <w:name w:val="ft9287"/>
    <w:rsid w:val="008E7C18"/>
  </w:style>
  <w:style w:type="character" w:customStyle="1" w:styleId="ft9293">
    <w:name w:val="ft9293"/>
    <w:rsid w:val="008E7C18"/>
  </w:style>
  <w:style w:type="character" w:customStyle="1" w:styleId="ft9299">
    <w:name w:val="ft9299"/>
    <w:rsid w:val="008E7C18"/>
  </w:style>
  <w:style w:type="character" w:customStyle="1" w:styleId="ft9306">
    <w:name w:val="ft9306"/>
    <w:rsid w:val="008E7C18"/>
  </w:style>
  <w:style w:type="character" w:customStyle="1" w:styleId="ft8849">
    <w:name w:val="ft8849"/>
    <w:rsid w:val="008E7C18"/>
  </w:style>
  <w:style w:type="character" w:customStyle="1" w:styleId="ft9312">
    <w:name w:val="ft9312"/>
    <w:rsid w:val="008E7C18"/>
  </w:style>
  <w:style w:type="character" w:customStyle="1" w:styleId="ft9316">
    <w:name w:val="ft9316"/>
    <w:rsid w:val="008E7C18"/>
  </w:style>
  <w:style w:type="character" w:customStyle="1" w:styleId="ft9324">
    <w:name w:val="ft9324"/>
    <w:rsid w:val="008E7C18"/>
  </w:style>
  <w:style w:type="character" w:customStyle="1" w:styleId="ft9330">
    <w:name w:val="ft9330"/>
    <w:rsid w:val="008E7C18"/>
  </w:style>
  <w:style w:type="character" w:customStyle="1" w:styleId="1810">
    <w:name w:val="Знак Знак1810"/>
    <w:rsid w:val="008E7C18"/>
    <w:rPr>
      <w:rFonts w:eastAsia="SimSun"/>
      <w:b/>
      <w:caps/>
      <w:sz w:val="24"/>
      <w:lang w:val="ru-RU" w:eastAsia="ru-RU"/>
    </w:rPr>
  </w:style>
  <w:style w:type="character" w:customStyle="1" w:styleId="WW8Num36z0">
    <w:name w:val="WW8Num36z0"/>
    <w:rsid w:val="008E7C18"/>
    <w:rPr>
      <w:rFonts w:ascii="Wingdings" w:hAnsi="Wingdings"/>
    </w:rPr>
  </w:style>
  <w:style w:type="character" w:customStyle="1" w:styleId="WW8Num39z0">
    <w:name w:val="WW8Num39z0"/>
    <w:rsid w:val="008E7C18"/>
    <w:rPr>
      <w:rFonts w:ascii="Wingdings" w:hAnsi="Wingdings"/>
    </w:rPr>
  </w:style>
  <w:style w:type="character" w:customStyle="1" w:styleId="WW8Num42z0">
    <w:name w:val="WW8Num42z0"/>
    <w:rsid w:val="008E7C18"/>
    <w:rPr>
      <w:rFonts w:ascii="Wingdings" w:hAnsi="Wingdings"/>
    </w:rPr>
  </w:style>
  <w:style w:type="character" w:customStyle="1" w:styleId="WW8Num44z0">
    <w:name w:val="WW8Num44z0"/>
    <w:rsid w:val="008E7C18"/>
    <w:rPr>
      <w:rFonts w:ascii="Wingdings" w:hAnsi="Wingdings"/>
    </w:rPr>
  </w:style>
  <w:style w:type="character" w:customStyle="1" w:styleId="WW8Num44z1">
    <w:name w:val="WW8Num44z1"/>
    <w:rsid w:val="008E7C18"/>
    <w:rPr>
      <w:rFonts w:ascii="Courier New" w:hAnsi="Courier New"/>
    </w:rPr>
  </w:style>
  <w:style w:type="character" w:customStyle="1" w:styleId="WW8Num44z3">
    <w:name w:val="WW8Num44z3"/>
    <w:rsid w:val="008E7C18"/>
    <w:rPr>
      <w:rFonts w:ascii="Symbol" w:hAnsi="Symbol"/>
    </w:rPr>
  </w:style>
  <w:style w:type="character" w:customStyle="1" w:styleId="WW8Num47z0">
    <w:name w:val="WW8Num47z0"/>
    <w:rsid w:val="008E7C18"/>
    <w:rPr>
      <w:rFonts w:ascii="Wingdings" w:hAnsi="Wingdings"/>
    </w:rPr>
  </w:style>
  <w:style w:type="character" w:customStyle="1" w:styleId="WW8Num47z1">
    <w:name w:val="WW8Num47z1"/>
    <w:rsid w:val="008E7C18"/>
    <w:rPr>
      <w:rFonts w:ascii="Courier New" w:hAnsi="Courier New"/>
    </w:rPr>
  </w:style>
  <w:style w:type="character" w:customStyle="1" w:styleId="WW8Num47z3">
    <w:name w:val="WW8Num47z3"/>
    <w:rsid w:val="008E7C18"/>
    <w:rPr>
      <w:rFonts w:ascii="Symbol" w:hAnsi="Symbol"/>
    </w:rPr>
  </w:style>
  <w:style w:type="character" w:customStyle="1" w:styleId="WW8Num50z0">
    <w:name w:val="WW8Num50z0"/>
    <w:rsid w:val="008E7C18"/>
    <w:rPr>
      <w:rFonts w:ascii="Wingdings" w:hAnsi="Wingdings"/>
    </w:rPr>
  </w:style>
  <w:style w:type="character" w:customStyle="1" w:styleId="WW8Num51z0">
    <w:name w:val="WW8Num51z0"/>
    <w:rsid w:val="008E7C18"/>
    <w:rPr>
      <w:rFonts w:ascii="Wingdings" w:hAnsi="Wingdings"/>
    </w:rPr>
  </w:style>
  <w:style w:type="character" w:customStyle="1" w:styleId="WW8Num52z0">
    <w:name w:val="WW8Num52z0"/>
    <w:rsid w:val="008E7C18"/>
    <w:rPr>
      <w:rFonts w:ascii="Symbol" w:hAnsi="Symbol"/>
    </w:rPr>
  </w:style>
  <w:style w:type="character" w:customStyle="1" w:styleId="WW8Num53z0">
    <w:name w:val="WW8Num53z0"/>
    <w:rsid w:val="008E7C18"/>
    <w:rPr>
      <w:rFonts w:ascii="Wingdings" w:hAnsi="Wingdings"/>
    </w:rPr>
  </w:style>
  <w:style w:type="character" w:customStyle="1" w:styleId="WW8Num53z1">
    <w:name w:val="WW8Num53z1"/>
    <w:rsid w:val="008E7C18"/>
    <w:rPr>
      <w:rFonts w:ascii="Courier New" w:hAnsi="Courier New"/>
    </w:rPr>
  </w:style>
  <w:style w:type="character" w:customStyle="1" w:styleId="WW8Num53z3">
    <w:name w:val="WW8Num53z3"/>
    <w:rsid w:val="008E7C18"/>
    <w:rPr>
      <w:rFonts w:ascii="Symbol" w:hAnsi="Symbol"/>
    </w:rPr>
  </w:style>
  <w:style w:type="character" w:customStyle="1" w:styleId="WW8Num55z0">
    <w:name w:val="WW8Num55z0"/>
    <w:rsid w:val="008E7C18"/>
    <w:rPr>
      <w:rFonts w:ascii="Symbol" w:hAnsi="Symbol"/>
    </w:rPr>
  </w:style>
  <w:style w:type="character" w:customStyle="1" w:styleId="WW8Num56z0">
    <w:name w:val="WW8Num56z0"/>
    <w:rsid w:val="008E7C18"/>
    <w:rPr>
      <w:rFonts w:ascii="Symbol" w:hAnsi="Symbol"/>
    </w:rPr>
  </w:style>
  <w:style w:type="character" w:customStyle="1" w:styleId="WW8Num59z0">
    <w:name w:val="WW8Num59z0"/>
    <w:rsid w:val="008E7C18"/>
    <w:rPr>
      <w:rFonts w:ascii="Symbol" w:hAnsi="Symbol"/>
    </w:rPr>
  </w:style>
  <w:style w:type="character" w:customStyle="1" w:styleId="WW8Num63z0">
    <w:name w:val="WW8Num63z0"/>
    <w:rsid w:val="008E7C18"/>
    <w:rPr>
      <w:rFonts w:ascii="Symbol" w:hAnsi="Symbol"/>
    </w:rPr>
  </w:style>
  <w:style w:type="character" w:customStyle="1" w:styleId="WW8Num66z0">
    <w:name w:val="WW8Num66z0"/>
    <w:rsid w:val="008E7C18"/>
    <w:rPr>
      <w:rFonts w:ascii="Symbol" w:hAnsi="Symbol"/>
    </w:rPr>
  </w:style>
  <w:style w:type="character" w:customStyle="1" w:styleId="WW8Num69z1">
    <w:name w:val="WW8Num69z1"/>
    <w:rsid w:val="008E7C18"/>
    <w:rPr>
      <w:rFonts w:ascii="Wingdings" w:hAnsi="Wingdings"/>
    </w:rPr>
  </w:style>
  <w:style w:type="character" w:customStyle="1" w:styleId="WW8Num72z0">
    <w:name w:val="WW8Num72z0"/>
    <w:rsid w:val="008E7C18"/>
    <w:rPr>
      <w:rFonts w:ascii="Symbol" w:hAnsi="Symbol"/>
    </w:rPr>
  </w:style>
  <w:style w:type="character" w:customStyle="1" w:styleId="WW8Num72z1">
    <w:name w:val="WW8Num72z1"/>
    <w:rsid w:val="008E7C18"/>
    <w:rPr>
      <w:rFonts w:ascii="Courier New" w:hAnsi="Courier New"/>
    </w:rPr>
  </w:style>
  <w:style w:type="character" w:customStyle="1" w:styleId="WW8Num72z2">
    <w:name w:val="WW8Num72z2"/>
    <w:rsid w:val="008E7C18"/>
    <w:rPr>
      <w:rFonts w:ascii="Wingdings" w:hAnsi="Wingdings"/>
    </w:rPr>
  </w:style>
  <w:style w:type="character" w:customStyle="1" w:styleId="WW8Num74z0">
    <w:name w:val="WW8Num74z0"/>
    <w:rsid w:val="008E7C18"/>
    <w:rPr>
      <w:rFonts w:ascii="Symbol" w:hAnsi="Symbol"/>
    </w:rPr>
  </w:style>
  <w:style w:type="character" w:customStyle="1" w:styleId="WW8Num75z0">
    <w:name w:val="WW8Num75z0"/>
    <w:rsid w:val="008E7C18"/>
    <w:rPr>
      <w:rFonts w:ascii="Wingdings" w:hAnsi="Wingdings"/>
    </w:rPr>
  </w:style>
  <w:style w:type="character" w:customStyle="1" w:styleId="WW8Num75z1">
    <w:name w:val="WW8Num75z1"/>
    <w:rsid w:val="008E7C18"/>
    <w:rPr>
      <w:rFonts w:ascii="Courier New" w:hAnsi="Courier New"/>
    </w:rPr>
  </w:style>
  <w:style w:type="character" w:customStyle="1" w:styleId="WW8Num75z3">
    <w:name w:val="WW8Num75z3"/>
    <w:rsid w:val="008E7C18"/>
    <w:rPr>
      <w:rFonts w:ascii="Symbol" w:hAnsi="Symbol"/>
    </w:rPr>
  </w:style>
  <w:style w:type="character" w:customStyle="1" w:styleId="WW8Num77z0">
    <w:name w:val="WW8Num77z0"/>
    <w:rsid w:val="008E7C18"/>
    <w:rPr>
      <w:rFonts w:ascii="Symbol" w:hAnsi="Symbol"/>
    </w:rPr>
  </w:style>
  <w:style w:type="character" w:customStyle="1" w:styleId="WW8Num78z0">
    <w:name w:val="WW8Num78z0"/>
    <w:rsid w:val="008E7C18"/>
    <w:rPr>
      <w:rFonts w:ascii="Wingdings" w:hAnsi="Wingdings"/>
    </w:rPr>
  </w:style>
  <w:style w:type="character" w:customStyle="1" w:styleId="WW8Num78z1">
    <w:name w:val="WW8Num78z1"/>
    <w:rsid w:val="008E7C18"/>
    <w:rPr>
      <w:rFonts w:ascii="Courier New" w:hAnsi="Courier New"/>
    </w:rPr>
  </w:style>
  <w:style w:type="character" w:customStyle="1" w:styleId="WW8Num78z3">
    <w:name w:val="WW8Num78z3"/>
    <w:rsid w:val="008E7C18"/>
    <w:rPr>
      <w:rFonts w:ascii="Symbol" w:hAnsi="Symbol"/>
    </w:rPr>
  </w:style>
  <w:style w:type="character" w:customStyle="1" w:styleId="WW8Num79z0">
    <w:name w:val="WW8Num79z0"/>
    <w:rsid w:val="008E7C18"/>
    <w:rPr>
      <w:rFonts w:ascii="Symbol" w:hAnsi="Symbol"/>
    </w:rPr>
  </w:style>
  <w:style w:type="character" w:customStyle="1" w:styleId="WW8Num86z0">
    <w:name w:val="WW8Num86z0"/>
    <w:rsid w:val="008E7C18"/>
    <w:rPr>
      <w:rFonts w:ascii="Wingdings" w:hAnsi="Wingdings"/>
    </w:rPr>
  </w:style>
  <w:style w:type="character" w:customStyle="1" w:styleId="WW8Num86z1">
    <w:name w:val="WW8Num86z1"/>
    <w:rsid w:val="008E7C18"/>
    <w:rPr>
      <w:rFonts w:ascii="Courier New" w:hAnsi="Courier New"/>
    </w:rPr>
  </w:style>
  <w:style w:type="character" w:customStyle="1" w:styleId="WW8Num86z3">
    <w:name w:val="WW8Num86z3"/>
    <w:rsid w:val="008E7C18"/>
    <w:rPr>
      <w:rFonts w:ascii="Symbol" w:hAnsi="Symbol"/>
    </w:rPr>
  </w:style>
  <w:style w:type="character" w:customStyle="1" w:styleId="WW8Num87z0">
    <w:name w:val="WW8Num87z0"/>
    <w:rsid w:val="008E7C18"/>
    <w:rPr>
      <w:rFonts w:ascii="Symbol" w:hAnsi="Symbol"/>
    </w:rPr>
  </w:style>
  <w:style w:type="character" w:customStyle="1" w:styleId="WW8Num89z0">
    <w:name w:val="WW8Num89z0"/>
    <w:rsid w:val="008E7C18"/>
    <w:rPr>
      <w:rFonts w:ascii="Symbol" w:hAnsi="Symbol"/>
    </w:rPr>
  </w:style>
  <w:style w:type="character" w:customStyle="1" w:styleId="WW8Num90z0">
    <w:name w:val="WW8Num90z0"/>
    <w:rsid w:val="008E7C18"/>
    <w:rPr>
      <w:rFonts w:ascii="Symbol" w:hAnsi="Symbol"/>
    </w:rPr>
  </w:style>
  <w:style w:type="character" w:customStyle="1" w:styleId="WW8Num92z0">
    <w:name w:val="WW8Num92z0"/>
    <w:rsid w:val="008E7C18"/>
    <w:rPr>
      <w:rFonts w:ascii="Symbol" w:hAnsi="Symbol"/>
    </w:rPr>
  </w:style>
  <w:style w:type="character" w:customStyle="1" w:styleId="WW8Num93z0">
    <w:name w:val="WW8Num93z0"/>
    <w:rsid w:val="008E7C18"/>
    <w:rPr>
      <w:rFonts w:ascii="Wingdings" w:hAnsi="Wingdings"/>
    </w:rPr>
  </w:style>
  <w:style w:type="character" w:customStyle="1" w:styleId="WW8Num93z1">
    <w:name w:val="WW8Num93z1"/>
    <w:rsid w:val="008E7C18"/>
    <w:rPr>
      <w:rFonts w:ascii="Courier New" w:hAnsi="Courier New"/>
    </w:rPr>
  </w:style>
  <w:style w:type="character" w:customStyle="1" w:styleId="WW8Num93z3">
    <w:name w:val="WW8Num93z3"/>
    <w:rsid w:val="008E7C18"/>
    <w:rPr>
      <w:rFonts w:ascii="Symbol" w:hAnsi="Symbol"/>
    </w:rPr>
  </w:style>
  <w:style w:type="character" w:customStyle="1" w:styleId="WW8Num94z0">
    <w:name w:val="WW8Num94z0"/>
    <w:rsid w:val="008E7C18"/>
    <w:rPr>
      <w:rFonts w:ascii="Symbol" w:hAnsi="Symbol"/>
    </w:rPr>
  </w:style>
  <w:style w:type="character" w:customStyle="1" w:styleId="WW8Num97z0">
    <w:name w:val="WW8Num97z0"/>
    <w:rsid w:val="008E7C18"/>
    <w:rPr>
      <w:rFonts w:ascii="Symbol" w:hAnsi="Symbol"/>
    </w:rPr>
  </w:style>
  <w:style w:type="character" w:customStyle="1" w:styleId="WW8Num99z0">
    <w:name w:val="WW8Num99z0"/>
    <w:rsid w:val="008E7C18"/>
    <w:rPr>
      <w:rFonts w:ascii="Symbol" w:hAnsi="Symbol"/>
    </w:rPr>
  </w:style>
  <w:style w:type="character" w:customStyle="1" w:styleId="WW8Num101z0">
    <w:name w:val="WW8Num101z0"/>
    <w:rsid w:val="008E7C18"/>
    <w:rPr>
      <w:rFonts w:ascii="Symbol" w:hAnsi="Symbol"/>
    </w:rPr>
  </w:style>
  <w:style w:type="character" w:customStyle="1" w:styleId="WW8Num104z0">
    <w:name w:val="WW8Num104z0"/>
    <w:rsid w:val="008E7C18"/>
    <w:rPr>
      <w:rFonts w:ascii="Symbol" w:hAnsi="Symbol"/>
    </w:rPr>
  </w:style>
  <w:style w:type="character" w:customStyle="1" w:styleId="WW8Num107z0">
    <w:name w:val="WW8Num107z0"/>
    <w:rsid w:val="008E7C18"/>
    <w:rPr>
      <w:rFonts w:ascii="Symbol" w:hAnsi="Symbol"/>
    </w:rPr>
  </w:style>
  <w:style w:type="character" w:customStyle="1" w:styleId="WW8Num109z0">
    <w:name w:val="WW8Num109z0"/>
    <w:rsid w:val="008E7C18"/>
    <w:rPr>
      <w:rFonts w:ascii="Symbol" w:hAnsi="Symbol"/>
    </w:rPr>
  </w:style>
  <w:style w:type="character" w:customStyle="1" w:styleId="WW8Num112z1">
    <w:name w:val="WW8Num112z1"/>
    <w:rsid w:val="008E7C18"/>
    <w:rPr>
      <w:color w:val="000000"/>
    </w:rPr>
  </w:style>
  <w:style w:type="character" w:customStyle="1" w:styleId="WW8Num114z0">
    <w:name w:val="WW8Num114z0"/>
    <w:rsid w:val="008E7C18"/>
    <w:rPr>
      <w:rFonts w:ascii="Symbol" w:hAnsi="Symbol"/>
    </w:rPr>
  </w:style>
  <w:style w:type="character" w:customStyle="1" w:styleId="WW8Num117z0">
    <w:name w:val="WW8Num117z0"/>
    <w:rsid w:val="008E7C18"/>
    <w:rPr>
      <w:rFonts w:ascii="Symbol" w:hAnsi="Symbol"/>
    </w:rPr>
  </w:style>
  <w:style w:type="character" w:customStyle="1" w:styleId="WW8Num118z0">
    <w:name w:val="WW8Num118z0"/>
    <w:rsid w:val="008E7C18"/>
    <w:rPr>
      <w:rFonts w:ascii="Wingdings" w:hAnsi="Wingdings"/>
    </w:rPr>
  </w:style>
  <w:style w:type="character" w:customStyle="1" w:styleId="WW8Num118z1">
    <w:name w:val="WW8Num118z1"/>
    <w:rsid w:val="008E7C18"/>
    <w:rPr>
      <w:rFonts w:ascii="Courier New" w:hAnsi="Courier New"/>
    </w:rPr>
  </w:style>
  <w:style w:type="character" w:customStyle="1" w:styleId="WW8Num118z3">
    <w:name w:val="WW8Num118z3"/>
    <w:rsid w:val="008E7C18"/>
    <w:rPr>
      <w:rFonts w:ascii="Symbol" w:hAnsi="Symbol"/>
    </w:rPr>
  </w:style>
  <w:style w:type="character" w:customStyle="1" w:styleId="WW8Num120z0">
    <w:name w:val="WW8Num120z0"/>
    <w:rsid w:val="008E7C18"/>
    <w:rPr>
      <w:rFonts w:ascii="Symbol" w:hAnsi="Symbol"/>
    </w:rPr>
  </w:style>
  <w:style w:type="character" w:customStyle="1" w:styleId="WW8Num121z0">
    <w:name w:val="WW8Num121z0"/>
    <w:rsid w:val="008E7C18"/>
    <w:rPr>
      <w:rFonts w:ascii="Symbol" w:hAnsi="Symbol"/>
    </w:rPr>
  </w:style>
  <w:style w:type="character" w:customStyle="1" w:styleId="WW8Num124z0">
    <w:name w:val="WW8Num124z0"/>
    <w:rsid w:val="008E7C18"/>
    <w:rPr>
      <w:rFonts w:ascii="Symbol" w:hAnsi="Symbol"/>
    </w:rPr>
  </w:style>
  <w:style w:type="character" w:customStyle="1" w:styleId="WW8Num125z0">
    <w:name w:val="WW8Num125z0"/>
    <w:rsid w:val="008E7C18"/>
    <w:rPr>
      <w:rFonts w:ascii="Wingdings" w:hAnsi="Wingdings"/>
    </w:rPr>
  </w:style>
  <w:style w:type="character" w:customStyle="1" w:styleId="WW8Num125z1">
    <w:name w:val="WW8Num125z1"/>
    <w:rsid w:val="008E7C18"/>
    <w:rPr>
      <w:rFonts w:ascii="Courier New" w:hAnsi="Courier New"/>
    </w:rPr>
  </w:style>
  <w:style w:type="character" w:customStyle="1" w:styleId="WW8Num125z3">
    <w:name w:val="WW8Num125z3"/>
    <w:rsid w:val="008E7C18"/>
    <w:rPr>
      <w:rFonts w:ascii="Symbol" w:hAnsi="Symbol"/>
    </w:rPr>
  </w:style>
  <w:style w:type="character" w:customStyle="1" w:styleId="WW8Num126z0">
    <w:name w:val="WW8Num126z0"/>
    <w:rsid w:val="008E7C18"/>
    <w:rPr>
      <w:rFonts w:ascii="Symbol" w:hAnsi="Symbol"/>
    </w:rPr>
  </w:style>
  <w:style w:type="character" w:customStyle="1" w:styleId="WW8Num127z0">
    <w:name w:val="WW8Num127z0"/>
    <w:rsid w:val="008E7C18"/>
    <w:rPr>
      <w:rFonts w:ascii="Symbol" w:hAnsi="Symbol"/>
    </w:rPr>
  </w:style>
  <w:style w:type="character" w:customStyle="1" w:styleId="WW8Num130z0">
    <w:name w:val="WW8Num130z0"/>
    <w:rsid w:val="008E7C18"/>
    <w:rPr>
      <w:rFonts w:ascii="Symbol" w:hAnsi="Symbol"/>
    </w:rPr>
  </w:style>
  <w:style w:type="character" w:customStyle="1" w:styleId="WW8Num131z0">
    <w:name w:val="WW8Num131z0"/>
    <w:rsid w:val="008E7C18"/>
    <w:rPr>
      <w:rFonts w:ascii="Symbol" w:hAnsi="Symbol"/>
    </w:rPr>
  </w:style>
  <w:style w:type="character" w:customStyle="1" w:styleId="WW8Num132z0">
    <w:name w:val="WW8Num132z0"/>
    <w:rsid w:val="008E7C18"/>
    <w:rPr>
      <w:rFonts w:ascii="Symbol" w:hAnsi="Symbol"/>
    </w:rPr>
  </w:style>
  <w:style w:type="character" w:customStyle="1" w:styleId="WW8Num134z0">
    <w:name w:val="WW8Num134z0"/>
    <w:rsid w:val="008E7C18"/>
    <w:rPr>
      <w:rFonts w:ascii="Wingdings" w:hAnsi="Wingdings"/>
    </w:rPr>
  </w:style>
  <w:style w:type="character" w:customStyle="1" w:styleId="WW8Num136z0">
    <w:name w:val="WW8Num136z0"/>
    <w:rsid w:val="008E7C18"/>
    <w:rPr>
      <w:rFonts w:ascii="Symbol" w:hAnsi="Symbol"/>
    </w:rPr>
  </w:style>
  <w:style w:type="character" w:customStyle="1" w:styleId="WW8Num139z0">
    <w:name w:val="WW8Num139z0"/>
    <w:rsid w:val="008E7C18"/>
    <w:rPr>
      <w:rFonts w:ascii="Symbol" w:hAnsi="Symbol"/>
    </w:rPr>
  </w:style>
  <w:style w:type="character" w:customStyle="1" w:styleId="WW8Num143z0">
    <w:name w:val="WW8Num143z0"/>
    <w:rsid w:val="008E7C18"/>
    <w:rPr>
      <w:rFonts w:ascii="Symbol" w:hAnsi="Symbol"/>
    </w:rPr>
  </w:style>
  <w:style w:type="character" w:customStyle="1" w:styleId="WW8Num144z0">
    <w:name w:val="WW8Num144z0"/>
    <w:rsid w:val="008E7C18"/>
    <w:rPr>
      <w:rFonts w:ascii="Symbol" w:hAnsi="Symbol"/>
    </w:rPr>
  </w:style>
  <w:style w:type="character" w:customStyle="1" w:styleId="WW8Num145z0">
    <w:name w:val="WW8Num145z0"/>
    <w:rsid w:val="008E7C18"/>
    <w:rPr>
      <w:rFonts w:ascii="Symbol" w:hAnsi="Symbol"/>
    </w:rPr>
  </w:style>
  <w:style w:type="character" w:customStyle="1" w:styleId="WW8Num146z0">
    <w:name w:val="WW8Num146z0"/>
    <w:rsid w:val="008E7C18"/>
    <w:rPr>
      <w:rFonts w:ascii="Symbol" w:hAnsi="Symbol"/>
    </w:rPr>
  </w:style>
  <w:style w:type="character" w:customStyle="1" w:styleId="WW8Num147z0">
    <w:name w:val="WW8Num147z0"/>
    <w:rsid w:val="008E7C18"/>
    <w:rPr>
      <w:rFonts w:ascii="Wingdings" w:hAnsi="Wingdings"/>
    </w:rPr>
  </w:style>
  <w:style w:type="character" w:customStyle="1" w:styleId="WW8Num147z1">
    <w:name w:val="WW8Num147z1"/>
    <w:rsid w:val="008E7C18"/>
    <w:rPr>
      <w:rFonts w:ascii="Courier New" w:hAnsi="Courier New"/>
    </w:rPr>
  </w:style>
  <w:style w:type="character" w:customStyle="1" w:styleId="WW8Num147z3">
    <w:name w:val="WW8Num147z3"/>
    <w:rsid w:val="008E7C18"/>
    <w:rPr>
      <w:rFonts w:ascii="Symbol" w:hAnsi="Symbol"/>
    </w:rPr>
  </w:style>
  <w:style w:type="character" w:customStyle="1" w:styleId="WW8Num150z0">
    <w:name w:val="WW8Num150z0"/>
    <w:rsid w:val="008E7C18"/>
    <w:rPr>
      <w:rFonts w:ascii="Symbol" w:hAnsi="Symbol"/>
    </w:rPr>
  </w:style>
  <w:style w:type="character" w:customStyle="1" w:styleId="WW8Num157z0">
    <w:name w:val="WW8Num157z0"/>
    <w:rsid w:val="008E7C18"/>
    <w:rPr>
      <w:rFonts w:ascii="Symbol" w:hAnsi="Symbol"/>
    </w:rPr>
  </w:style>
  <w:style w:type="character" w:customStyle="1" w:styleId="WW8Num159z0">
    <w:name w:val="WW8Num159z0"/>
    <w:rsid w:val="008E7C18"/>
    <w:rPr>
      <w:rFonts w:ascii="Symbol" w:hAnsi="Symbol"/>
    </w:rPr>
  </w:style>
  <w:style w:type="character" w:customStyle="1" w:styleId="WW8Num160z0">
    <w:name w:val="WW8Num160z0"/>
    <w:rsid w:val="008E7C18"/>
    <w:rPr>
      <w:rFonts w:ascii="Symbol" w:hAnsi="Symbol"/>
    </w:rPr>
  </w:style>
  <w:style w:type="character" w:customStyle="1" w:styleId="WW8Num162z0">
    <w:name w:val="WW8Num162z0"/>
    <w:rsid w:val="008E7C18"/>
    <w:rPr>
      <w:rFonts w:ascii="Symbol" w:hAnsi="Symbol"/>
    </w:rPr>
  </w:style>
  <w:style w:type="character" w:customStyle="1" w:styleId="WW8Num163z0">
    <w:name w:val="WW8Num163z0"/>
    <w:rsid w:val="008E7C18"/>
    <w:rPr>
      <w:rFonts w:ascii="Symbol" w:hAnsi="Symbol"/>
    </w:rPr>
  </w:style>
  <w:style w:type="character" w:customStyle="1" w:styleId="WW8Num164z0">
    <w:name w:val="WW8Num164z0"/>
    <w:rsid w:val="008E7C18"/>
    <w:rPr>
      <w:rFonts w:ascii="Wingdings" w:hAnsi="Wingdings"/>
    </w:rPr>
  </w:style>
  <w:style w:type="character" w:customStyle="1" w:styleId="WW8Num164z1">
    <w:name w:val="WW8Num164z1"/>
    <w:rsid w:val="008E7C18"/>
    <w:rPr>
      <w:rFonts w:ascii="Courier New" w:hAnsi="Courier New"/>
    </w:rPr>
  </w:style>
  <w:style w:type="character" w:customStyle="1" w:styleId="WW8Num164z3">
    <w:name w:val="WW8Num164z3"/>
    <w:rsid w:val="008E7C18"/>
    <w:rPr>
      <w:rFonts w:ascii="Symbol" w:hAnsi="Symbol"/>
    </w:rPr>
  </w:style>
  <w:style w:type="character" w:customStyle="1" w:styleId="WW8Num168z0">
    <w:name w:val="WW8Num168z0"/>
    <w:rsid w:val="008E7C18"/>
    <w:rPr>
      <w:rFonts w:ascii="Symbol" w:hAnsi="Symbol"/>
    </w:rPr>
  </w:style>
  <w:style w:type="character" w:customStyle="1" w:styleId="WW8Num169z0">
    <w:name w:val="WW8Num169z0"/>
    <w:rsid w:val="008E7C18"/>
    <w:rPr>
      <w:rFonts w:ascii="Symbol" w:hAnsi="Symbol"/>
    </w:rPr>
  </w:style>
  <w:style w:type="character" w:customStyle="1" w:styleId="WW8Num170z0">
    <w:name w:val="WW8Num170z0"/>
    <w:rsid w:val="008E7C18"/>
    <w:rPr>
      <w:rFonts w:ascii="Symbol" w:hAnsi="Symbol"/>
    </w:rPr>
  </w:style>
  <w:style w:type="character" w:customStyle="1" w:styleId="WW8Num174z0">
    <w:name w:val="WW8Num174z0"/>
    <w:rsid w:val="008E7C18"/>
    <w:rPr>
      <w:rFonts w:ascii="Symbol" w:hAnsi="Symbol"/>
    </w:rPr>
  </w:style>
  <w:style w:type="character" w:customStyle="1" w:styleId="WW8Num177z0">
    <w:name w:val="WW8Num177z0"/>
    <w:rsid w:val="008E7C18"/>
    <w:rPr>
      <w:rFonts w:ascii="Symbol" w:hAnsi="Symbol"/>
    </w:rPr>
  </w:style>
  <w:style w:type="character" w:customStyle="1" w:styleId="WW8Num178z0">
    <w:name w:val="WW8Num178z0"/>
    <w:rsid w:val="008E7C18"/>
    <w:rPr>
      <w:rFonts w:ascii="Symbol" w:hAnsi="Symbol"/>
    </w:rPr>
  </w:style>
  <w:style w:type="character" w:customStyle="1" w:styleId="WW8Num182z0">
    <w:name w:val="WW8Num182z0"/>
    <w:rsid w:val="008E7C18"/>
    <w:rPr>
      <w:rFonts w:ascii="Symbol" w:hAnsi="Symbol"/>
    </w:rPr>
  </w:style>
  <w:style w:type="character" w:customStyle="1" w:styleId="WW8Num37z0">
    <w:name w:val="WW8Num37z0"/>
    <w:rsid w:val="008E7C18"/>
    <w:rPr>
      <w:rFonts w:ascii="Wingdings" w:hAnsi="Wingdings"/>
    </w:rPr>
  </w:style>
  <w:style w:type="character" w:customStyle="1" w:styleId="WW8Num38z0">
    <w:name w:val="WW8Num38z0"/>
    <w:rsid w:val="008E7C18"/>
    <w:rPr>
      <w:rFonts w:ascii="Wingdings" w:hAnsi="Wingdings"/>
    </w:rPr>
  </w:style>
  <w:style w:type="character" w:customStyle="1" w:styleId="WW8Num40z0">
    <w:name w:val="WW8Num40z0"/>
    <w:rsid w:val="008E7C18"/>
    <w:rPr>
      <w:rFonts w:ascii="Wingdings" w:hAnsi="Wingdings"/>
    </w:rPr>
  </w:style>
  <w:style w:type="character" w:customStyle="1" w:styleId="WW8Num41z0">
    <w:name w:val="WW8Num41z0"/>
    <w:rsid w:val="008E7C18"/>
    <w:rPr>
      <w:rFonts w:ascii="Wingdings" w:hAnsi="Wingdings"/>
    </w:rPr>
  </w:style>
  <w:style w:type="character" w:customStyle="1" w:styleId="WW8Num43z0">
    <w:name w:val="WW8Num43z0"/>
    <w:rsid w:val="008E7C18"/>
    <w:rPr>
      <w:rFonts w:ascii="Wingdings" w:hAnsi="Wingdings"/>
    </w:rPr>
  </w:style>
  <w:style w:type="character" w:customStyle="1" w:styleId="WW8Num20z1">
    <w:name w:val="WW8Num20z1"/>
    <w:rsid w:val="008E7C18"/>
    <w:rPr>
      <w:rFonts w:ascii="Courier New" w:hAnsi="Courier New"/>
    </w:rPr>
  </w:style>
  <w:style w:type="character" w:customStyle="1" w:styleId="WW8Num20z3">
    <w:name w:val="WW8Num20z3"/>
    <w:rsid w:val="008E7C18"/>
    <w:rPr>
      <w:rFonts w:ascii="Symbol" w:hAnsi="Symbol"/>
    </w:rPr>
  </w:style>
  <w:style w:type="character" w:customStyle="1" w:styleId="WW8Num26z3">
    <w:name w:val="WW8Num26z3"/>
    <w:rsid w:val="008E7C18"/>
    <w:rPr>
      <w:rFonts w:ascii="Symbol" w:hAnsi="Symbol"/>
    </w:rPr>
  </w:style>
  <w:style w:type="character" w:customStyle="1" w:styleId="WW8Num33z0">
    <w:name w:val="WW8Num33z0"/>
    <w:rsid w:val="008E7C18"/>
    <w:rPr>
      <w:rFonts w:ascii="Wingdings" w:hAnsi="Wingdings"/>
    </w:rPr>
  </w:style>
  <w:style w:type="character" w:customStyle="1" w:styleId="WW8Num33z3">
    <w:name w:val="WW8Num33z3"/>
    <w:rsid w:val="008E7C18"/>
    <w:rPr>
      <w:rFonts w:ascii="Symbol" w:hAnsi="Symbol"/>
    </w:rPr>
  </w:style>
  <w:style w:type="character" w:customStyle="1" w:styleId="WW8Num33z4">
    <w:name w:val="WW8Num33z4"/>
    <w:rsid w:val="008E7C18"/>
    <w:rPr>
      <w:rFonts w:ascii="Courier New" w:hAnsi="Courier New"/>
    </w:rPr>
  </w:style>
  <w:style w:type="character" w:customStyle="1" w:styleId="WW8Num34z0">
    <w:name w:val="WW8Num34z0"/>
    <w:rsid w:val="008E7C18"/>
    <w:rPr>
      <w:rFonts w:ascii="Wingdings" w:hAnsi="Wingdings"/>
    </w:rPr>
  </w:style>
  <w:style w:type="character" w:customStyle="1" w:styleId="WW8Num34z1">
    <w:name w:val="WW8Num34z1"/>
    <w:rsid w:val="008E7C18"/>
    <w:rPr>
      <w:rFonts w:ascii="Courier New" w:hAnsi="Courier New"/>
    </w:rPr>
  </w:style>
  <w:style w:type="character" w:customStyle="1" w:styleId="WW8Num34z3">
    <w:name w:val="WW8Num34z3"/>
    <w:rsid w:val="008E7C18"/>
    <w:rPr>
      <w:rFonts w:ascii="Symbol" w:hAnsi="Symbol"/>
    </w:rPr>
  </w:style>
  <w:style w:type="character" w:customStyle="1" w:styleId="WW8Num35z0">
    <w:name w:val="WW8Num35z0"/>
    <w:rsid w:val="008E7C18"/>
    <w:rPr>
      <w:rFonts w:ascii="Wingdings" w:hAnsi="Wingdings"/>
    </w:rPr>
  </w:style>
  <w:style w:type="character" w:customStyle="1" w:styleId="WW8Num35z1">
    <w:name w:val="WW8Num35z1"/>
    <w:rsid w:val="008E7C18"/>
    <w:rPr>
      <w:rFonts w:ascii="Courier New" w:hAnsi="Courier New"/>
    </w:rPr>
  </w:style>
  <w:style w:type="character" w:customStyle="1" w:styleId="WW8Num35z3">
    <w:name w:val="WW8Num35z3"/>
    <w:rsid w:val="008E7C18"/>
    <w:rPr>
      <w:rFonts w:ascii="Symbol" w:hAnsi="Symbol"/>
    </w:rPr>
  </w:style>
  <w:style w:type="character" w:customStyle="1" w:styleId="WW8Num36z1">
    <w:name w:val="WW8Num36z1"/>
    <w:rsid w:val="008E7C18"/>
    <w:rPr>
      <w:rFonts w:ascii="Courier New" w:hAnsi="Courier New"/>
    </w:rPr>
  </w:style>
  <w:style w:type="character" w:customStyle="1" w:styleId="WW8Num36z3">
    <w:name w:val="WW8Num36z3"/>
    <w:rsid w:val="008E7C18"/>
    <w:rPr>
      <w:rFonts w:ascii="Symbol" w:hAnsi="Symbol"/>
    </w:rPr>
  </w:style>
  <w:style w:type="character" w:customStyle="1" w:styleId="WW8Num37z1">
    <w:name w:val="WW8Num37z1"/>
    <w:rsid w:val="008E7C18"/>
    <w:rPr>
      <w:rFonts w:ascii="Courier New" w:hAnsi="Courier New"/>
    </w:rPr>
  </w:style>
  <w:style w:type="character" w:customStyle="1" w:styleId="WW8Num37z3">
    <w:name w:val="WW8Num37z3"/>
    <w:rsid w:val="008E7C18"/>
    <w:rPr>
      <w:rFonts w:ascii="Symbol" w:hAnsi="Symbol"/>
    </w:rPr>
  </w:style>
  <w:style w:type="character" w:customStyle="1" w:styleId="WW8Num39z1">
    <w:name w:val="WW8Num39z1"/>
    <w:rsid w:val="008E7C18"/>
    <w:rPr>
      <w:rFonts w:ascii="Times New Roman" w:hAnsi="Times New Roman"/>
    </w:rPr>
  </w:style>
  <w:style w:type="character" w:customStyle="1" w:styleId="WW8Num39z3">
    <w:name w:val="WW8Num39z3"/>
    <w:rsid w:val="008E7C18"/>
    <w:rPr>
      <w:rFonts w:ascii="Symbol" w:hAnsi="Symbol"/>
    </w:rPr>
  </w:style>
  <w:style w:type="character" w:customStyle="1" w:styleId="WW8Num39z4">
    <w:name w:val="WW8Num39z4"/>
    <w:rsid w:val="008E7C18"/>
    <w:rPr>
      <w:rFonts w:ascii="Courier New" w:hAnsi="Courier New"/>
    </w:rPr>
  </w:style>
  <w:style w:type="character" w:customStyle="1" w:styleId="WW8Num42z1">
    <w:name w:val="WW8Num42z1"/>
    <w:rsid w:val="008E7C18"/>
    <w:rPr>
      <w:rFonts w:ascii="Courier New" w:hAnsi="Courier New"/>
    </w:rPr>
  </w:style>
  <w:style w:type="character" w:customStyle="1" w:styleId="WW8Num42z3">
    <w:name w:val="WW8Num42z3"/>
    <w:rsid w:val="008E7C18"/>
    <w:rPr>
      <w:rFonts w:ascii="Symbol" w:hAnsi="Symbol"/>
    </w:rPr>
  </w:style>
  <w:style w:type="character" w:customStyle="1" w:styleId="WW8Num45z0">
    <w:name w:val="WW8Num45z0"/>
    <w:rsid w:val="008E7C18"/>
    <w:rPr>
      <w:rFonts w:ascii="Wingdings" w:hAnsi="Wingdings"/>
    </w:rPr>
  </w:style>
  <w:style w:type="character" w:customStyle="1" w:styleId="WW8Num45z1">
    <w:name w:val="WW8Num45z1"/>
    <w:rsid w:val="008E7C18"/>
    <w:rPr>
      <w:rFonts w:ascii="Courier New" w:hAnsi="Courier New"/>
    </w:rPr>
  </w:style>
  <w:style w:type="character" w:customStyle="1" w:styleId="WW8Num45z3">
    <w:name w:val="WW8Num45z3"/>
    <w:rsid w:val="008E7C18"/>
    <w:rPr>
      <w:rFonts w:ascii="Symbol" w:hAnsi="Symbol"/>
    </w:rPr>
  </w:style>
  <w:style w:type="character" w:customStyle="1" w:styleId="WW8Num46z0">
    <w:name w:val="WW8Num46z0"/>
    <w:rsid w:val="008E7C18"/>
    <w:rPr>
      <w:rFonts w:ascii="Wingdings" w:hAnsi="Wingdings"/>
    </w:rPr>
  </w:style>
  <w:style w:type="character" w:customStyle="1" w:styleId="WW8Num46z1">
    <w:name w:val="WW8Num46z1"/>
    <w:rsid w:val="008E7C18"/>
    <w:rPr>
      <w:rFonts w:ascii="Courier New" w:hAnsi="Courier New"/>
    </w:rPr>
  </w:style>
  <w:style w:type="character" w:customStyle="1" w:styleId="WW8Num46z3">
    <w:name w:val="WW8Num46z3"/>
    <w:rsid w:val="008E7C18"/>
    <w:rPr>
      <w:rFonts w:ascii="Symbol" w:hAnsi="Symbol"/>
    </w:rPr>
  </w:style>
  <w:style w:type="character" w:customStyle="1" w:styleId="WW8Num48z0">
    <w:name w:val="WW8Num48z0"/>
    <w:rsid w:val="008E7C18"/>
    <w:rPr>
      <w:rFonts w:ascii="Wingdings" w:hAnsi="Wingdings"/>
    </w:rPr>
  </w:style>
  <w:style w:type="character" w:customStyle="1" w:styleId="WW8Num48z1">
    <w:name w:val="WW8Num48z1"/>
    <w:rsid w:val="008E7C18"/>
    <w:rPr>
      <w:rFonts w:ascii="Courier New" w:hAnsi="Courier New"/>
    </w:rPr>
  </w:style>
  <w:style w:type="character" w:customStyle="1" w:styleId="WW8Num48z3">
    <w:name w:val="WW8Num48z3"/>
    <w:rsid w:val="008E7C18"/>
    <w:rPr>
      <w:rFonts w:ascii="Symbol" w:hAnsi="Symbol"/>
    </w:rPr>
  </w:style>
  <w:style w:type="character" w:customStyle="1" w:styleId="WW8Num49z0">
    <w:name w:val="WW8Num49z0"/>
    <w:rsid w:val="008E7C18"/>
    <w:rPr>
      <w:rFonts w:ascii="Wingdings" w:hAnsi="Wingdings"/>
    </w:rPr>
  </w:style>
  <w:style w:type="character" w:customStyle="1" w:styleId="WW8Num49z1">
    <w:name w:val="WW8Num49z1"/>
    <w:rsid w:val="008E7C18"/>
    <w:rPr>
      <w:rFonts w:ascii="Courier New" w:hAnsi="Courier New"/>
    </w:rPr>
  </w:style>
  <w:style w:type="character" w:customStyle="1" w:styleId="WW8Num49z3">
    <w:name w:val="WW8Num49z3"/>
    <w:rsid w:val="008E7C18"/>
    <w:rPr>
      <w:rFonts w:ascii="Symbol" w:hAnsi="Symbol"/>
    </w:rPr>
  </w:style>
  <w:style w:type="character" w:customStyle="1" w:styleId="WW8Num50z1">
    <w:name w:val="WW8Num50z1"/>
    <w:rsid w:val="008E7C18"/>
    <w:rPr>
      <w:rFonts w:ascii="Courier New" w:hAnsi="Courier New"/>
    </w:rPr>
  </w:style>
  <w:style w:type="character" w:customStyle="1" w:styleId="WW8Num50z3">
    <w:name w:val="WW8Num50z3"/>
    <w:rsid w:val="008E7C18"/>
    <w:rPr>
      <w:rFonts w:ascii="Symbol" w:hAnsi="Symbol"/>
    </w:rPr>
  </w:style>
  <w:style w:type="character" w:customStyle="1" w:styleId="WW8Num51z1">
    <w:name w:val="WW8Num51z1"/>
    <w:rsid w:val="008E7C18"/>
    <w:rPr>
      <w:rFonts w:ascii="Courier New" w:hAnsi="Courier New"/>
    </w:rPr>
  </w:style>
  <w:style w:type="character" w:customStyle="1" w:styleId="WW8Num51z3">
    <w:name w:val="WW8Num51z3"/>
    <w:rsid w:val="008E7C18"/>
    <w:rPr>
      <w:rFonts w:ascii="Symbol" w:hAnsi="Symbol"/>
    </w:rPr>
  </w:style>
  <w:style w:type="character" w:customStyle="1" w:styleId="WW-">
    <w:name w:val="WW-Основной шрифт абзаца"/>
    <w:rsid w:val="008E7C18"/>
  </w:style>
  <w:style w:type="character" w:customStyle="1" w:styleId="FontStyle1600">
    <w:name w:val="Font Style160"/>
    <w:rsid w:val="008E7C18"/>
    <w:rPr>
      <w:rFonts w:ascii="Bookman Old Style" w:hAnsi="Bookman Old Style"/>
      <w:sz w:val="18"/>
    </w:rPr>
  </w:style>
  <w:style w:type="character" w:customStyle="1" w:styleId="FontStyle116">
    <w:name w:val="Font Style116"/>
    <w:rsid w:val="008E7C18"/>
    <w:rPr>
      <w:rFonts w:ascii="Bookman Old Style" w:hAnsi="Bookman Old Style"/>
      <w:sz w:val="18"/>
    </w:rPr>
  </w:style>
  <w:style w:type="character" w:customStyle="1" w:styleId="FontStyle131">
    <w:name w:val="Font Style131"/>
    <w:rsid w:val="008E7C18"/>
    <w:rPr>
      <w:rFonts w:ascii="Arial" w:hAnsi="Arial"/>
      <w:b/>
      <w:sz w:val="16"/>
    </w:rPr>
  </w:style>
  <w:style w:type="character" w:customStyle="1" w:styleId="FontStyle221">
    <w:name w:val="Font Style221"/>
    <w:rsid w:val="008E7C18"/>
    <w:rPr>
      <w:rFonts w:ascii="Times New Roman" w:hAnsi="Times New Roman"/>
      <w:sz w:val="20"/>
    </w:rPr>
  </w:style>
  <w:style w:type="paragraph" w:customStyle="1" w:styleId="3ffc">
    <w:name w:val="Заголовок оглавления3"/>
    <w:basedOn w:val="11"/>
    <w:next w:val="a3"/>
    <w:rsid w:val="008E7C1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8E7C18"/>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8E7C18"/>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8E7C18"/>
    <w:pPr>
      <w:spacing w:before="100" w:beforeAutospacing="1" w:after="100" w:afterAutospacing="1"/>
    </w:pPr>
  </w:style>
  <w:style w:type="character" w:customStyle="1" w:styleId="31f">
    <w:name w:val="Основной текст + Полужирный31"/>
    <w:rsid w:val="008E7C18"/>
    <w:rPr>
      <w:rFonts w:ascii="Microsoft Sans Serif" w:hAnsi="Microsoft Sans Serif"/>
      <w:b/>
      <w:spacing w:val="10"/>
      <w:sz w:val="26"/>
    </w:rPr>
  </w:style>
  <w:style w:type="character" w:customStyle="1" w:styleId="303">
    <w:name w:val="Основной текст + Полужирный30"/>
    <w:rsid w:val="008E7C18"/>
    <w:rPr>
      <w:rFonts w:ascii="Microsoft Sans Serif" w:hAnsi="Microsoft Sans Serif"/>
      <w:b/>
      <w:spacing w:val="10"/>
      <w:sz w:val="26"/>
    </w:rPr>
  </w:style>
  <w:style w:type="character" w:customStyle="1" w:styleId="294">
    <w:name w:val="Основной текст + Полужирный29"/>
    <w:rsid w:val="008E7C18"/>
    <w:rPr>
      <w:rFonts w:ascii="Microsoft Sans Serif" w:hAnsi="Microsoft Sans Serif"/>
      <w:b/>
      <w:spacing w:val="10"/>
      <w:sz w:val="26"/>
    </w:rPr>
  </w:style>
  <w:style w:type="character" w:customStyle="1" w:styleId="282">
    <w:name w:val="Основной текст + Полужирный28"/>
    <w:rsid w:val="008E7C18"/>
    <w:rPr>
      <w:rFonts w:ascii="Microsoft Sans Serif" w:hAnsi="Microsoft Sans Serif"/>
      <w:b/>
      <w:spacing w:val="10"/>
      <w:sz w:val="26"/>
    </w:rPr>
  </w:style>
  <w:style w:type="character" w:customStyle="1" w:styleId="274">
    <w:name w:val="Основной текст + Полужирный27"/>
    <w:rsid w:val="008E7C18"/>
    <w:rPr>
      <w:rFonts w:ascii="Microsoft Sans Serif" w:hAnsi="Microsoft Sans Serif"/>
      <w:b/>
      <w:spacing w:val="10"/>
      <w:sz w:val="26"/>
    </w:rPr>
  </w:style>
  <w:style w:type="character" w:customStyle="1" w:styleId="12pt21">
    <w:name w:val="Основной текст + 12 pt21"/>
    <w:aliases w:val="Курсив31,Интервал 1 pt37"/>
    <w:rsid w:val="008E7C18"/>
    <w:rPr>
      <w:rFonts w:ascii="Microsoft Sans Serif" w:hAnsi="Microsoft Sans Serif"/>
      <w:i/>
      <w:spacing w:val="30"/>
      <w:sz w:val="24"/>
    </w:rPr>
  </w:style>
  <w:style w:type="character" w:customStyle="1" w:styleId="12pt20">
    <w:name w:val="Основной текст + 12 pt20"/>
    <w:aliases w:val="Курсив30,Интервал 1 pt36"/>
    <w:rsid w:val="008E7C18"/>
    <w:rPr>
      <w:rFonts w:ascii="Microsoft Sans Serif" w:hAnsi="Microsoft Sans Serif"/>
      <w:i/>
      <w:spacing w:val="30"/>
      <w:sz w:val="24"/>
    </w:rPr>
  </w:style>
  <w:style w:type="character" w:customStyle="1" w:styleId="12pt19">
    <w:name w:val="Основной текст + 12 pt19"/>
    <w:aliases w:val="Курсив29,Интервал 1 pt35"/>
    <w:rsid w:val="008E7C18"/>
    <w:rPr>
      <w:rFonts w:ascii="Microsoft Sans Serif" w:hAnsi="Microsoft Sans Serif"/>
      <w:i/>
      <w:spacing w:val="30"/>
      <w:sz w:val="24"/>
    </w:rPr>
  </w:style>
  <w:style w:type="character" w:customStyle="1" w:styleId="6f4">
    <w:name w:val="Заголовок №6_"/>
    <w:link w:val="6f5"/>
    <w:locked/>
    <w:rsid w:val="008E7C18"/>
    <w:rPr>
      <w:rFonts w:ascii="Microsoft Sans Serif" w:hAnsi="Microsoft Sans Serif"/>
      <w:b/>
      <w:spacing w:val="10"/>
      <w:sz w:val="26"/>
      <w:shd w:val="clear" w:color="auto" w:fill="FFFFFF"/>
    </w:rPr>
  </w:style>
  <w:style w:type="paragraph" w:customStyle="1" w:styleId="6f5">
    <w:name w:val="Заголовок №6"/>
    <w:basedOn w:val="a3"/>
    <w:link w:val="6f4"/>
    <w:rsid w:val="008E7C18"/>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8E7C18"/>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8E7C18"/>
    <w:rPr>
      <w:rFonts w:ascii="Microsoft Sans Serif" w:hAnsi="Microsoft Sans Serif"/>
      <w:i/>
      <w:spacing w:val="30"/>
      <w:sz w:val="24"/>
    </w:rPr>
  </w:style>
  <w:style w:type="character" w:customStyle="1" w:styleId="12pt17">
    <w:name w:val="Основной текст + 12 pt17"/>
    <w:aliases w:val="Курсив27,Интервал 1 pt33"/>
    <w:rsid w:val="008E7C18"/>
    <w:rPr>
      <w:rFonts w:ascii="Microsoft Sans Serif" w:hAnsi="Microsoft Sans Serif"/>
      <w:i/>
      <w:spacing w:val="30"/>
      <w:sz w:val="24"/>
    </w:rPr>
  </w:style>
  <w:style w:type="character" w:customStyle="1" w:styleId="266">
    <w:name w:val="Основной текст + Полужирный26"/>
    <w:rsid w:val="008E7C18"/>
    <w:rPr>
      <w:rFonts w:ascii="Microsoft Sans Serif" w:hAnsi="Microsoft Sans Serif"/>
      <w:b/>
      <w:spacing w:val="10"/>
      <w:sz w:val="26"/>
    </w:rPr>
  </w:style>
  <w:style w:type="character" w:customStyle="1" w:styleId="25c">
    <w:name w:val="Основной текст + Полужирный25"/>
    <w:rsid w:val="008E7C18"/>
    <w:rPr>
      <w:rFonts w:ascii="Microsoft Sans Serif" w:hAnsi="Microsoft Sans Serif"/>
      <w:b/>
      <w:spacing w:val="10"/>
      <w:sz w:val="26"/>
    </w:rPr>
  </w:style>
  <w:style w:type="character" w:customStyle="1" w:styleId="247">
    <w:name w:val="Основной текст + Полужирный24"/>
    <w:rsid w:val="008E7C18"/>
    <w:rPr>
      <w:rFonts w:ascii="Microsoft Sans Serif" w:hAnsi="Microsoft Sans Serif"/>
      <w:b/>
      <w:spacing w:val="10"/>
      <w:sz w:val="26"/>
    </w:rPr>
  </w:style>
  <w:style w:type="character" w:customStyle="1" w:styleId="12pt16">
    <w:name w:val="Основной текст + 12 pt16"/>
    <w:aliases w:val="Курсив26,Интервал 1 pt32"/>
    <w:rsid w:val="008E7C18"/>
    <w:rPr>
      <w:rFonts w:ascii="Microsoft Sans Serif" w:hAnsi="Microsoft Sans Serif"/>
      <w:i/>
      <w:spacing w:val="30"/>
      <w:sz w:val="24"/>
    </w:rPr>
  </w:style>
  <w:style w:type="character" w:customStyle="1" w:styleId="23c">
    <w:name w:val="Основной текст + Полужирный23"/>
    <w:rsid w:val="008E7C18"/>
    <w:rPr>
      <w:rFonts w:ascii="Microsoft Sans Serif" w:hAnsi="Microsoft Sans Serif"/>
      <w:b/>
      <w:spacing w:val="10"/>
      <w:sz w:val="26"/>
    </w:rPr>
  </w:style>
  <w:style w:type="character" w:customStyle="1" w:styleId="22f0">
    <w:name w:val="Основной текст + Полужирный22"/>
    <w:rsid w:val="008E7C18"/>
    <w:rPr>
      <w:rFonts w:ascii="Microsoft Sans Serif" w:hAnsi="Microsoft Sans Serif"/>
      <w:b/>
      <w:spacing w:val="10"/>
      <w:sz w:val="26"/>
    </w:rPr>
  </w:style>
  <w:style w:type="character" w:customStyle="1" w:styleId="21ff0">
    <w:name w:val="Основной текст + Полужирный21"/>
    <w:rsid w:val="008E7C18"/>
    <w:rPr>
      <w:rFonts w:ascii="Microsoft Sans Serif" w:hAnsi="Microsoft Sans Serif"/>
      <w:b/>
      <w:spacing w:val="10"/>
      <w:sz w:val="26"/>
    </w:rPr>
  </w:style>
  <w:style w:type="character" w:customStyle="1" w:styleId="20a">
    <w:name w:val="Основной текст + Полужирный20"/>
    <w:rsid w:val="008E7C18"/>
    <w:rPr>
      <w:rFonts w:ascii="Microsoft Sans Serif" w:hAnsi="Microsoft Sans Serif"/>
      <w:b/>
      <w:spacing w:val="10"/>
      <w:sz w:val="26"/>
    </w:rPr>
  </w:style>
  <w:style w:type="character" w:customStyle="1" w:styleId="4pt">
    <w:name w:val="Основной текст + Интервал 4 pt"/>
    <w:rsid w:val="008E7C18"/>
    <w:rPr>
      <w:rFonts w:ascii="Microsoft Sans Serif" w:hAnsi="Microsoft Sans Serif"/>
      <w:spacing w:val="80"/>
      <w:sz w:val="26"/>
    </w:rPr>
  </w:style>
  <w:style w:type="character" w:customStyle="1" w:styleId="19a">
    <w:name w:val="Основной текст + Полужирный19"/>
    <w:rsid w:val="008E7C18"/>
    <w:rPr>
      <w:rFonts w:ascii="Microsoft Sans Serif" w:hAnsi="Microsoft Sans Serif"/>
      <w:b/>
      <w:spacing w:val="10"/>
      <w:sz w:val="26"/>
    </w:rPr>
  </w:style>
  <w:style w:type="character" w:customStyle="1" w:styleId="189">
    <w:name w:val="Основной текст + Полужирный18"/>
    <w:rsid w:val="008E7C18"/>
    <w:rPr>
      <w:rFonts w:ascii="Microsoft Sans Serif" w:hAnsi="Microsoft Sans Serif"/>
      <w:b/>
      <w:spacing w:val="10"/>
      <w:sz w:val="26"/>
    </w:rPr>
  </w:style>
  <w:style w:type="character" w:customStyle="1" w:styleId="17a">
    <w:name w:val="Основной текст + Полужирный17"/>
    <w:rsid w:val="008E7C18"/>
    <w:rPr>
      <w:rFonts w:ascii="Microsoft Sans Serif" w:hAnsi="Microsoft Sans Serif"/>
      <w:b/>
      <w:spacing w:val="10"/>
      <w:sz w:val="26"/>
    </w:rPr>
  </w:style>
  <w:style w:type="character" w:customStyle="1" w:styleId="12pt14">
    <w:name w:val="Основной текст + 12 pt14"/>
    <w:aliases w:val="Курсив24,Интервал 1 pt30"/>
    <w:rsid w:val="008E7C18"/>
    <w:rPr>
      <w:rFonts w:ascii="Microsoft Sans Serif" w:hAnsi="Microsoft Sans Serif"/>
      <w:i/>
      <w:spacing w:val="30"/>
      <w:sz w:val="24"/>
    </w:rPr>
  </w:style>
  <w:style w:type="character" w:customStyle="1" w:styleId="16a">
    <w:name w:val="Основной текст + Полужирный16"/>
    <w:rsid w:val="008E7C18"/>
    <w:rPr>
      <w:rFonts w:ascii="Microsoft Sans Serif" w:hAnsi="Microsoft Sans Serif"/>
      <w:b/>
      <w:spacing w:val="10"/>
      <w:sz w:val="26"/>
    </w:rPr>
  </w:style>
  <w:style w:type="character" w:customStyle="1" w:styleId="17b">
    <w:name w:val="Основной текст (17)_"/>
    <w:link w:val="17c"/>
    <w:locked/>
    <w:rsid w:val="008E7C18"/>
    <w:rPr>
      <w:i/>
      <w:spacing w:val="20"/>
      <w:sz w:val="26"/>
      <w:shd w:val="clear" w:color="auto" w:fill="FFFFFF"/>
      <w:lang w:val="en-US"/>
    </w:rPr>
  </w:style>
  <w:style w:type="paragraph" w:customStyle="1" w:styleId="17c">
    <w:name w:val="Основной текст (17)"/>
    <w:basedOn w:val="a3"/>
    <w:link w:val="17b"/>
    <w:rsid w:val="008E7C18"/>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8E7C18"/>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8E7C18"/>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8E7C18"/>
    <w:rPr>
      <w:rFonts w:ascii="Microsoft Sans Serif" w:hAnsi="Microsoft Sans Serif"/>
      <w:i/>
      <w:spacing w:val="30"/>
      <w:sz w:val="24"/>
    </w:rPr>
  </w:style>
  <w:style w:type="character" w:customStyle="1" w:styleId="12pt12">
    <w:name w:val="Основной текст + 12 pt12"/>
    <w:aliases w:val="Курсив21,Интервал 1 pt27"/>
    <w:rsid w:val="008E7C18"/>
    <w:rPr>
      <w:rFonts w:ascii="Microsoft Sans Serif" w:hAnsi="Microsoft Sans Serif"/>
      <w:i/>
      <w:spacing w:val="30"/>
      <w:sz w:val="24"/>
    </w:rPr>
  </w:style>
  <w:style w:type="character" w:customStyle="1" w:styleId="15a">
    <w:name w:val="Основной текст + Полужирный15"/>
    <w:rsid w:val="008E7C18"/>
    <w:rPr>
      <w:rFonts w:ascii="Microsoft Sans Serif" w:hAnsi="Microsoft Sans Serif"/>
      <w:b/>
      <w:spacing w:val="10"/>
      <w:sz w:val="26"/>
    </w:rPr>
  </w:style>
  <w:style w:type="character" w:customStyle="1" w:styleId="2ffffa">
    <w:name w:val="Основной текст + Полужирный2"/>
    <w:rsid w:val="008E7C18"/>
    <w:rPr>
      <w:rFonts w:ascii="Microsoft Sans Serif" w:hAnsi="Microsoft Sans Serif"/>
      <w:b/>
      <w:spacing w:val="10"/>
      <w:sz w:val="26"/>
    </w:rPr>
  </w:style>
  <w:style w:type="character" w:customStyle="1" w:styleId="12pt5">
    <w:name w:val="Основной текст + 12 pt5"/>
    <w:aliases w:val="Курсив5,Интервал 1 pt5"/>
    <w:rsid w:val="008E7C18"/>
    <w:rPr>
      <w:rFonts w:ascii="Microsoft Sans Serif" w:hAnsi="Microsoft Sans Serif"/>
      <w:i/>
      <w:spacing w:val="30"/>
      <w:sz w:val="24"/>
    </w:rPr>
  </w:style>
  <w:style w:type="character" w:customStyle="1" w:styleId="afffffffffffa">
    <w:name w:val="Подпись к картинке_"/>
    <w:link w:val="afffffffffffb"/>
    <w:locked/>
    <w:rsid w:val="008E7C18"/>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8E7C18"/>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8E7C18"/>
    <w:rPr>
      <w:rFonts w:ascii="Microsoft Sans Serif" w:hAnsi="Microsoft Sans Serif"/>
      <w:i/>
      <w:spacing w:val="30"/>
      <w:sz w:val="24"/>
    </w:rPr>
  </w:style>
  <w:style w:type="character" w:customStyle="1" w:styleId="afffffffffffc">
    <w:name w:val="Колонтитул_"/>
    <w:link w:val="afffffffffffd"/>
    <w:locked/>
    <w:rsid w:val="008E7C18"/>
    <w:rPr>
      <w:shd w:val="clear" w:color="auto" w:fill="FFFFFF"/>
    </w:rPr>
  </w:style>
  <w:style w:type="paragraph" w:customStyle="1" w:styleId="afffffffffffd">
    <w:name w:val="Колонтитул"/>
    <w:basedOn w:val="a3"/>
    <w:link w:val="afffffffffffc"/>
    <w:rsid w:val="008E7C18"/>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8E7C1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8E7C18"/>
    <w:rPr>
      <w:rFonts w:ascii="Microsoft Sans Serif" w:hAnsi="Microsoft Sans Serif"/>
      <w:i/>
      <w:spacing w:val="30"/>
      <w:sz w:val="24"/>
    </w:rPr>
  </w:style>
  <w:style w:type="character" w:customStyle="1" w:styleId="12pt1">
    <w:name w:val="Основной текст + 12 pt1"/>
    <w:aliases w:val="Курсив1,Интервал 1 pt1"/>
    <w:rsid w:val="008E7C18"/>
    <w:rPr>
      <w:rFonts w:ascii="Microsoft Sans Serif" w:hAnsi="Microsoft Sans Serif"/>
      <w:i/>
      <w:spacing w:val="30"/>
      <w:sz w:val="24"/>
    </w:rPr>
  </w:style>
  <w:style w:type="paragraph" w:customStyle="1" w:styleId="msonospacing0">
    <w:name w:val="msonospacing"/>
    <w:basedOn w:val="a3"/>
    <w:rsid w:val="008E7C18"/>
    <w:pPr>
      <w:spacing w:before="100" w:beforeAutospacing="1" w:after="100" w:afterAutospacing="1"/>
    </w:pPr>
  </w:style>
  <w:style w:type="paragraph" w:customStyle="1" w:styleId="afffffffffffe">
    <w:name w:val="Стиль Обычный (веб)"/>
    <w:basedOn w:val="afff3"/>
    <w:rsid w:val="008E7C18"/>
    <w:pPr>
      <w:spacing w:before="0" w:after="0" w:line="233" w:lineRule="auto"/>
      <w:jc w:val="both"/>
    </w:pPr>
    <w:rPr>
      <w:sz w:val="20"/>
      <w:szCs w:val="20"/>
      <w:lang w:bidi="ar-SA"/>
    </w:rPr>
  </w:style>
  <w:style w:type="character" w:customStyle="1" w:styleId="2ffffb">
    <w:name w:val="Основной текст (2) + Полужирный"/>
    <w:rsid w:val="008E7C18"/>
    <w:rPr>
      <w:rFonts w:ascii="Times New Roman" w:hAnsi="Times New Roman"/>
      <w:b/>
      <w:sz w:val="19"/>
      <w:shd w:val="clear" w:color="auto" w:fill="FFFFFF"/>
    </w:rPr>
  </w:style>
  <w:style w:type="paragraph" w:customStyle="1" w:styleId="pic">
    <w:name w:val="pic"/>
    <w:basedOn w:val="a3"/>
    <w:rsid w:val="008E7C18"/>
    <w:pPr>
      <w:ind w:firstLine="480"/>
    </w:pPr>
  </w:style>
  <w:style w:type="paragraph" w:customStyle="1" w:styleId="wysiwyg-text-align-center">
    <w:name w:val="wysiwyg-text-align-center"/>
    <w:basedOn w:val="a3"/>
    <w:rsid w:val="008E7C18"/>
    <w:pPr>
      <w:spacing w:before="100" w:beforeAutospacing="1" w:after="100" w:afterAutospacing="1"/>
    </w:pPr>
  </w:style>
  <w:style w:type="paragraph" w:customStyle="1" w:styleId="wysiwyg-text-align-right">
    <w:name w:val="wysiwyg-text-align-right"/>
    <w:basedOn w:val="a3"/>
    <w:rsid w:val="008E7C18"/>
    <w:pPr>
      <w:spacing w:before="100" w:beforeAutospacing="1" w:after="100" w:afterAutospacing="1"/>
    </w:pPr>
  </w:style>
  <w:style w:type="character" w:customStyle="1" w:styleId="keyword2">
    <w:name w:val="keyword2"/>
    <w:rsid w:val="008E7C18"/>
  </w:style>
  <w:style w:type="character" w:customStyle="1" w:styleId="c8">
    <w:name w:val="c8"/>
    <w:rsid w:val="008E7C18"/>
  </w:style>
  <w:style w:type="character" w:customStyle="1" w:styleId="FontStyle805">
    <w:name w:val="Font Style805"/>
    <w:rsid w:val="008E7C18"/>
    <w:rPr>
      <w:rFonts w:ascii="Arial Narrow" w:hAnsi="Arial Narrow"/>
      <w:i/>
      <w:sz w:val="12"/>
    </w:rPr>
  </w:style>
  <w:style w:type="character" w:customStyle="1" w:styleId="FontStyle97">
    <w:name w:val="Font Style97"/>
    <w:rsid w:val="008E7C18"/>
    <w:rPr>
      <w:rFonts w:ascii="Times New Roman" w:hAnsi="Times New Roman"/>
      <w:sz w:val="24"/>
    </w:rPr>
  </w:style>
  <w:style w:type="character" w:customStyle="1" w:styleId="FontStyle764">
    <w:name w:val="Font Style764"/>
    <w:rsid w:val="008E7C18"/>
    <w:rPr>
      <w:rFonts w:ascii="Times New Roman" w:hAnsi="Times New Roman"/>
      <w:b/>
      <w:i/>
      <w:sz w:val="20"/>
    </w:rPr>
  </w:style>
  <w:style w:type="paragraph" w:customStyle="1" w:styleId="11fa">
    <w:name w:val="Загол11"/>
    <w:basedOn w:val="10e"/>
    <w:rsid w:val="008E7C18"/>
    <w:rPr>
      <w:sz w:val="22"/>
      <w:szCs w:val="22"/>
    </w:rPr>
  </w:style>
  <w:style w:type="paragraph" w:customStyle="1" w:styleId="10e">
    <w:name w:val="Загол10"/>
    <w:basedOn w:val="9a"/>
    <w:rsid w:val="008E7C18"/>
    <w:rPr>
      <w:caps/>
      <w:color w:val="auto"/>
      <w:sz w:val="20"/>
      <w:szCs w:val="20"/>
    </w:rPr>
  </w:style>
  <w:style w:type="paragraph" w:customStyle="1" w:styleId="9a">
    <w:name w:val="Загол9"/>
    <w:rsid w:val="008E7C18"/>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8E7C1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8E7C18"/>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8E7C18"/>
    <w:pPr>
      <w:keepNext/>
      <w:widowControl w:val="0"/>
      <w:jc w:val="center"/>
    </w:pPr>
    <w:rPr>
      <w:b/>
      <w:sz w:val="26"/>
      <w:szCs w:val="20"/>
    </w:rPr>
  </w:style>
  <w:style w:type="paragraph" w:customStyle="1" w:styleId="22f1">
    <w:name w:val="Текст22"/>
    <w:basedOn w:val="a3"/>
    <w:rsid w:val="008E7C18"/>
    <w:rPr>
      <w:rFonts w:ascii="Courier New" w:hAnsi="Courier New"/>
      <w:sz w:val="20"/>
      <w:szCs w:val="20"/>
    </w:rPr>
  </w:style>
  <w:style w:type="paragraph" w:customStyle="1" w:styleId="11fb">
    <w:name w:val="Верхний колонтитул11"/>
    <w:basedOn w:val="a3"/>
    <w:rsid w:val="008E7C18"/>
    <w:pPr>
      <w:tabs>
        <w:tab w:val="center" w:pos="4153"/>
        <w:tab w:val="right" w:pos="8306"/>
      </w:tabs>
    </w:pPr>
    <w:rPr>
      <w:rFonts w:ascii="Arial" w:hAnsi="Arial"/>
      <w:szCs w:val="20"/>
    </w:rPr>
  </w:style>
  <w:style w:type="paragraph" w:customStyle="1" w:styleId="3115">
    <w:name w:val="Заголовок 311"/>
    <w:basedOn w:val="13b"/>
    <w:next w:val="13b"/>
    <w:rsid w:val="008E7C18"/>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8E7C18"/>
    <w:pPr>
      <w:keepNext/>
      <w:widowControl/>
      <w:spacing w:line="240" w:lineRule="auto"/>
      <w:ind w:firstLine="0"/>
      <w:jc w:val="left"/>
    </w:pPr>
    <w:rPr>
      <w:sz w:val="24"/>
    </w:rPr>
  </w:style>
  <w:style w:type="paragraph" w:customStyle="1" w:styleId="11fc">
    <w:name w:val="Без интервала11"/>
    <w:rsid w:val="008E7C18"/>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8E7C18"/>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8E7C18"/>
    <w:pPr>
      <w:widowControl/>
      <w:spacing w:line="240" w:lineRule="auto"/>
      <w:ind w:firstLine="0"/>
    </w:pPr>
    <w:rPr>
      <w:i/>
      <w:sz w:val="26"/>
    </w:rPr>
  </w:style>
  <w:style w:type="paragraph" w:customStyle="1" w:styleId="21ff1">
    <w:name w:val="Цитата21"/>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8E7C18"/>
  </w:style>
  <w:style w:type="character" w:customStyle="1" w:styleId="11fe">
    <w:name w:val="Слабое выделение11"/>
    <w:rsid w:val="008E7C18"/>
    <w:rPr>
      <w:i/>
      <w:color w:val="808080"/>
    </w:rPr>
  </w:style>
  <w:style w:type="character" w:customStyle="1" w:styleId="11ff">
    <w:name w:val="Сильное выделение11"/>
    <w:rsid w:val="008E7C18"/>
    <w:rPr>
      <w:b/>
    </w:rPr>
  </w:style>
  <w:style w:type="character" w:customStyle="1" w:styleId="3520">
    <w:name w:val="Знак Знак352"/>
    <w:locked/>
    <w:rsid w:val="008E7C18"/>
    <w:rPr>
      <w:sz w:val="24"/>
      <w:lang w:val="ru-RU" w:eastAsia="ru-RU"/>
    </w:rPr>
  </w:style>
  <w:style w:type="character" w:customStyle="1" w:styleId="1320">
    <w:name w:val="Знак Знак132"/>
    <w:locked/>
    <w:rsid w:val="008E7C18"/>
    <w:rPr>
      <w:lang w:val="ru-RU" w:eastAsia="ar-SA" w:bidi="ar-SA"/>
    </w:rPr>
  </w:style>
  <w:style w:type="character" w:customStyle="1" w:styleId="1221">
    <w:name w:val="Знак Знак122"/>
    <w:locked/>
    <w:rsid w:val="008E7C18"/>
    <w:rPr>
      <w:sz w:val="28"/>
      <w:lang w:val="ru-RU" w:eastAsia="ru-RU"/>
    </w:rPr>
  </w:style>
  <w:style w:type="character" w:customStyle="1" w:styleId="1124">
    <w:name w:val="Знак Знак112"/>
    <w:locked/>
    <w:rsid w:val="008E7C18"/>
    <w:rPr>
      <w:sz w:val="28"/>
      <w:lang w:val="ru-RU" w:eastAsia="ru-RU"/>
    </w:rPr>
  </w:style>
  <w:style w:type="character" w:customStyle="1" w:styleId="922">
    <w:name w:val="Знак Знак92"/>
    <w:locked/>
    <w:rsid w:val="008E7C18"/>
    <w:rPr>
      <w:rFonts w:ascii="Tahoma" w:hAnsi="Tahoma"/>
      <w:lang w:val="ru-RU" w:eastAsia="ru-RU"/>
    </w:rPr>
  </w:style>
  <w:style w:type="character" w:customStyle="1" w:styleId="4020">
    <w:name w:val="Знак Знак402"/>
    <w:locked/>
    <w:rsid w:val="008E7C18"/>
    <w:rPr>
      <w:rFonts w:ascii="Arial" w:hAnsi="Arial"/>
      <w:b/>
      <w:i/>
      <w:sz w:val="28"/>
      <w:lang w:val="ru-RU" w:eastAsia="zh-CN"/>
    </w:rPr>
  </w:style>
  <w:style w:type="character" w:customStyle="1" w:styleId="3920">
    <w:name w:val="Знак Знак392"/>
    <w:locked/>
    <w:rsid w:val="008E7C18"/>
    <w:rPr>
      <w:b/>
      <w:sz w:val="27"/>
      <w:lang w:val="ru-RU" w:eastAsia="zh-CN"/>
    </w:rPr>
  </w:style>
  <w:style w:type="character" w:customStyle="1" w:styleId="3820">
    <w:name w:val="Знак Знак382"/>
    <w:locked/>
    <w:rsid w:val="008E7C18"/>
    <w:rPr>
      <w:b/>
      <w:sz w:val="28"/>
      <w:lang w:val="ru-RU" w:eastAsia="ru-RU"/>
    </w:rPr>
  </w:style>
  <w:style w:type="character" w:customStyle="1" w:styleId="3720">
    <w:name w:val="Знак Знак372"/>
    <w:locked/>
    <w:rsid w:val="008E7C18"/>
    <w:rPr>
      <w:b/>
      <w:i/>
      <w:sz w:val="26"/>
      <w:lang w:val="ru-RU" w:eastAsia="zh-CN"/>
    </w:rPr>
  </w:style>
  <w:style w:type="character" w:customStyle="1" w:styleId="3620">
    <w:name w:val="Знак Знак362"/>
    <w:locked/>
    <w:rsid w:val="008E7C18"/>
    <w:rPr>
      <w:sz w:val="24"/>
      <w:lang w:val="ru-RU" w:eastAsia="ru-RU"/>
    </w:rPr>
  </w:style>
  <w:style w:type="character" w:customStyle="1" w:styleId="3121">
    <w:name w:val="Знак Знак312"/>
    <w:locked/>
    <w:rsid w:val="008E7C18"/>
    <w:rPr>
      <w:rFonts w:ascii="Courier New" w:hAnsi="Courier New"/>
      <w:lang w:val="ru-RU" w:eastAsia="ru-RU"/>
    </w:rPr>
  </w:style>
  <w:style w:type="character" w:customStyle="1" w:styleId="3420">
    <w:name w:val="Знак Знак342"/>
    <w:locked/>
    <w:rsid w:val="008E7C18"/>
    <w:rPr>
      <w:rFonts w:ascii="Calibri" w:hAnsi="Calibri"/>
      <w:i/>
      <w:sz w:val="24"/>
      <w:lang w:val="ru-RU" w:eastAsia="zh-CN"/>
    </w:rPr>
  </w:style>
  <w:style w:type="character" w:customStyle="1" w:styleId="3220">
    <w:name w:val="Знак Знак322"/>
    <w:locked/>
    <w:rsid w:val="008E7C18"/>
    <w:rPr>
      <w:rFonts w:ascii="Arial" w:hAnsi="Arial"/>
      <w:sz w:val="22"/>
      <w:lang w:val="ru-RU" w:eastAsia="ru-RU"/>
    </w:rPr>
  </w:style>
  <w:style w:type="character" w:customStyle="1" w:styleId="2920">
    <w:name w:val="Знак Знак292"/>
    <w:locked/>
    <w:rsid w:val="008E7C18"/>
    <w:rPr>
      <w:sz w:val="24"/>
      <w:lang w:val="ru-RU" w:eastAsia="zh-CN"/>
    </w:rPr>
  </w:style>
  <w:style w:type="character" w:customStyle="1" w:styleId="2820">
    <w:name w:val="Знак Знак282"/>
    <w:locked/>
    <w:rsid w:val="008E7C18"/>
    <w:rPr>
      <w:sz w:val="24"/>
      <w:lang w:val="ru-RU" w:eastAsia="ru-RU"/>
    </w:rPr>
  </w:style>
  <w:style w:type="character" w:customStyle="1" w:styleId="2720">
    <w:name w:val="Знак Знак272"/>
    <w:locked/>
    <w:rsid w:val="008E7C18"/>
    <w:rPr>
      <w:sz w:val="16"/>
      <w:lang w:val="ru-RU" w:eastAsia="ru-RU"/>
    </w:rPr>
  </w:style>
  <w:style w:type="character" w:customStyle="1" w:styleId="2126">
    <w:name w:val="Знак Знак212"/>
    <w:locked/>
    <w:rsid w:val="008E7C18"/>
    <w:rPr>
      <w:rFonts w:ascii="Tahoma" w:hAnsi="Tahoma"/>
      <w:lang w:val="ru-RU" w:eastAsia="ru-RU"/>
    </w:rPr>
  </w:style>
  <w:style w:type="character" w:customStyle="1" w:styleId="2620">
    <w:name w:val="Знак Знак262"/>
    <w:rsid w:val="008E7C18"/>
    <w:rPr>
      <w:rFonts w:ascii="Cambria" w:hAnsi="Cambria"/>
      <w:b/>
      <w:sz w:val="26"/>
    </w:rPr>
  </w:style>
  <w:style w:type="character" w:customStyle="1" w:styleId="2420">
    <w:name w:val="Знак Знак242"/>
    <w:rsid w:val="008E7C18"/>
    <w:rPr>
      <w:rFonts w:ascii="Times New Roman" w:hAnsi="Times New Roman"/>
      <w:b/>
      <w:i/>
      <w:sz w:val="26"/>
    </w:rPr>
  </w:style>
  <w:style w:type="character" w:customStyle="1" w:styleId="2320">
    <w:name w:val="Знак Знак232"/>
    <w:rsid w:val="008E7C18"/>
    <w:rPr>
      <w:rFonts w:ascii="Times New Roman" w:hAnsi="Times New Roman"/>
      <w:b/>
      <w:sz w:val="22"/>
    </w:rPr>
  </w:style>
  <w:style w:type="character" w:customStyle="1" w:styleId="3130">
    <w:name w:val="Знак Знак313"/>
    <w:locked/>
    <w:rsid w:val="008E7C18"/>
    <w:rPr>
      <w:rFonts w:ascii="PragmaticaCTT" w:hAnsi="PragmaticaCTT"/>
      <w:b/>
      <w:sz w:val="24"/>
      <w:lang w:val="ru-RU" w:eastAsia="ru-RU"/>
    </w:rPr>
  </w:style>
  <w:style w:type="character" w:customStyle="1" w:styleId="2015">
    <w:name w:val="Знак Знак2015"/>
    <w:rsid w:val="008E7C18"/>
    <w:rPr>
      <w:rFonts w:ascii="Arial" w:hAnsi="Arial"/>
      <w:sz w:val="22"/>
    </w:rPr>
  </w:style>
  <w:style w:type="character" w:customStyle="1" w:styleId="font55">
    <w:name w:val="font55"/>
    <w:rsid w:val="008E7C18"/>
  </w:style>
  <w:style w:type="character" w:customStyle="1" w:styleId="WW8Num24z4">
    <w:name w:val="WW8Num24z4"/>
    <w:rsid w:val="008E7C18"/>
  </w:style>
  <w:style w:type="character" w:customStyle="1" w:styleId="WW8Num24z5">
    <w:name w:val="WW8Num24z5"/>
    <w:rsid w:val="008E7C18"/>
  </w:style>
  <w:style w:type="character" w:customStyle="1" w:styleId="WW8Num24z6">
    <w:name w:val="WW8Num24z6"/>
    <w:rsid w:val="008E7C18"/>
  </w:style>
  <w:style w:type="character" w:customStyle="1" w:styleId="WW8Num24z7">
    <w:name w:val="WW8Num24z7"/>
    <w:rsid w:val="008E7C18"/>
  </w:style>
  <w:style w:type="character" w:customStyle="1" w:styleId="WW8Num24z8">
    <w:name w:val="WW8Num24z8"/>
    <w:rsid w:val="008E7C18"/>
  </w:style>
  <w:style w:type="character" w:customStyle="1" w:styleId="WW8Num25z4">
    <w:name w:val="WW8Num25z4"/>
    <w:rsid w:val="008E7C18"/>
  </w:style>
  <w:style w:type="character" w:customStyle="1" w:styleId="WW8Num25z5">
    <w:name w:val="WW8Num25z5"/>
    <w:rsid w:val="008E7C18"/>
  </w:style>
  <w:style w:type="character" w:customStyle="1" w:styleId="WW8Num25z6">
    <w:name w:val="WW8Num25z6"/>
    <w:rsid w:val="008E7C18"/>
  </w:style>
  <w:style w:type="character" w:customStyle="1" w:styleId="WW8Num25z7">
    <w:name w:val="WW8Num25z7"/>
    <w:rsid w:val="008E7C18"/>
  </w:style>
  <w:style w:type="character" w:customStyle="1" w:styleId="WW8Num25z8">
    <w:name w:val="WW8Num25z8"/>
    <w:rsid w:val="008E7C18"/>
  </w:style>
  <w:style w:type="character" w:customStyle="1" w:styleId="WW8Num30z2">
    <w:name w:val="WW8Num30z2"/>
    <w:rsid w:val="008E7C18"/>
  </w:style>
  <w:style w:type="character" w:customStyle="1" w:styleId="WW8Num30z4">
    <w:name w:val="WW8Num30z4"/>
    <w:rsid w:val="008E7C18"/>
  </w:style>
  <w:style w:type="character" w:customStyle="1" w:styleId="WW8Num30z5">
    <w:name w:val="WW8Num30z5"/>
    <w:rsid w:val="008E7C18"/>
  </w:style>
  <w:style w:type="character" w:customStyle="1" w:styleId="WW8Num30z6">
    <w:name w:val="WW8Num30z6"/>
    <w:rsid w:val="008E7C18"/>
  </w:style>
  <w:style w:type="character" w:customStyle="1" w:styleId="WW8Num30z7">
    <w:name w:val="WW8Num30z7"/>
    <w:rsid w:val="008E7C18"/>
  </w:style>
  <w:style w:type="character" w:customStyle="1" w:styleId="WW8Num30z8">
    <w:name w:val="WW8Num30z8"/>
    <w:rsid w:val="008E7C18"/>
  </w:style>
  <w:style w:type="character" w:customStyle="1" w:styleId="WW8Num32z4">
    <w:name w:val="WW8Num32z4"/>
    <w:rsid w:val="008E7C18"/>
  </w:style>
  <w:style w:type="character" w:customStyle="1" w:styleId="WW8Num32z5">
    <w:name w:val="WW8Num32z5"/>
    <w:rsid w:val="008E7C18"/>
  </w:style>
  <w:style w:type="character" w:customStyle="1" w:styleId="WW8Num32z6">
    <w:name w:val="WW8Num32z6"/>
    <w:rsid w:val="008E7C18"/>
  </w:style>
  <w:style w:type="character" w:customStyle="1" w:styleId="WW8Num32z7">
    <w:name w:val="WW8Num32z7"/>
    <w:rsid w:val="008E7C18"/>
  </w:style>
  <w:style w:type="character" w:customStyle="1" w:styleId="WW8Num32z8">
    <w:name w:val="WW8Num32z8"/>
    <w:rsid w:val="008E7C18"/>
  </w:style>
  <w:style w:type="character" w:customStyle="1" w:styleId="WW8Num33z1">
    <w:name w:val="WW8Num33z1"/>
    <w:rsid w:val="008E7C18"/>
  </w:style>
  <w:style w:type="character" w:customStyle="1" w:styleId="WW8Num33z2">
    <w:name w:val="WW8Num33z2"/>
    <w:rsid w:val="008E7C18"/>
  </w:style>
  <w:style w:type="character" w:customStyle="1" w:styleId="WW8Num33z5">
    <w:name w:val="WW8Num33z5"/>
    <w:rsid w:val="008E7C18"/>
  </w:style>
  <w:style w:type="character" w:customStyle="1" w:styleId="WW8Num33z6">
    <w:name w:val="WW8Num33z6"/>
    <w:rsid w:val="008E7C18"/>
  </w:style>
  <w:style w:type="character" w:customStyle="1" w:styleId="WW8Num33z7">
    <w:name w:val="WW8Num33z7"/>
    <w:rsid w:val="008E7C18"/>
  </w:style>
  <w:style w:type="character" w:customStyle="1" w:styleId="WW8Num33z8">
    <w:name w:val="WW8Num33z8"/>
    <w:rsid w:val="008E7C18"/>
  </w:style>
  <w:style w:type="character" w:customStyle="1" w:styleId="WW8Num35z2">
    <w:name w:val="WW8Num35z2"/>
    <w:rsid w:val="008E7C18"/>
  </w:style>
  <w:style w:type="character" w:customStyle="1" w:styleId="WW8Num35z4">
    <w:name w:val="WW8Num35z4"/>
    <w:rsid w:val="008E7C18"/>
  </w:style>
  <w:style w:type="character" w:customStyle="1" w:styleId="WW8Num35z5">
    <w:name w:val="WW8Num35z5"/>
    <w:rsid w:val="008E7C18"/>
  </w:style>
  <w:style w:type="character" w:customStyle="1" w:styleId="WW8Num35z6">
    <w:name w:val="WW8Num35z6"/>
    <w:rsid w:val="008E7C18"/>
  </w:style>
  <w:style w:type="character" w:customStyle="1" w:styleId="WW8Num35z7">
    <w:name w:val="WW8Num35z7"/>
    <w:rsid w:val="008E7C18"/>
  </w:style>
  <w:style w:type="character" w:customStyle="1" w:styleId="WW8Num35z8">
    <w:name w:val="WW8Num35z8"/>
    <w:rsid w:val="008E7C18"/>
  </w:style>
  <w:style w:type="character" w:customStyle="1" w:styleId="WW8Num37z2">
    <w:name w:val="WW8Num37z2"/>
    <w:rsid w:val="008E7C18"/>
  </w:style>
  <w:style w:type="character" w:customStyle="1" w:styleId="WW8Num37z4">
    <w:name w:val="WW8Num37z4"/>
    <w:rsid w:val="008E7C18"/>
  </w:style>
  <w:style w:type="character" w:customStyle="1" w:styleId="WW8Num37z5">
    <w:name w:val="WW8Num37z5"/>
    <w:rsid w:val="008E7C18"/>
  </w:style>
  <w:style w:type="character" w:customStyle="1" w:styleId="WW8Num37z6">
    <w:name w:val="WW8Num37z6"/>
    <w:rsid w:val="008E7C18"/>
  </w:style>
  <w:style w:type="character" w:customStyle="1" w:styleId="WW8Num37z7">
    <w:name w:val="WW8Num37z7"/>
    <w:rsid w:val="008E7C18"/>
  </w:style>
  <w:style w:type="character" w:customStyle="1" w:styleId="WW8Num37z8">
    <w:name w:val="WW8Num37z8"/>
    <w:rsid w:val="008E7C18"/>
  </w:style>
  <w:style w:type="character" w:customStyle="1" w:styleId="WW8Num38z1">
    <w:name w:val="WW8Num38z1"/>
    <w:rsid w:val="008E7C18"/>
  </w:style>
  <w:style w:type="character" w:customStyle="1" w:styleId="WW8Num38z2">
    <w:name w:val="WW8Num38z2"/>
    <w:rsid w:val="008E7C18"/>
  </w:style>
  <w:style w:type="character" w:customStyle="1" w:styleId="WW8Num38z3">
    <w:name w:val="WW8Num38z3"/>
    <w:rsid w:val="008E7C18"/>
  </w:style>
  <w:style w:type="character" w:customStyle="1" w:styleId="WW8Num38z4">
    <w:name w:val="WW8Num38z4"/>
    <w:rsid w:val="008E7C18"/>
  </w:style>
  <w:style w:type="character" w:customStyle="1" w:styleId="WW8Num38z5">
    <w:name w:val="WW8Num38z5"/>
    <w:rsid w:val="008E7C18"/>
  </w:style>
  <w:style w:type="character" w:customStyle="1" w:styleId="WW8Num38z6">
    <w:name w:val="WW8Num38z6"/>
    <w:rsid w:val="008E7C18"/>
  </w:style>
  <w:style w:type="character" w:customStyle="1" w:styleId="WW8Num38z7">
    <w:name w:val="WW8Num38z7"/>
    <w:rsid w:val="008E7C18"/>
  </w:style>
  <w:style w:type="character" w:customStyle="1" w:styleId="WW8Num38z8">
    <w:name w:val="WW8Num38z8"/>
    <w:rsid w:val="008E7C18"/>
  </w:style>
  <w:style w:type="character" w:customStyle="1" w:styleId="WW8Num40z1">
    <w:name w:val="WW8Num40z1"/>
    <w:rsid w:val="008E7C18"/>
    <w:rPr>
      <w:rFonts w:ascii="Courier New" w:hAnsi="Courier New"/>
    </w:rPr>
  </w:style>
  <w:style w:type="character" w:customStyle="1" w:styleId="WW8Num40z2">
    <w:name w:val="WW8Num40z2"/>
    <w:rsid w:val="008E7C18"/>
    <w:rPr>
      <w:rFonts w:ascii="Wingdings" w:hAnsi="Wingdings"/>
    </w:rPr>
  </w:style>
  <w:style w:type="character" w:customStyle="1" w:styleId="WW8Num41z1">
    <w:name w:val="WW8Num41z1"/>
    <w:rsid w:val="008E7C18"/>
  </w:style>
  <w:style w:type="character" w:customStyle="1" w:styleId="WW8Num41z2">
    <w:name w:val="WW8Num41z2"/>
    <w:rsid w:val="008E7C18"/>
  </w:style>
  <w:style w:type="character" w:customStyle="1" w:styleId="WW8Num41z3">
    <w:name w:val="WW8Num41z3"/>
    <w:rsid w:val="008E7C18"/>
  </w:style>
  <w:style w:type="character" w:customStyle="1" w:styleId="WW8Num41z4">
    <w:name w:val="WW8Num41z4"/>
    <w:rsid w:val="008E7C18"/>
  </w:style>
  <w:style w:type="character" w:customStyle="1" w:styleId="WW8Num41z5">
    <w:name w:val="WW8Num41z5"/>
    <w:rsid w:val="008E7C18"/>
  </w:style>
  <w:style w:type="character" w:customStyle="1" w:styleId="WW8Num41z6">
    <w:name w:val="WW8Num41z6"/>
    <w:rsid w:val="008E7C18"/>
  </w:style>
  <w:style w:type="character" w:customStyle="1" w:styleId="WW8Num41z7">
    <w:name w:val="WW8Num41z7"/>
    <w:rsid w:val="008E7C18"/>
  </w:style>
  <w:style w:type="character" w:customStyle="1" w:styleId="WW8Num41z8">
    <w:name w:val="WW8Num41z8"/>
    <w:rsid w:val="008E7C18"/>
  </w:style>
  <w:style w:type="character" w:customStyle="1" w:styleId="WW8Num43z1">
    <w:name w:val="WW8Num43z1"/>
    <w:rsid w:val="008E7C18"/>
  </w:style>
  <w:style w:type="character" w:customStyle="1" w:styleId="WW8Num43z2">
    <w:name w:val="WW8Num43z2"/>
    <w:rsid w:val="008E7C18"/>
  </w:style>
  <w:style w:type="character" w:customStyle="1" w:styleId="WW8Num43z3">
    <w:name w:val="WW8Num43z3"/>
    <w:rsid w:val="008E7C18"/>
  </w:style>
  <w:style w:type="character" w:customStyle="1" w:styleId="WW8Num43z4">
    <w:name w:val="WW8Num43z4"/>
    <w:rsid w:val="008E7C18"/>
  </w:style>
  <w:style w:type="character" w:customStyle="1" w:styleId="WW8Num43z5">
    <w:name w:val="WW8Num43z5"/>
    <w:rsid w:val="008E7C18"/>
  </w:style>
  <w:style w:type="character" w:customStyle="1" w:styleId="WW8Num43z6">
    <w:name w:val="WW8Num43z6"/>
    <w:rsid w:val="008E7C18"/>
  </w:style>
  <w:style w:type="character" w:customStyle="1" w:styleId="WW8Num43z7">
    <w:name w:val="WW8Num43z7"/>
    <w:rsid w:val="008E7C18"/>
  </w:style>
  <w:style w:type="character" w:customStyle="1" w:styleId="WW8Num43z8">
    <w:name w:val="WW8Num43z8"/>
    <w:rsid w:val="008E7C18"/>
  </w:style>
  <w:style w:type="character" w:customStyle="1" w:styleId="WW8Num44z2">
    <w:name w:val="WW8Num44z2"/>
    <w:rsid w:val="008E7C18"/>
    <w:rPr>
      <w:rFonts w:ascii="Wingdings" w:hAnsi="Wingdings"/>
    </w:rPr>
  </w:style>
  <w:style w:type="character" w:customStyle="1" w:styleId="WW8Num46z2">
    <w:name w:val="WW8Num46z2"/>
    <w:rsid w:val="008E7C18"/>
    <w:rPr>
      <w:rFonts w:ascii="Wingdings" w:hAnsi="Wingdings"/>
    </w:rPr>
  </w:style>
  <w:style w:type="character" w:customStyle="1" w:styleId="WW8Num47z2">
    <w:name w:val="WW8Num47z2"/>
    <w:rsid w:val="008E7C18"/>
    <w:rPr>
      <w:rFonts w:ascii="Wingdings" w:hAnsi="Wingdings"/>
    </w:rPr>
  </w:style>
  <w:style w:type="character" w:customStyle="1" w:styleId="WW8NumSt31z0">
    <w:name w:val="WW8NumSt31z0"/>
    <w:rsid w:val="008E7C18"/>
    <w:rPr>
      <w:rFonts w:ascii="Times New Roman" w:hAnsi="Times New Roman"/>
      <w:sz w:val="20"/>
    </w:rPr>
  </w:style>
  <w:style w:type="character" w:customStyle="1" w:styleId="FootnoteCharacters">
    <w:name w:val="Footnote Characters"/>
    <w:rsid w:val="008E7C18"/>
    <w:rPr>
      <w:vertAlign w:val="superscript"/>
    </w:rPr>
  </w:style>
  <w:style w:type="character" w:customStyle="1" w:styleId="1fffffff6">
    <w:name w:val="Знак примечания1"/>
    <w:rsid w:val="008E7C18"/>
    <w:rPr>
      <w:sz w:val="16"/>
    </w:rPr>
  </w:style>
  <w:style w:type="character" w:customStyle="1" w:styleId="EndnoteCharacters">
    <w:name w:val="Endnote Characters"/>
    <w:rsid w:val="008E7C18"/>
    <w:rPr>
      <w:vertAlign w:val="superscript"/>
    </w:rPr>
  </w:style>
  <w:style w:type="paragraph" w:customStyle="1" w:styleId="LO-Normal1">
    <w:name w:val="LO-Normal1"/>
    <w:rsid w:val="008E7C18"/>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8E7C18"/>
    <w:pPr>
      <w:shd w:val="clear" w:color="auto" w:fill="000080"/>
      <w:suppressAutoHyphens/>
    </w:pPr>
    <w:rPr>
      <w:rFonts w:ascii="Tahoma" w:hAnsi="Tahoma" w:cs="Tahoma"/>
      <w:lang w:eastAsia="zh-CN"/>
    </w:rPr>
  </w:style>
  <w:style w:type="paragraph" w:customStyle="1" w:styleId="22f2">
    <w:name w:val="Список 22"/>
    <w:basedOn w:val="a3"/>
    <w:rsid w:val="008E7C18"/>
    <w:pPr>
      <w:suppressAutoHyphens/>
      <w:ind w:left="566" w:hanging="283"/>
    </w:pPr>
    <w:rPr>
      <w:lang w:eastAsia="zh-CN"/>
    </w:rPr>
  </w:style>
  <w:style w:type="paragraph" w:customStyle="1" w:styleId="31f0">
    <w:name w:val="Список 31"/>
    <w:basedOn w:val="a3"/>
    <w:rsid w:val="008E7C18"/>
    <w:pPr>
      <w:suppressAutoHyphens/>
      <w:ind w:left="849" w:hanging="283"/>
    </w:pPr>
    <w:rPr>
      <w:lang w:eastAsia="zh-CN"/>
    </w:rPr>
  </w:style>
  <w:style w:type="paragraph" w:customStyle="1" w:styleId="1fffffff7">
    <w:name w:val="Обычный отступ1"/>
    <w:basedOn w:val="a3"/>
    <w:rsid w:val="008E7C18"/>
    <w:pPr>
      <w:suppressAutoHyphens/>
      <w:ind w:firstLine="720"/>
      <w:jc w:val="both"/>
    </w:pPr>
    <w:rPr>
      <w:sz w:val="28"/>
      <w:szCs w:val="20"/>
      <w:lang w:eastAsia="zh-CN"/>
    </w:rPr>
  </w:style>
  <w:style w:type="paragraph" w:customStyle="1" w:styleId="2ffffd">
    <w:name w:val="Нумерованный список2"/>
    <w:basedOn w:val="a3"/>
    <w:rsid w:val="008E7C18"/>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8E7C18"/>
    <w:pPr>
      <w:suppressAutoHyphens/>
      <w:ind w:firstLine="210"/>
    </w:pPr>
    <w:rPr>
      <w:sz w:val="20"/>
      <w:lang w:eastAsia="zh-CN"/>
    </w:rPr>
  </w:style>
  <w:style w:type="paragraph" w:customStyle="1" w:styleId="21ff2">
    <w:name w:val="Нумерованный список 21"/>
    <w:basedOn w:val="a3"/>
    <w:rsid w:val="008E7C18"/>
    <w:pPr>
      <w:tabs>
        <w:tab w:val="left" w:pos="720"/>
      </w:tabs>
      <w:suppressAutoHyphens/>
      <w:ind w:left="720" w:hanging="360"/>
    </w:pPr>
    <w:rPr>
      <w:lang w:eastAsia="zh-CN"/>
    </w:rPr>
  </w:style>
  <w:style w:type="paragraph" w:customStyle="1" w:styleId="42a">
    <w:name w:val="Список 42"/>
    <w:basedOn w:val="a3"/>
    <w:rsid w:val="008E7C18"/>
    <w:pPr>
      <w:suppressAutoHyphens/>
      <w:ind w:left="1132" w:hanging="283"/>
    </w:pPr>
    <w:rPr>
      <w:lang w:eastAsia="zh-CN"/>
    </w:rPr>
  </w:style>
  <w:style w:type="paragraph" w:customStyle="1" w:styleId="22f3">
    <w:name w:val="Маркированный список 22"/>
    <w:basedOn w:val="a3"/>
    <w:rsid w:val="008E7C18"/>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8E7C18"/>
    <w:pPr>
      <w:tabs>
        <w:tab w:val="left" w:pos="708"/>
      </w:tabs>
      <w:suppressAutoHyphens/>
      <w:jc w:val="both"/>
    </w:pPr>
    <w:rPr>
      <w:bCs/>
      <w:iCs/>
      <w:sz w:val="28"/>
      <w:szCs w:val="28"/>
      <w:lang w:eastAsia="zh-CN"/>
    </w:rPr>
  </w:style>
  <w:style w:type="paragraph" w:customStyle="1" w:styleId="2ffffe">
    <w:name w:val="Текст примечания2"/>
    <w:basedOn w:val="a3"/>
    <w:rsid w:val="008E7C18"/>
    <w:pPr>
      <w:suppressAutoHyphens/>
    </w:pPr>
    <w:rPr>
      <w:sz w:val="20"/>
      <w:szCs w:val="20"/>
      <w:lang w:eastAsia="zh-CN"/>
    </w:rPr>
  </w:style>
  <w:style w:type="paragraph" w:customStyle="1" w:styleId="2fffff">
    <w:name w:val="Название объекта2"/>
    <w:basedOn w:val="a3"/>
    <w:next w:val="a3"/>
    <w:rsid w:val="008E7C18"/>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8E7C18"/>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8E7C18"/>
    <w:pPr>
      <w:suppressAutoHyphens/>
      <w:ind w:firstLine="210"/>
    </w:pPr>
    <w:rPr>
      <w:rFonts w:cs="PragmaticaCTT"/>
      <w:sz w:val="20"/>
      <w:lang w:eastAsia="zh-CN"/>
    </w:rPr>
  </w:style>
  <w:style w:type="paragraph" w:customStyle="1" w:styleId="WW-Heading">
    <w:name w:val="WW-Heading"/>
    <w:rsid w:val="008E7C18"/>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8E7C18"/>
    <w:pPr>
      <w:suppressAutoHyphens/>
      <w:spacing w:before="280" w:after="280"/>
    </w:pPr>
    <w:rPr>
      <w:lang w:eastAsia="zh-CN"/>
    </w:rPr>
  </w:style>
  <w:style w:type="paragraph" w:customStyle="1" w:styleId="1fffffffa">
    <w:name w:val="Текст макроса1"/>
    <w:rsid w:val="008E7C1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8E7C18"/>
    <w:pPr>
      <w:suppressAutoHyphens/>
      <w:ind w:left="720" w:hanging="360"/>
    </w:pPr>
    <w:rPr>
      <w:lang w:eastAsia="zh-CN"/>
    </w:rPr>
  </w:style>
  <w:style w:type="paragraph" w:customStyle="1" w:styleId="WW-TextBody">
    <w:name w:val="WW-Text Body"/>
    <w:basedOn w:val="a3"/>
    <w:rsid w:val="008E7C18"/>
    <w:pPr>
      <w:suppressAutoHyphens/>
      <w:spacing w:after="120"/>
    </w:pPr>
    <w:rPr>
      <w:lang w:val="en-US" w:eastAsia="zh-CN"/>
    </w:rPr>
  </w:style>
  <w:style w:type="paragraph" w:customStyle="1" w:styleId="WW-Heading4">
    <w:name w:val="WW-Heading 4"/>
    <w:basedOn w:val="a3"/>
    <w:next w:val="a3"/>
    <w:rsid w:val="008E7C18"/>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8E7C18"/>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8E7C18"/>
    <w:pPr>
      <w:suppressAutoHyphens/>
      <w:spacing w:after="120"/>
      <w:ind w:left="566"/>
    </w:pPr>
    <w:rPr>
      <w:sz w:val="20"/>
      <w:szCs w:val="20"/>
      <w:lang w:eastAsia="zh-CN"/>
    </w:rPr>
  </w:style>
  <w:style w:type="paragraph" w:customStyle="1" w:styleId="31f2">
    <w:name w:val="Нумерованный список 31"/>
    <w:basedOn w:val="a3"/>
    <w:rsid w:val="008E7C18"/>
    <w:pPr>
      <w:tabs>
        <w:tab w:val="left" w:pos="360"/>
      </w:tabs>
      <w:suppressAutoHyphens/>
      <w:ind w:left="360" w:hanging="360"/>
    </w:pPr>
    <w:rPr>
      <w:lang w:eastAsia="zh-CN"/>
    </w:rPr>
  </w:style>
  <w:style w:type="paragraph" w:customStyle="1" w:styleId="TableContents">
    <w:name w:val="Table Contents"/>
    <w:basedOn w:val="a3"/>
    <w:rsid w:val="008E7C18"/>
    <w:pPr>
      <w:suppressLineNumbers/>
      <w:suppressAutoHyphens/>
    </w:pPr>
    <w:rPr>
      <w:lang w:eastAsia="zh-CN"/>
    </w:rPr>
  </w:style>
  <w:style w:type="paragraph" w:customStyle="1" w:styleId="TableHeading">
    <w:name w:val="Table Heading"/>
    <w:basedOn w:val="TableContents"/>
    <w:rsid w:val="008E7C18"/>
    <w:pPr>
      <w:jc w:val="center"/>
    </w:pPr>
    <w:rPr>
      <w:b/>
      <w:bCs/>
    </w:rPr>
  </w:style>
  <w:style w:type="character" w:customStyle="1" w:styleId="InternetLink">
    <w:name w:val="Internet Link"/>
    <w:rsid w:val="008E7C18"/>
    <w:rPr>
      <w:color w:val="0000FF"/>
      <w:u w:val="single"/>
    </w:rPr>
  </w:style>
  <w:style w:type="character" w:customStyle="1" w:styleId="23d">
    <w:name w:val="Основной текст с отступом 2 Знак3"/>
    <w:rsid w:val="008E7C18"/>
    <w:rPr>
      <w:rFonts w:ascii="Microsoft Sans Serif" w:hAnsi="Microsoft Sans Serif"/>
      <w:b/>
      <w:spacing w:val="10"/>
      <w:sz w:val="26"/>
    </w:rPr>
  </w:style>
  <w:style w:type="character" w:customStyle="1" w:styleId="34b">
    <w:name w:val="Основной текст с отступом 3 Знак4"/>
    <w:locked/>
    <w:rsid w:val="008E7C18"/>
    <w:rPr>
      <w:rFonts w:ascii="Times New Roman" w:hAnsi="Times New Roman"/>
      <w:sz w:val="24"/>
      <w:lang w:val="en-US"/>
    </w:rPr>
  </w:style>
  <w:style w:type="character" w:customStyle="1" w:styleId="ListLabel7">
    <w:name w:val="ListLabel 7"/>
    <w:rsid w:val="008E7C18"/>
  </w:style>
  <w:style w:type="character" w:customStyle="1" w:styleId="ListLabel8">
    <w:name w:val="ListLabel 8"/>
    <w:rsid w:val="008E7C18"/>
  </w:style>
  <w:style w:type="character" w:customStyle="1" w:styleId="ListLabel9">
    <w:name w:val="ListLabel 9"/>
    <w:rsid w:val="008E7C18"/>
  </w:style>
  <w:style w:type="character" w:customStyle="1" w:styleId="ListLabel10">
    <w:name w:val="ListLabel 10"/>
    <w:rsid w:val="008E7C18"/>
  </w:style>
  <w:style w:type="character" w:customStyle="1" w:styleId="ListLabel11">
    <w:name w:val="ListLabel 11"/>
    <w:rsid w:val="008E7C18"/>
  </w:style>
  <w:style w:type="character" w:customStyle="1" w:styleId="ListLabel12">
    <w:name w:val="ListLabel 12"/>
    <w:rsid w:val="008E7C18"/>
  </w:style>
  <w:style w:type="character" w:customStyle="1" w:styleId="ListLabel13">
    <w:name w:val="ListLabel 13"/>
    <w:rsid w:val="008E7C18"/>
  </w:style>
  <w:style w:type="character" w:customStyle="1" w:styleId="ListLabel14">
    <w:name w:val="ListLabel 14"/>
    <w:rsid w:val="008E7C18"/>
  </w:style>
  <w:style w:type="character" w:customStyle="1" w:styleId="ListLabel15">
    <w:name w:val="ListLabel 15"/>
    <w:rsid w:val="008E7C18"/>
  </w:style>
  <w:style w:type="character" w:customStyle="1" w:styleId="ListLabel16">
    <w:name w:val="ListLabel 16"/>
    <w:rsid w:val="008E7C18"/>
  </w:style>
  <w:style w:type="character" w:customStyle="1" w:styleId="ListLabel17">
    <w:name w:val="ListLabel 17"/>
    <w:rsid w:val="008E7C18"/>
  </w:style>
  <w:style w:type="character" w:customStyle="1" w:styleId="ListLabel18">
    <w:name w:val="ListLabel 18"/>
    <w:rsid w:val="008E7C18"/>
  </w:style>
  <w:style w:type="character" w:customStyle="1" w:styleId="ListLabel19">
    <w:name w:val="ListLabel 19"/>
    <w:rsid w:val="008E7C18"/>
  </w:style>
  <w:style w:type="character" w:customStyle="1" w:styleId="ListLabel20">
    <w:name w:val="ListLabel 20"/>
    <w:rsid w:val="008E7C18"/>
  </w:style>
  <w:style w:type="character" w:customStyle="1" w:styleId="ListLabel21">
    <w:name w:val="ListLabel 21"/>
    <w:rsid w:val="008E7C18"/>
  </w:style>
  <w:style w:type="character" w:customStyle="1" w:styleId="ListLabel22">
    <w:name w:val="ListLabel 22"/>
    <w:rsid w:val="008E7C18"/>
  </w:style>
  <w:style w:type="character" w:customStyle="1" w:styleId="ListLabel23">
    <w:name w:val="ListLabel 23"/>
    <w:rsid w:val="008E7C18"/>
  </w:style>
  <w:style w:type="character" w:customStyle="1" w:styleId="ListLabel24">
    <w:name w:val="ListLabel 24"/>
    <w:rsid w:val="008E7C18"/>
  </w:style>
  <w:style w:type="character" w:customStyle="1" w:styleId="ListLabel25">
    <w:name w:val="ListLabel 25"/>
    <w:rsid w:val="008E7C18"/>
  </w:style>
  <w:style w:type="character" w:customStyle="1" w:styleId="ListLabel26">
    <w:name w:val="ListLabel 26"/>
    <w:rsid w:val="008E7C18"/>
  </w:style>
  <w:style w:type="character" w:customStyle="1" w:styleId="ListLabel27">
    <w:name w:val="ListLabel 27"/>
    <w:rsid w:val="008E7C18"/>
  </w:style>
  <w:style w:type="character" w:customStyle="1" w:styleId="ListLabel28">
    <w:name w:val="ListLabel 28"/>
    <w:rsid w:val="008E7C18"/>
  </w:style>
  <w:style w:type="character" w:customStyle="1" w:styleId="ListLabel29">
    <w:name w:val="ListLabel 29"/>
    <w:rsid w:val="008E7C18"/>
  </w:style>
  <w:style w:type="character" w:customStyle="1" w:styleId="ListLabel30">
    <w:name w:val="ListLabel 30"/>
    <w:rsid w:val="008E7C18"/>
  </w:style>
  <w:style w:type="character" w:customStyle="1" w:styleId="ListLabel31">
    <w:name w:val="ListLabel 31"/>
    <w:rsid w:val="008E7C18"/>
  </w:style>
  <w:style w:type="character" w:customStyle="1" w:styleId="ListLabel32">
    <w:name w:val="ListLabel 32"/>
    <w:rsid w:val="008E7C18"/>
  </w:style>
  <w:style w:type="character" w:customStyle="1" w:styleId="ListLabel33">
    <w:name w:val="ListLabel 33"/>
    <w:rsid w:val="008E7C18"/>
  </w:style>
  <w:style w:type="character" w:customStyle="1" w:styleId="ListLabel34">
    <w:name w:val="ListLabel 34"/>
    <w:rsid w:val="008E7C18"/>
    <w:rPr>
      <w:color w:val="00000A"/>
    </w:rPr>
  </w:style>
  <w:style w:type="character" w:customStyle="1" w:styleId="ListLabel35">
    <w:name w:val="ListLabel 35"/>
    <w:rsid w:val="008E7C18"/>
  </w:style>
  <w:style w:type="character" w:customStyle="1" w:styleId="ListLabel36">
    <w:name w:val="ListLabel 36"/>
    <w:rsid w:val="008E7C18"/>
  </w:style>
  <w:style w:type="character" w:customStyle="1" w:styleId="ListLabel37">
    <w:name w:val="ListLabel 37"/>
    <w:rsid w:val="008E7C18"/>
  </w:style>
  <w:style w:type="character" w:customStyle="1" w:styleId="ListLabel38">
    <w:name w:val="ListLabel 38"/>
    <w:rsid w:val="008E7C18"/>
  </w:style>
  <w:style w:type="character" w:customStyle="1" w:styleId="ListLabel39">
    <w:name w:val="ListLabel 39"/>
    <w:rsid w:val="008E7C18"/>
  </w:style>
  <w:style w:type="character" w:customStyle="1" w:styleId="ListLabel40">
    <w:name w:val="ListLabel 40"/>
    <w:rsid w:val="008E7C18"/>
  </w:style>
  <w:style w:type="character" w:customStyle="1" w:styleId="ListLabel41">
    <w:name w:val="ListLabel 41"/>
    <w:rsid w:val="008E7C18"/>
  </w:style>
  <w:style w:type="character" w:customStyle="1" w:styleId="ListLabel42">
    <w:name w:val="ListLabel 42"/>
    <w:rsid w:val="008E7C18"/>
  </w:style>
  <w:style w:type="character" w:customStyle="1" w:styleId="ListLabel43">
    <w:name w:val="ListLabel 43"/>
    <w:rsid w:val="008E7C18"/>
  </w:style>
  <w:style w:type="character" w:customStyle="1" w:styleId="ListLabel44">
    <w:name w:val="ListLabel 44"/>
    <w:rsid w:val="008E7C18"/>
  </w:style>
  <w:style w:type="character" w:customStyle="1" w:styleId="ListLabel45">
    <w:name w:val="ListLabel 45"/>
    <w:rsid w:val="008E7C18"/>
  </w:style>
  <w:style w:type="character" w:customStyle="1" w:styleId="ListLabel46">
    <w:name w:val="ListLabel 46"/>
    <w:rsid w:val="008E7C18"/>
  </w:style>
  <w:style w:type="character" w:customStyle="1" w:styleId="ListLabel47">
    <w:name w:val="ListLabel 47"/>
    <w:rsid w:val="008E7C18"/>
  </w:style>
  <w:style w:type="character" w:customStyle="1" w:styleId="ListLabel48">
    <w:name w:val="ListLabel 48"/>
    <w:rsid w:val="008E7C18"/>
  </w:style>
  <w:style w:type="character" w:customStyle="1" w:styleId="ListLabel49">
    <w:name w:val="ListLabel 49"/>
    <w:rsid w:val="008E7C18"/>
  </w:style>
  <w:style w:type="character" w:customStyle="1" w:styleId="ListLabel50">
    <w:name w:val="ListLabel 50"/>
    <w:rsid w:val="008E7C18"/>
  </w:style>
  <w:style w:type="character" w:customStyle="1" w:styleId="ListLabel51">
    <w:name w:val="ListLabel 51"/>
    <w:rsid w:val="008E7C18"/>
  </w:style>
  <w:style w:type="character" w:customStyle="1" w:styleId="ListLabel52">
    <w:name w:val="ListLabel 52"/>
    <w:rsid w:val="008E7C18"/>
  </w:style>
  <w:style w:type="character" w:customStyle="1" w:styleId="ListLabel53">
    <w:name w:val="ListLabel 53"/>
    <w:rsid w:val="008E7C18"/>
    <w:rPr>
      <w:color w:val="00000A"/>
      <w:position w:val="0"/>
      <w:sz w:val="24"/>
      <w:u w:val="none"/>
      <w:vertAlign w:val="baseline"/>
    </w:rPr>
  </w:style>
  <w:style w:type="character" w:customStyle="1" w:styleId="ListLabel54">
    <w:name w:val="ListLabel 54"/>
    <w:rsid w:val="008E7C18"/>
    <w:rPr>
      <w:position w:val="0"/>
      <w:sz w:val="20"/>
      <w:u w:val="none"/>
      <w:vertAlign w:val="baseline"/>
    </w:rPr>
  </w:style>
  <w:style w:type="character" w:customStyle="1" w:styleId="ListLabel55">
    <w:name w:val="ListLabel 55"/>
    <w:rsid w:val="008E7C18"/>
    <w:rPr>
      <w:position w:val="0"/>
      <w:sz w:val="20"/>
      <w:u w:val="none"/>
      <w:vertAlign w:val="baseline"/>
    </w:rPr>
  </w:style>
  <w:style w:type="character" w:customStyle="1" w:styleId="ListLabel56">
    <w:name w:val="ListLabel 56"/>
    <w:rsid w:val="008E7C18"/>
  </w:style>
  <w:style w:type="character" w:customStyle="1" w:styleId="ListLabel57">
    <w:name w:val="ListLabel 57"/>
    <w:rsid w:val="008E7C18"/>
  </w:style>
  <w:style w:type="character" w:customStyle="1" w:styleId="ListLabel58">
    <w:name w:val="ListLabel 58"/>
    <w:rsid w:val="008E7C18"/>
  </w:style>
  <w:style w:type="character" w:customStyle="1" w:styleId="ListLabel59">
    <w:name w:val="ListLabel 59"/>
    <w:rsid w:val="008E7C18"/>
  </w:style>
  <w:style w:type="character" w:customStyle="1" w:styleId="ListLabel60">
    <w:name w:val="ListLabel 60"/>
    <w:rsid w:val="008E7C18"/>
  </w:style>
  <w:style w:type="character" w:customStyle="1" w:styleId="ListLabel61">
    <w:name w:val="ListLabel 61"/>
    <w:rsid w:val="008E7C18"/>
  </w:style>
  <w:style w:type="character" w:customStyle="1" w:styleId="ListLabel62">
    <w:name w:val="ListLabel 62"/>
    <w:rsid w:val="008E7C18"/>
  </w:style>
  <w:style w:type="character" w:customStyle="1" w:styleId="ListLabel63">
    <w:name w:val="ListLabel 63"/>
    <w:rsid w:val="008E7C18"/>
    <w:rPr>
      <w:sz w:val="24"/>
    </w:rPr>
  </w:style>
  <w:style w:type="character" w:customStyle="1" w:styleId="ListLabel64">
    <w:name w:val="ListLabel 64"/>
    <w:rsid w:val="008E7C18"/>
  </w:style>
  <w:style w:type="character" w:customStyle="1" w:styleId="ListLabel65">
    <w:name w:val="ListLabel 65"/>
    <w:rsid w:val="008E7C18"/>
  </w:style>
  <w:style w:type="character" w:customStyle="1" w:styleId="ListLabel66">
    <w:name w:val="ListLabel 66"/>
    <w:rsid w:val="008E7C18"/>
  </w:style>
  <w:style w:type="character" w:customStyle="1" w:styleId="ListLabel67">
    <w:name w:val="ListLabel 67"/>
    <w:rsid w:val="008E7C18"/>
  </w:style>
  <w:style w:type="character" w:customStyle="1" w:styleId="ListLabel68">
    <w:name w:val="ListLabel 68"/>
    <w:rsid w:val="008E7C18"/>
  </w:style>
  <w:style w:type="character" w:customStyle="1" w:styleId="ListLabel69">
    <w:name w:val="ListLabel 69"/>
    <w:rsid w:val="008E7C18"/>
  </w:style>
  <w:style w:type="character" w:customStyle="1" w:styleId="ListLabel70">
    <w:name w:val="ListLabel 70"/>
    <w:rsid w:val="008E7C18"/>
  </w:style>
  <w:style w:type="character" w:customStyle="1" w:styleId="ListLabel71">
    <w:name w:val="ListLabel 71"/>
    <w:rsid w:val="008E7C18"/>
  </w:style>
  <w:style w:type="character" w:customStyle="1" w:styleId="ListLabel72">
    <w:name w:val="ListLabel 72"/>
    <w:rsid w:val="008E7C18"/>
  </w:style>
  <w:style w:type="character" w:customStyle="1" w:styleId="ListLabel73">
    <w:name w:val="ListLabel 73"/>
    <w:rsid w:val="008E7C18"/>
  </w:style>
  <w:style w:type="character" w:customStyle="1" w:styleId="ListLabel74">
    <w:name w:val="ListLabel 74"/>
    <w:rsid w:val="008E7C18"/>
  </w:style>
  <w:style w:type="character" w:customStyle="1" w:styleId="ListLabel75">
    <w:name w:val="ListLabel 75"/>
    <w:rsid w:val="008E7C18"/>
  </w:style>
  <w:style w:type="character" w:customStyle="1" w:styleId="ListLabel76">
    <w:name w:val="ListLabel 76"/>
    <w:rsid w:val="008E7C18"/>
  </w:style>
  <w:style w:type="character" w:customStyle="1" w:styleId="ListLabel77">
    <w:name w:val="ListLabel 77"/>
    <w:rsid w:val="008E7C18"/>
  </w:style>
  <w:style w:type="character" w:customStyle="1" w:styleId="ListLabel78">
    <w:name w:val="ListLabel 78"/>
    <w:rsid w:val="008E7C18"/>
    <w:rPr>
      <w:sz w:val="24"/>
    </w:rPr>
  </w:style>
  <w:style w:type="character" w:customStyle="1" w:styleId="ListLabel79">
    <w:name w:val="ListLabel 79"/>
    <w:rsid w:val="008E7C18"/>
  </w:style>
  <w:style w:type="character" w:customStyle="1" w:styleId="ListLabel80">
    <w:name w:val="ListLabel 80"/>
    <w:rsid w:val="008E7C18"/>
  </w:style>
  <w:style w:type="character" w:customStyle="1" w:styleId="ListLabel81">
    <w:name w:val="ListLabel 81"/>
    <w:rsid w:val="008E7C18"/>
  </w:style>
  <w:style w:type="character" w:customStyle="1" w:styleId="ListLabel82">
    <w:name w:val="ListLabel 82"/>
    <w:rsid w:val="008E7C18"/>
  </w:style>
  <w:style w:type="character" w:customStyle="1" w:styleId="ListLabel83">
    <w:name w:val="ListLabel 83"/>
    <w:rsid w:val="008E7C18"/>
  </w:style>
  <w:style w:type="character" w:customStyle="1" w:styleId="ListLabel84">
    <w:name w:val="ListLabel 84"/>
    <w:rsid w:val="008E7C18"/>
  </w:style>
  <w:style w:type="character" w:customStyle="1" w:styleId="ListLabel85">
    <w:name w:val="ListLabel 85"/>
    <w:rsid w:val="008E7C18"/>
  </w:style>
  <w:style w:type="character" w:customStyle="1" w:styleId="ListLabel86">
    <w:name w:val="ListLabel 86"/>
    <w:rsid w:val="008E7C18"/>
  </w:style>
  <w:style w:type="character" w:customStyle="1" w:styleId="ListLabel87">
    <w:name w:val="ListLabel 87"/>
    <w:rsid w:val="008E7C18"/>
  </w:style>
  <w:style w:type="character" w:customStyle="1" w:styleId="ListLabel88">
    <w:name w:val="ListLabel 88"/>
    <w:rsid w:val="008E7C18"/>
  </w:style>
  <w:style w:type="character" w:customStyle="1" w:styleId="ListLabel89">
    <w:name w:val="ListLabel 89"/>
    <w:rsid w:val="008E7C18"/>
  </w:style>
  <w:style w:type="character" w:customStyle="1" w:styleId="ListLabel90">
    <w:name w:val="ListLabel 90"/>
    <w:rsid w:val="008E7C18"/>
  </w:style>
  <w:style w:type="character" w:customStyle="1" w:styleId="ListLabel91">
    <w:name w:val="ListLabel 91"/>
    <w:rsid w:val="008E7C18"/>
  </w:style>
  <w:style w:type="character" w:customStyle="1" w:styleId="ListLabel92">
    <w:name w:val="ListLabel 92"/>
    <w:rsid w:val="008E7C18"/>
  </w:style>
  <w:style w:type="character" w:customStyle="1" w:styleId="ListLabel93">
    <w:name w:val="ListLabel 93"/>
    <w:rsid w:val="008E7C18"/>
  </w:style>
  <w:style w:type="character" w:customStyle="1" w:styleId="ListLabel94">
    <w:name w:val="ListLabel 94"/>
    <w:rsid w:val="008E7C18"/>
  </w:style>
  <w:style w:type="character" w:customStyle="1" w:styleId="ListLabel95">
    <w:name w:val="ListLabel 95"/>
    <w:rsid w:val="008E7C18"/>
  </w:style>
  <w:style w:type="character" w:customStyle="1" w:styleId="ListLabel96">
    <w:name w:val="ListLabel 96"/>
    <w:rsid w:val="008E7C18"/>
    <w:rPr>
      <w:sz w:val="24"/>
    </w:rPr>
  </w:style>
  <w:style w:type="character" w:customStyle="1" w:styleId="ListLabel97">
    <w:name w:val="ListLabel 97"/>
    <w:rsid w:val="008E7C18"/>
  </w:style>
  <w:style w:type="character" w:customStyle="1" w:styleId="ListLabel98">
    <w:name w:val="ListLabel 98"/>
    <w:rsid w:val="008E7C18"/>
  </w:style>
  <w:style w:type="character" w:customStyle="1" w:styleId="ListLabel99">
    <w:name w:val="ListLabel 99"/>
    <w:rsid w:val="008E7C18"/>
  </w:style>
  <w:style w:type="character" w:customStyle="1" w:styleId="ListLabel100">
    <w:name w:val="ListLabel 100"/>
    <w:rsid w:val="008E7C18"/>
  </w:style>
  <w:style w:type="character" w:customStyle="1" w:styleId="ListLabel101">
    <w:name w:val="ListLabel 101"/>
    <w:rsid w:val="008E7C18"/>
  </w:style>
  <w:style w:type="character" w:customStyle="1" w:styleId="ListLabel102">
    <w:name w:val="ListLabel 102"/>
    <w:rsid w:val="008E7C18"/>
  </w:style>
  <w:style w:type="character" w:customStyle="1" w:styleId="ListLabel103">
    <w:name w:val="ListLabel 103"/>
    <w:rsid w:val="008E7C18"/>
  </w:style>
  <w:style w:type="character" w:customStyle="1" w:styleId="ListLabel104">
    <w:name w:val="ListLabel 104"/>
    <w:rsid w:val="008E7C18"/>
  </w:style>
  <w:style w:type="character" w:customStyle="1" w:styleId="ListLabel105">
    <w:name w:val="ListLabel 105"/>
    <w:rsid w:val="008E7C18"/>
  </w:style>
  <w:style w:type="character" w:customStyle="1" w:styleId="ListLabel106">
    <w:name w:val="ListLabel 106"/>
    <w:rsid w:val="008E7C18"/>
  </w:style>
  <w:style w:type="character" w:customStyle="1" w:styleId="ListLabel107">
    <w:name w:val="ListLabel 107"/>
    <w:rsid w:val="008E7C18"/>
  </w:style>
  <w:style w:type="character" w:customStyle="1" w:styleId="ListLabel108">
    <w:name w:val="ListLabel 108"/>
    <w:rsid w:val="008E7C18"/>
  </w:style>
  <w:style w:type="character" w:customStyle="1" w:styleId="ListLabel109">
    <w:name w:val="ListLabel 109"/>
    <w:rsid w:val="008E7C18"/>
  </w:style>
  <w:style w:type="character" w:customStyle="1" w:styleId="ListLabel110">
    <w:name w:val="ListLabel 110"/>
    <w:rsid w:val="008E7C18"/>
  </w:style>
  <w:style w:type="character" w:customStyle="1" w:styleId="ListLabel111">
    <w:name w:val="ListLabel 111"/>
    <w:rsid w:val="008E7C18"/>
  </w:style>
  <w:style w:type="character" w:customStyle="1" w:styleId="ListLabel112">
    <w:name w:val="ListLabel 112"/>
    <w:rsid w:val="008E7C18"/>
  </w:style>
  <w:style w:type="character" w:customStyle="1" w:styleId="ListLabel113">
    <w:name w:val="ListLabel 113"/>
    <w:rsid w:val="008E7C18"/>
  </w:style>
  <w:style w:type="character" w:customStyle="1" w:styleId="ListLabel114">
    <w:name w:val="ListLabel 114"/>
    <w:rsid w:val="008E7C18"/>
    <w:rPr>
      <w:sz w:val="24"/>
    </w:rPr>
  </w:style>
  <w:style w:type="character" w:customStyle="1" w:styleId="ListLabel115">
    <w:name w:val="ListLabel 115"/>
    <w:rsid w:val="008E7C18"/>
  </w:style>
  <w:style w:type="character" w:customStyle="1" w:styleId="ListLabel116">
    <w:name w:val="ListLabel 116"/>
    <w:rsid w:val="008E7C18"/>
  </w:style>
  <w:style w:type="character" w:customStyle="1" w:styleId="ListLabel117">
    <w:name w:val="ListLabel 117"/>
    <w:rsid w:val="008E7C18"/>
  </w:style>
  <w:style w:type="character" w:customStyle="1" w:styleId="ListLabel118">
    <w:name w:val="ListLabel 118"/>
    <w:rsid w:val="008E7C18"/>
  </w:style>
  <w:style w:type="character" w:customStyle="1" w:styleId="ListLabel119">
    <w:name w:val="ListLabel 119"/>
    <w:rsid w:val="008E7C18"/>
  </w:style>
  <w:style w:type="character" w:customStyle="1" w:styleId="ListLabel120">
    <w:name w:val="ListLabel 120"/>
    <w:rsid w:val="008E7C18"/>
  </w:style>
  <w:style w:type="character" w:customStyle="1" w:styleId="ListLabel121">
    <w:name w:val="ListLabel 121"/>
    <w:rsid w:val="008E7C18"/>
  </w:style>
  <w:style w:type="character" w:customStyle="1" w:styleId="ListLabel122">
    <w:name w:val="ListLabel 122"/>
    <w:rsid w:val="008E7C18"/>
  </w:style>
  <w:style w:type="character" w:customStyle="1" w:styleId="ListLabel123">
    <w:name w:val="ListLabel 123"/>
    <w:rsid w:val="008E7C18"/>
  </w:style>
  <w:style w:type="character" w:customStyle="1" w:styleId="ListLabel124">
    <w:name w:val="ListLabel 124"/>
    <w:rsid w:val="008E7C18"/>
  </w:style>
  <w:style w:type="character" w:customStyle="1" w:styleId="ListLabel125">
    <w:name w:val="ListLabel 125"/>
    <w:rsid w:val="008E7C18"/>
  </w:style>
  <w:style w:type="character" w:customStyle="1" w:styleId="ListLabel126">
    <w:name w:val="ListLabel 126"/>
    <w:rsid w:val="008E7C18"/>
  </w:style>
  <w:style w:type="character" w:customStyle="1" w:styleId="ListLabel127">
    <w:name w:val="ListLabel 127"/>
    <w:rsid w:val="008E7C18"/>
  </w:style>
  <w:style w:type="character" w:customStyle="1" w:styleId="ListLabel128">
    <w:name w:val="ListLabel 128"/>
    <w:rsid w:val="008E7C18"/>
  </w:style>
  <w:style w:type="character" w:customStyle="1" w:styleId="ListLabel129">
    <w:name w:val="ListLabel 129"/>
    <w:rsid w:val="008E7C18"/>
  </w:style>
  <w:style w:type="character" w:customStyle="1" w:styleId="ListLabel130">
    <w:name w:val="ListLabel 130"/>
    <w:rsid w:val="008E7C18"/>
  </w:style>
  <w:style w:type="character" w:customStyle="1" w:styleId="ListLabel131">
    <w:name w:val="ListLabel 131"/>
    <w:rsid w:val="008E7C18"/>
  </w:style>
  <w:style w:type="character" w:customStyle="1" w:styleId="ListLabel132">
    <w:name w:val="ListLabel 132"/>
    <w:rsid w:val="008E7C18"/>
  </w:style>
  <w:style w:type="character" w:customStyle="1" w:styleId="ListLabel133">
    <w:name w:val="ListLabel 133"/>
    <w:rsid w:val="008E7C18"/>
  </w:style>
  <w:style w:type="character" w:customStyle="1" w:styleId="ListLabel134">
    <w:name w:val="ListLabel 134"/>
    <w:rsid w:val="008E7C18"/>
  </w:style>
  <w:style w:type="character" w:customStyle="1" w:styleId="ListLabel135">
    <w:name w:val="ListLabel 135"/>
    <w:rsid w:val="008E7C18"/>
  </w:style>
  <w:style w:type="character" w:customStyle="1" w:styleId="ListLabel136">
    <w:name w:val="ListLabel 136"/>
    <w:rsid w:val="008E7C18"/>
  </w:style>
  <w:style w:type="character" w:customStyle="1" w:styleId="ListLabel137">
    <w:name w:val="ListLabel 137"/>
    <w:rsid w:val="008E7C18"/>
  </w:style>
  <w:style w:type="character" w:customStyle="1" w:styleId="ListLabel138">
    <w:name w:val="ListLabel 138"/>
    <w:rsid w:val="008E7C18"/>
  </w:style>
  <w:style w:type="character" w:customStyle="1" w:styleId="ListLabel139">
    <w:name w:val="ListLabel 139"/>
    <w:rsid w:val="008E7C18"/>
  </w:style>
  <w:style w:type="character" w:customStyle="1" w:styleId="ListLabel140">
    <w:name w:val="ListLabel 140"/>
    <w:rsid w:val="008E7C18"/>
  </w:style>
  <w:style w:type="character" w:customStyle="1" w:styleId="ListLabel141">
    <w:name w:val="ListLabel 141"/>
    <w:rsid w:val="008E7C18"/>
  </w:style>
  <w:style w:type="character" w:customStyle="1" w:styleId="ListLabel142">
    <w:name w:val="ListLabel 142"/>
    <w:rsid w:val="008E7C18"/>
  </w:style>
  <w:style w:type="character" w:customStyle="1" w:styleId="ListLabel143">
    <w:name w:val="ListLabel 143"/>
    <w:rsid w:val="008E7C18"/>
  </w:style>
  <w:style w:type="character" w:customStyle="1" w:styleId="ListLabel144">
    <w:name w:val="ListLabel 144"/>
    <w:rsid w:val="008E7C18"/>
  </w:style>
  <w:style w:type="character" w:customStyle="1" w:styleId="ListLabel145">
    <w:name w:val="ListLabel 145"/>
    <w:rsid w:val="008E7C18"/>
  </w:style>
  <w:style w:type="character" w:customStyle="1" w:styleId="ListLabel146">
    <w:name w:val="ListLabel 146"/>
    <w:rsid w:val="008E7C18"/>
  </w:style>
  <w:style w:type="character" w:customStyle="1" w:styleId="ListLabel147">
    <w:name w:val="ListLabel 147"/>
    <w:rsid w:val="008E7C18"/>
  </w:style>
  <w:style w:type="character" w:customStyle="1" w:styleId="ListLabel148">
    <w:name w:val="ListLabel 148"/>
    <w:rsid w:val="008E7C18"/>
  </w:style>
  <w:style w:type="character" w:customStyle="1" w:styleId="ListLabel149">
    <w:name w:val="ListLabel 149"/>
    <w:rsid w:val="008E7C18"/>
  </w:style>
  <w:style w:type="character" w:customStyle="1" w:styleId="ListLabel150">
    <w:name w:val="ListLabel 150"/>
    <w:rsid w:val="008E7C18"/>
    <w:rPr>
      <w:sz w:val="24"/>
    </w:rPr>
  </w:style>
  <w:style w:type="character" w:customStyle="1" w:styleId="ListLabel151">
    <w:name w:val="ListLabel 151"/>
    <w:rsid w:val="008E7C18"/>
  </w:style>
  <w:style w:type="character" w:customStyle="1" w:styleId="ListLabel152">
    <w:name w:val="ListLabel 152"/>
    <w:rsid w:val="008E7C18"/>
  </w:style>
  <w:style w:type="character" w:customStyle="1" w:styleId="ListLabel153">
    <w:name w:val="ListLabel 153"/>
    <w:rsid w:val="008E7C18"/>
  </w:style>
  <w:style w:type="character" w:customStyle="1" w:styleId="ListLabel154">
    <w:name w:val="ListLabel 154"/>
    <w:rsid w:val="008E7C18"/>
  </w:style>
  <w:style w:type="character" w:customStyle="1" w:styleId="ListLabel155">
    <w:name w:val="ListLabel 155"/>
    <w:rsid w:val="008E7C18"/>
  </w:style>
  <w:style w:type="character" w:customStyle="1" w:styleId="ListLabel156">
    <w:name w:val="ListLabel 156"/>
    <w:rsid w:val="008E7C18"/>
  </w:style>
  <w:style w:type="character" w:customStyle="1" w:styleId="ListLabel157">
    <w:name w:val="ListLabel 157"/>
    <w:rsid w:val="008E7C18"/>
  </w:style>
  <w:style w:type="character" w:customStyle="1" w:styleId="ListLabel158">
    <w:name w:val="ListLabel 158"/>
    <w:rsid w:val="008E7C18"/>
  </w:style>
  <w:style w:type="character" w:customStyle="1" w:styleId="ListLabel159">
    <w:name w:val="ListLabel 159"/>
    <w:rsid w:val="008E7C18"/>
    <w:rPr>
      <w:sz w:val="24"/>
    </w:rPr>
  </w:style>
  <w:style w:type="character" w:customStyle="1" w:styleId="ListLabel160">
    <w:name w:val="ListLabel 160"/>
    <w:rsid w:val="008E7C18"/>
  </w:style>
  <w:style w:type="character" w:customStyle="1" w:styleId="ListLabel161">
    <w:name w:val="ListLabel 161"/>
    <w:rsid w:val="008E7C18"/>
  </w:style>
  <w:style w:type="character" w:customStyle="1" w:styleId="ListLabel162">
    <w:name w:val="ListLabel 162"/>
    <w:rsid w:val="008E7C18"/>
  </w:style>
  <w:style w:type="character" w:customStyle="1" w:styleId="ListLabel163">
    <w:name w:val="ListLabel 163"/>
    <w:rsid w:val="008E7C18"/>
  </w:style>
  <w:style w:type="character" w:customStyle="1" w:styleId="ListLabel164">
    <w:name w:val="ListLabel 164"/>
    <w:rsid w:val="008E7C18"/>
  </w:style>
  <w:style w:type="character" w:customStyle="1" w:styleId="ListLabel165">
    <w:name w:val="ListLabel 165"/>
    <w:rsid w:val="008E7C18"/>
  </w:style>
  <w:style w:type="character" w:customStyle="1" w:styleId="ListLabel166">
    <w:name w:val="ListLabel 166"/>
    <w:rsid w:val="008E7C18"/>
  </w:style>
  <w:style w:type="character" w:customStyle="1" w:styleId="ListLabel167">
    <w:name w:val="ListLabel 167"/>
    <w:rsid w:val="008E7C18"/>
  </w:style>
  <w:style w:type="character" w:customStyle="1" w:styleId="ListLabel168">
    <w:name w:val="ListLabel 168"/>
    <w:rsid w:val="008E7C18"/>
    <w:rPr>
      <w:sz w:val="24"/>
    </w:rPr>
  </w:style>
  <w:style w:type="character" w:customStyle="1" w:styleId="ListLabel169">
    <w:name w:val="ListLabel 169"/>
    <w:rsid w:val="008E7C18"/>
  </w:style>
  <w:style w:type="character" w:customStyle="1" w:styleId="ListLabel170">
    <w:name w:val="ListLabel 170"/>
    <w:rsid w:val="008E7C18"/>
  </w:style>
  <w:style w:type="character" w:customStyle="1" w:styleId="ListLabel171">
    <w:name w:val="ListLabel 171"/>
    <w:rsid w:val="008E7C18"/>
  </w:style>
  <w:style w:type="character" w:customStyle="1" w:styleId="ListLabel172">
    <w:name w:val="ListLabel 172"/>
    <w:rsid w:val="008E7C18"/>
  </w:style>
  <w:style w:type="character" w:customStyle="1" w:styleId="ListLabel173">
    <w:name w:val="ListLabel 173"/>
    <w:rsid w:val="008E7C18"/>
  </w:style>
  <w:style w:type="character" w:customStyle="1" w:styleId="ListLabel174">
    <w:name w:val="ListLabel 174"/>
    <w:rsid w:val="008E7C18"/>
  </w:style>
  <w:style w:type="character" w:customStyle="1" w:styleId="ListLabel175">
    <w:name w:val="ListLabel 175"/>
    <w:rsid w:val="008E7C18"/>
  </w:style>
  <w:style w:type="character" w:customStyle="1" w:styleId="ListLabel176">
    <w:name w:val="ListLabel 176"/>
    <w:rsid w:val="008E7C18"/>
  </w:style>
  <w:style w:type="character" w:customStyle="1" w:styleId="ListLabel177">
    <w:name w:val="ListLabel 177"/>
    <w:rsid w:val="008E7C18"/>
  </w:style>
  <w:style w:type="character" w:customStyle="1" w:styleId="ListLabel178">
    <w:name w:val="ListLabel 178"/>
    <w:rsid w:val="008E7C18"/>
  </w:style>
  <w:style w:type="character" w:customStyle="1" w:styleId="ListLabel179">
    <w:name w:val="ListLabel 179"/>
    <w:rsid w:val="008E7C18"/>
  </w:style>
  <w:style w:type="character" w:customStyle="1" w:styleId="ListLabel180">
    <w:name w:val="ListLabel 180"/>
    <w:rsid w:val="008E7C18"/>
  </w:style>
  <w:style w:type="character" w:customStyle="1" w:styleId="ListLabel181">
    <w:name w:val="ListLabel 181"/>
    <w:rsid w:val="008E7C18"/>
  </w:style>
  <w:style w:type="character" w:customStyle="1" w:styleId="ListLabel182">
    <w:name w:val="ListLabel 182"/>
    <w:rsid w:val="008E7C18"/>
  </w:style>
  <w:style w:type="character" w:customStyle="1" w:styleId="ListLabel183">
    <w:name w:val="ListLabel 183"/>
    <w:rsid w:val="008E7C18"/>
  </w:style>
  <w:style w:type="character" w:customStyle="1" w:styleId="ListLabel184">
    <w:name w:val="ListLabel 184"/>
    <w:rsid w:val="008E7C18"/>
  </w:style>
  <w:style w:type="character" w:customStyle="1" w:styleId="ListLabel185">
    <w:name w:val="ListLabel 185"/>
    <w:rsid w:val="008E7C18"/>
  </w:style>
  <w:style w:type="character" w:customStyle="1" w:styleId="ListLabel186">
    <w:name w:val="ListLabel 186"/>
    <w:rsid w:val="008E7C18"/>
    <w:rPr>
      <w:sz w:val="20"/>
    </w:rPr>
  </w:style>
  <w:style w:type="character" w:customStyle="1" w:styleId="ListLabel187">
    <w:name w:val="ListLabel 187"/>
    <w:rsid w:val="008E7C18"/>
  </w:style>
  <w:style w:type="character" w:customStyle="1" w:styleId="ListLabel188">
    <w:name w:val="ListLabel 188"/>
    <w:rsid w:val="008E7C18"/>
  </w:style>
  <w:style w:type="character" w:customStyle="1" w:styleId="ListLabel189">
    <w:name w:val="ListLabel 189"/>
    <w:rsid w:val="008E7C18"/>
  </w:style>
  <w:style w:type="character" w:customStyle="1" w:styleId="ListLabel190">
    <w:name w:val="ListLabel 190"/>
    <w:rsid w:val="008E7C18"/>
  </w:style>
  <w:style w:type="character" w:customStyle="1" w:styleId="ListLabel191">
    <w:name w:val="ListLabel 191"/>
    <w:rsid w:val="008E7C18"/>
  </w:style>
  <w:style w:type="character" w:customStyle="1" w:styleId="ListLabel192">
    <w:name w:val="ListLabel 192"/>
    <w:rsid w:val="008E7C18"/>
  </w:style>
  <w:style w:type="character" w:customStyle="1" w:styleId="ListLabel193">
    <w:name w:val="ListLabel 193"/>
    <w:rsid w:val="008E7C18"/>
  </w:style>
  <w:style w:type="character" w:customStyle="1" w:styleId="ListLabel194">
    <w:name w:val="ListLabel 194"/>
    <w:rsid w:val="008E7C18"/>
  </w:style>
  <w:style w:type="character" w:customStyle="1" w:styleId="ListLabel195">
    <w:name w:val="ListLabel 195"/>
    <w:rsid w:val="008E7C18"/>
    <w:rPr>
      <w:sz w:val="20"/>
    </w:rPr>
  </w:style>
  <w:style w:type="character" w:customStyle="1" w:styleId="ListLabel196">
    <w:name w:val="ListLabel 196"/>
    <w:rsid w:val="008E7C18"/>
  </w:style>
  <w:style w:type="character" w:customStyle="1" w:styleId="ListLabel197">
    <w:name w:val="ListLabel 197"/>
    <w:rsid w:val="008E7C18"/>
  </w:style>
  <w:style w:type="character" w:customStyle="1" w:styleId="ListLabel198">
    <w:name w:val="ListLabel 198"/>
    <w:rsid w:val="008E7C18"/>
  </w:style>
  <w:style w:type="character" w:customStyle="1" w:styleId="ListLabel199">
    <w:name w:val="ListLabel 199"/>
    <w:rsid w:val="008E7C18"/>
  </w:style>
  <w:style w:type="character" w:customStyle="1" w:styleId="ListLabel200">
    <w:name w:val="ListLabel 200"/>
    <w:rsid w:val="008E7C18"/>
  </w:style>
  <w:style w:type="character" w:customStyle="1" w:styleId="ListLabel201">
    <w:name w:val="ListLabel 201"/>
    <w:rsid w:val="008E7C18"/>
  </w:style>
  <w:style w:type="character" w:customStyle="1" w:styleId="ListLabel202">
    <w:name w:val="ListLabel 202"/>
    <w:rsid w:val="008E7C18"/>
  </w:style>
  <w:style w:type="character" w:customStyle="1" w:styleId="ListLabel203">
    <w:name w:val="ListLabel 203"/>
    <w:rsid w:val="008E7C18"/>
  </w:style>
  <w:style w:type="character" w:customStyle="1" w:styleId="ListLabel204">
    <w:name w:val="ListLabel 204"/>
    <w:rsid w:val="008E7C18"/>
  </w:style>
  <w:style w:type="character" w:customStyle="1" w:styleId="ListLabel205">
    <w:name w:val="ListLabel 205"/>
    <w:rsid w:val="008E7C18"/>
  </w:style>
  <w:style w:type="character" w:customStyle="1" w:styleId="ListLabel206">
    <w:name w:val="ListLabel 206"/>
    <w:rsid w:val="008E7C18"/>
  </w:style>
  <w:style w:type="character" w:customStyle="1" w:styleId="ListLabel207">
    <w:name w:val="ListLabel 207"/>
    <w:rsid w:val="008E7C18"/>
  </w:style>
  <w:style w:type="character" w:customStyle="1" w:styleId="ListLabel208">
    <w:name w:val="ListLabel 208"/>
    <w:rsid w:val="008E7C18"/>
  </w:style>
  <w:style w:type="character" w:customStyle="1" w:styleId="ListLabel209">
    <w:name w:val="ListLabel 209"/>
    <w:rsid w:val="008E7C18"/>
  </w:style>
  <w:style w:type="character" w:customStyle="1" w:styleId="ListLabel210">
    <w:name w:val="ListLabel 210"/>
    <w:rsid w:val="008E7C18"/>
  </w:style>
  <w:style w:type="character" w:customStyle="1" w:styleId="ListLabel211">
    <w:name w:val="ListLabel 211"/>
    <w:rsid w:val="008E7C18"/>
  </w:style>
  <w:style w:type="character" w:customStyle="1" w:styleId="ListLabel212">
    <w:name w:val="ListLabel 212"/>
    <w:rsid w:val="008E7C18"/>
  </w:style>
  <w:style w:type="character" w:customStyle="1" w:styleId="ListLabel213">
    <w:name w:val="ListLabel 213"/>
    <w:rsid w:val="008E7C18"/>
  </w:style>
  <w:style w:type="character" w:customStyle="1" w:styleId="ListLabel214">
    <w:name w:val="ListLabel 214"/>
    <w:rsid w:val="008E7C18"/>
  </w:style>
  <w:style w:type="character" w:customStyle="1" w:styleId="ListLabel215">
    <w:name w:val="ListLabel 215"/>
    <w:rsid w:val="008E7C18"/>
  </w:style>
  <w:style w:type="character" w:customStyle="1" w:styleId="ListLabel216">
    <w:name w:val="ListLabel 216"/>
    <w:rsid w:val="008E7C18"/>
  </w:style>
  <w:style w:type="character" w:customStyle="1" w:styleId="ListLabel217">
    <w:name w:val="ListLabel 217"/>
    <w:rsid w:val="008E7C18"/>
  </w:style>
  <w:style w:type="character" w:customStyle="1" w:styleId="ListLabel218">
    <w:name w:val="ListLabel 218"/>
    <w:rsid w:val="008E7C18"/>
  </w:style>
  <w:style w:type="character" w:customStyle="1" w:styleId="ListLabel219">
    <w:name w:val="ListLabel 219"/>
    <w:rsid w:val="008E7C18"/>
  </w:style>
  <w:style w:type="character" w:customStyle="1" w:styleId="ListLabel220">
    <w:name w:val="ListLabel 220"/>
    <w:rsid w:val="008E7C18"/>
  </w:style>
  <w:style w:type="character" w:customStyle="1" w:styleId="ListLabel221">
    <w:name w:val="ListLabel 221"/>
    <w:rsid w:val="008E7C18"/>
  </w:style>
  <w:style w:type="character" w:customStyle="1" w:styleId="ListLabel222">
    <w:name w:val="ListLabel 222"/>
    <w:rsid w:val="008E7C18"/>
  </w:style>
  <w:style w:type="character" w:customStyle="1" w:styleId="ListLabel223">
    <w:name w:val="ListLabel 223"/>
    <w:rsid w:val="008E7C18"/>
  </w:style>
  <w:style w:type="character" w:customStyle="1" w:styleId="ListLabel224">
    <w:name w:val="ListLabel 224"/>
    <w:rsid w:val="008E7C18"/>
  </w:style>
  <w:style w:type="character" w:customStyle="1" w:styleId="ListLabel225">
    <w:name w:val="ListLabel 225"/>
    <w:rsid w:val="008E7C18"/>
  </w:style>
  <w:style w:type="character" w:customStyle="1" w:styleId="ListLabel226">
    <w:name w:val="ListLabel 226"/>
    <w:rsid w:val="008E7C18"/>
    <w:rPr>
      <w:b/>
      <w:sz w:val="20"/>
    </w:rPr>
  </w:style>
  <w:style w:type="character" w:customStyle="1" w:styleId="ListLabel227">
    <w:name w:val="ListLabel 227"/>
    <w:rsid w:val="008E7C18"/>
  </w:style>
  <w:style w:type="character" w:customStyle="1" w:styleId="ListLabel228">
    <w:name w:val="ListLabel 228"/>
    <w:rsid w:val="008E7C18"/>
  </w:style>
  <w:style w:type="character" w:customStyle="1" w:styleId="ListLabel229">
    <w:name w:val="ListLabel 229"/>
    <w:rsid w:val="008E7C18"/>
  </w:style>
  <w:style w:type="character" w:customStyle="1" w:styleId="ListLabel230">
    <w:name w:val="ListLabel 230"/>
    <w:rsid w:val="008E7C18"/>
  </w:style>
  <w:style w:type="character" w:customStyle="1" w:styleId="ListLabel231">
    <w:name w:val="ListLabel 231"/>
    <w:rsid w:val="008E7C18"/>
  </w:style>
  <w:style w:type="character" w:customStyle="1" w:styleId="ListLabel232">
    <w:name w:val="ListLabel 232"/>
    <w:rsid w:val="008E7C18"/>
  </w:style>
  <w:style w:type="character" w:customStyle="1" w:styleId="ListLabel233">
    <w:name w:val="ListLabel 233"/>
    <w:rsid w:val="008E7C18"/>
  </w:style>
  <w:style w:type="character" w:customStyle="1" w:styleId="ListLabel234">
    <w:name w:val="ListLabel 234"/>
    <w:rsid w:val="008E7C18"/>
  </w:style>
  <w:style w:type="character" w:customStyle="1" w:styleId="ListLabel235">
    <w:name w:val="ListLabel 235"/>
    <w:rsid w:val="008E7C18"/>
    <w:rPr>
      <w:sz w:val="20"/>
    </w:rPr>
  </w:style>
  <w:style w:type="character" w:customStyle="1" w:styleId="ListLabel236">
    <w:name w:val="ListLabel 236"/>
    <w:rsid w:val="008E7C18"/>
  </w:style>
  <w:style w:type="character" w:customStyle="1" w:styleId="ListLabel237">
    <w:name w:val="ListLabel 237"/>
    <w:rsid w:val="008E7C18"/>
  </w:style>
  <w:style w:type="character" w:customStyle="1" w:styleId="ListLabel238">
    <w:name w:val="ListLabel 238"/>
    <w:rsid w:val="008E7C18"/>
  </w:style>
  <w:style w:type="character" w:customStyle="1" w:styleId="ListLabel239">
    <w:name w:val="ListLabel 239"/>
    <w:rsid w:val="008E7C18"/>
  </w:style>
  <w:style w:type="character" w:customStyle="1" w:styleId="ListLabel240">
    <w:name w:val="ListLabel 240"/>
    <w:rsid w:val="008E7C18"/>
  </w:style>
  <w:style w:type="character" w:customStyle="1" w:styleId="ListLabel241">
    <w:name w:val="ListLabel 241"/>
    <w:rsid w:val="008E7C18"/>
  </w:style>
  <w:style w:type="character" w:customStyle="1" w:styleId="ListLabel242">
    <w:name w:val="ListLabel 242"/>
    <w:rsid w:val="008E7C18"/>
  </w:style>
  <w:style w:type="character" w:customStyle="1" w:styleId="ListLabel243">
    <w:name w:val="ListLabel 243"/>
    <w:rsid w:val="008E7C18"/>
  </w:style>
  <w:style w:type="character" w:customStyle="1" w:styleId="ListLabel244">
    <w:name w:val="ListLabel 244"/>
    <w:rsid w:val="008E7C18"/>
    <w:rPr>
      <w:sz w:val="20"/>
    </w:rPr>
  </w:style>
  <w:style w:type="character" w:customStyle="1" w:styleId="ListLabel245">
    <w:name w:val="ListLabel 245"/>
    <w:rsid w:val="008E7C18"/>
  </w:style>
  <w:style w:type="character" w:customStyle="1" w:styleId="ListLabel246">
    <w:name w:val="ListLabel 246"/>
    <w:rsid w:val="008E7C18"/>
  </w:style>
  <w:style w:type="character" w:customStyle="1" w:styleId="ListLabel247">
    <w:name w:val="ListLabel 247"/>
    <w:rsid w:val="008E7C18"/>
  </w:style>
  <w:style w:type="character" w:customStyle="1" w:styleId="ListLabel248">
    <w:name w:val="ListLabel 248"/>
    <w:rsid w:val="008E7C18"/>
  </w:style>
  <w:style w:type="character" w:customStyle="1" w:styleId="ListLabel249">
    <w:name w:val="ListLabel 249"/>
    <w:rsid w:val="008E7C18"/>
  </w:style>
  <w:style w:type="character" w:customStyle="1" w:styleId="ListLabel250">
    <w:name w:val="ListLabel 250"/>
    <w:rsid w:val="008E7C18"/>
  </w:style>
  <w:style w:type="character" w:customStyle="1" w:styleId="ListLabel251">
    <w:name w:val="ListLabel 251"/>
    <w:rsid w:val="008E7C18"/>
  </w:style>
  <w:style w:type="character" w:customStyle="1" w:styleId="ListLabel252">
    <w:name w:val="ListLabel 252"/>
    <w:rsid w:val="008E7C18"/>
  </w:style>
  <w:style w:type="character" w:customStyle="1" w:styleId="ListLabel253">
    <w:name w:val="ListLabel 253"/>
    <w:rsid w:val="008E7C18"/>
    <w:rPr>
      <w:sz w:val="20"/>
    </w:rPr>
  </w:style>
  <w:style w:type="character" w:customStyle="1" w:styleId="ListLabel254">
    <w:name w:val="ListLabel 254"/>
    <w:rsid w:val="008E7C18"/>
  </w:style>
  <w:style w:type="character" w:customStyle="1" w:styleId="ListLabel255">
    <w:name w:val="ListLabel 255"/>
    <w:rsid w:val="008E7C18"/>
  </w:style>
  <w:style w:type="character" w:customStyle="1" w:styleId="ListLabel256">
    <w:name w:val="ListLabel 256"/>
    <w:rsid w:val="008E7C18"/>
  </w:style>
  <w:style w:type="character" w:customStyle="1" w:styleId="ListLabel257">
    <w:name w:val="ListLabel 257"/>
    <w:rsid w:val="008E7C18"/>
  </w:style>
  <w:style w:type="character" w:customStyle="1" w:styleId="ListLabel258">
    <w:name w:val="ListLabel 258"/>
    <w:rsid w:val="008E7C18"/>
  </w:style>
  <w:style w:type="character" w:customStyle="1" w:styleId="ListLabel259">
    <w:name w:val="ListLabel 259"/>
    <w:rsid w:val="008E7C18"/>
  </w:style>
  <w:style w:type="character" w:customStyle="1" w:styleId="ListLabel260">
    <w:name w:val="ListLabel 260"/>
    <w:rsid w:val="008E7C18"/>
  </w:style>
  <w:style w:type="character" w:customStyle="1" w:styleId="ListLabel261">
    <w:name w:val="ListLabel 261"/>
    <w:rsid w:val="008E7C18"/>
  </w:style>
  <w:style w:type="character" w:customStyle="1" w:styleId="ListLabel262">
    <w:name w:val="ListLabel 262"/>
    <w:rsid w:val="008E7C18"/>
    <w:rPr>
      <w:sz w:val="20"/>
    </w:rPr>
  </w:style>
  <w:style w:type="character" w:customStyle="1" w:styleId="ListLabel263">
    <w:name w:val="ListLabel 263"/>
    <w:rsid w:val="008E7C18"/>
  </w:style>
  <w:style w:type="character" w:customStyle="1" w:styleId="ListLabel264">
    <w:name w:val="ListLabel 264"/>
    <w:rsid w:val="008E7C18"/>
  </w:style>
  <w:style w:type="character" w:customStyle="1" w:styleId="ListLabel265">
    <w:name w:val="ListLabel 265"/>
    <w:rsid w:val="008E7C18"/>
  </w:style>
  <w:style w:type="character" w:customStyle="1" w:styleId="ListLabel266">
    <w:name w:val="ListLabel 266"/>
    <w:rsid w:val="008E7C18"/>
  </w:style>
  <w:style w:type="character" w:customStyle="1" w:styleId="ListLabel267">
    <w:name w:val="ListLabel 267"/>
    <w:rsid w:val="008E7C18"/>
  </w:style>
  <w:style w:type="character" w:customStyle="1" w:styleId="ListLabel268">
    <w:name w:val="ListLabel 268"/>
    <w:rsid w:val="008E7C18"/>
  </w:style>
  <w:style w:type="character" w:customStyle="1" w:styleId="ListLabel269">
    <w:name w:val="ListLabel 269"/>
    <w:rsid w:val="008E7C18"/>
  </w:style>
  <w:style w:type="character" w:customStyle="1" w:styleId="ListLabel270">
    <w:name w:val="ListLabel 270"/>
    <w:rsid w:val="008E7C18"/>
  </w:style>
  <w:style w:type="character" w:customStyle="1" w:styleId="ListLabel271">
    <w:name w:val="ListLabel 271"/>
    <w:rsid w:val="008E7C18"/>
    <w:rPr>
      <w:sz w:val="20"/>
    </w:rPr>
  </w:style>
  <w:style w:type="character" w:customStyle="1" w:styleId="ListLabel272">
    <w:name w:val="ListLabel 272"/>
    <w:rsid w:val="008E7C18"/>
  </w:style>
  <w:style w:type="character" w:customStyle="1" w:styleId="ListLabel273">
    <w:name w:val="ListLabel 273"/>
    <w:rsid w:val="008E7C18"/>
  </w:style>
  <w:style w:type="character" w:customStyle="1" w:styleId="ListLabel274">
    <w:name w:val="ListLabel 274"/>
    <w:rsid w:val="008E7C18"/>
  </w:style>
  <w:style w:type="character" w:customStyle="1" w:styleId="ListLabel275">
    <w:name w:val="ListLabel 275"/>
    <w:rsid w:val="008E7C18"/>
  </w:style>
  <w:style w:type="character" w:customStyle="1" w:styleId="ListLabel276">
    <w:name w:val="ListLabel 276"/>
    <w:rsid w:val="008E7C18"/>
  </w:style>
  <w:style w:type="character" w:customStyle="1" w:styleId="ListLabel277">
    <w:name w:val="ListLabel 277"/>
    <w:rsid w:val="008E7C18"/>
  </w:style>
  <w:style w:type="character" w:customStyle="1" w:styleId="ListLabel278">
    <w:name w:val="ListLabel 278"/>
    <w:rsid w:val="008E7C18"/>
  </w:style>
  <w:style w:type="character" w:customStyle="1" w:styleId="ListLabel279">
    <w:name w:val="ListLabel 279"/>
    <w:rsid w:val="008E7C18"/>
  </w:style>
  <w:style w:type="character" w:customStyle="1" w:styleId="ListLabel280">
    <w:name w:val="ListLabel 280"/>
    <w:rsid w:val="008E7C18"/>
    <w:rPr>
      <w:sz w:val="20"/>
    </w:rPr>
  </w:style>
  <w:style w:type="character" w:customStyle="1" w:styleId="ListLabel281">
    <w:name w:val="ListLabel 281"/>
    <w:rsid w:val="008E7C18"/>
  </w:style>
  <w:style w:type="character" w:customStyle="1" w:styleId="ListLabel282">
    <w:name w:val="ListLabel 282"/>
    <w:rsid w:val="008E7C18"/>
  </w:style>
  <w:style w:type="character" w:customStyle="1" w:styleId="ListLabel283">
    <w:name w:val="ListLabel 283"/>
    <w:rsid w:val="008E7C18"/>
  </w:style>
  <w:style w:type="character" w:customStyle="1" w:styleId="ListLabel284">
    <w:name w:val="ListLabel 284"/>
    <w:rsid w:val="008E7C18"/>
  </w:style>
  <w:style w:type="character" w:customStyle="1" w:styleId="ListLabel285">
    <w:name w:val="ListLabel 285"/>
    <w:rsid w:val="008E7C18"/>
  </w:style>
  <w:style w:type="character" w:customStyle="1" w:styleId="ListLabel286">
    <w:name w:val="ListLabel 286"/>
    <w:rsid w:val="008E7C18"/>
  </w:style>
  <w:style w:type="character" w:customStyle="1" w:styleId="ListLabel287">
    <w:name w:val="ListLabel 287"/>
    <w:rsid w:val="008E7C18"/>
  </w:style>
  <w:style w:type="character" w:customStyle="1" w:styleId="ListLabel288">
    <w:name w:val="ListLabel 288"/>
    <w:rsid w:val="008E7C18"/>
  </w:style>
  <w:style w:type="character" w:customStyle="1" w:styleId="ListLabel289">
    <w:name w:val="ListLabel 289"/>
    <w:rsid w:val="008E7C18"/>
    <w:rPr>
      <w:b/>
      <w:color w:val="00000A"/>
      <w:sz w:val="20"/>
    </w:rPr>
  </w:style>
  <w:style w:type="character" w:customStyle="1" w:styleId="ListLabel290">
    <w:name w:val="ListLabel 290"/>
    <w:rsid w:val="008E7C18"/>
  </w:style>
  <w:style w:type="character" w:customStyle="1" w:styleId="ListLabel291">
    <w:name w:val="ListLabel 291"/>
    <w:rsid w:val="008E7C18"/>
  </w:style>
  <w:style w:type="character" w:customStyle="1" w:styleId="ListLabel292">
    <w:name w:val="ListLabel 292"/>
    <w:rsid w:val="008E7C18"/>
  </w:style>
  <w:style w:type="character" w:customStyle="1" w:styleId="ListLabel293">
    <w:name w:val="ListLabel 293"/>
    <w:rsid w:val="008E7C18"/>
  </w:style>
  <w:style w:type="character" w:customStyle="1" w:styleId="ListLabel294">
    <w:name w:val="ListLabel 294"/>
    <w:rsid w:val="008E7C18"/>
  </w:style>
  <w:style w:type="character" w:customStyle="1" w:styleId="ListLabel295">
    <w:name w:val="ListLabel 295"/>
    <w:rsid w:val="008E7C18"/>
  </w:style>
  <w:style w:type="character" w:customStyle="1" w:styleId="ListLabel296">
    <w:name w:val="ListLabel 296"/>
    <w:rsid w:val="008E7C18"/>
  </w:style>
  <w:style w:type="character" w:customStyle="1" w:styleId="ListLabel297">
    <w:name w:val="ListLabel 297"/>
    <w:rsid w:val="008E7C18"/>
  </w:style>
  <w:style w:type="character" w:customStyle="1" w:styleId="ListLabel298">
    <w:name w:val="ListLabel 298"/>
    <w:rsid w:val="008E7C18"/>
    <w:rPr>
      <w:b/>
      <w:color w:val="00000A"/>
      <w:sz w:val="20"/>
    </w:rPr>
  </w:style>
  <w:style w:type="character" w:customStyle="1" w:styleId="Bullets">
    <w:name w:val="Bullets"/>
    <w:rsid w:val="008E7C18"/>
    <w:rPr>
      <w:rFonts w:ascii="OpenSymbol" w:hAnsi="OpenSymbol"/>
    </w:rPr>
  </w:style>
  <w:style w:type="character" w:customStyle="1" w:styleId="StrongEmphasis">
    <w:name w:val="Strong Emphasis"/>
    <w:rsid w:val="008E7C18"/>
    <w:rPr>
      <w:b/>
    </w:rPr>
  </w:style>
  <w:style w:type="character" w:customStyle="1" w:styleId="ListLabel299">
    <w:name w:val="ListLabel 299"/>
    <w:rsid w:val="008E7C18"/>
    <w:rPr>
      <w:sz w:val="20"/>
    </w:rPr>
  </w:style>
  <w:style w:type="character" w:customStyle="1" w:styleId="ListLabel300">
    <w:name w:val="ListLabel 300"/>
    <w:rsid w:val="008E7C18"/>
  </w:style>
  <w:style w:type="character" w:customStyle="1" w:styleId="ListLabel301">
    <w:name w:val="ListLabel 301"/>
    <w:rsid w:val="008E7C18"/>
  </w:style>
  <w:style w:type="character" w:customStyle="1" w:styleId="ListLabel302">
    <w:name w:val="ListLabel 302"/>
    <w:rsid w:val="008E7C18"/>
  </w:style>
  <w:style w:type="character" w:customStyle="1" w:styleId="ListLabel303">
    <w:name w:val="ListLabel 303"/>
    <w:rsid w:val="008E7C18"/>
  </w:style>
  <w:style w:type="character" w:customStyle="1" w:styleId="ListLabel304">
    <w:name w:val="ListLabel 304"/>
    <w:rsid w:val="008E7C18"/>
  </w:style>
  <w:style w:type="character" w:customStyle="1" w:styleId="ListLabel305">
    <w:name w:val="ListLabel 305"/>
    <w:rsid w:val="008E7C18"/>
  </w:style>
  <w:style w:type="character" w:customStyle="1" w:styleId="ListLabel306">
    <w:name w:val="ListLabel 306"/>
    <w:rsid w:val="008E7C18"/>
  </w:style>
  <w:style w:type="character" w:customStyle="1" w:styleId="ListLabel307">
    <w:name w:val="ListLabel 307"/>
    <w:rsid w:val="008E7C18"/>
  </w:style>
  <w:style w:type="character" w:customStyle="1" w:styleId="ListLabel308">
    <w:name w:val="ListLabel 308"/>
    <w:rsid w:val="008E7C18"/>
    <w:rPr>
      <w:sz w:val="20"/>
    </w:rPr>
  </w:style>
  <w:style w:type="character" w:customStyle="1" w:styleId="ListLabel309">
    <w:name w:val="ListLabel 309"/>
    <w:rsid w:val="008E7C18"/>
    <w:rPr>
      <w:sz w:val="20"/>
    </w:rPr>
  </w:style>
  <w:style w:type="character" w:customStyle="1" w:styleId="ListLabel310">
    <w:name w:val="ListLabel 310"/>
    <w:rsid w:val="008E7C18"/>
  </w:style>
  <w:style w:type="character" w:customStyle="1" w:styleId="ListLabel311">
    <w:name w:val="ListLabel 311"/>
    <w:rsid w:val="008E7C18"/>
  </w:style>
  <w:style w:type="character" w:customStyle="1" w:styleId="ListLabel312">
    <w:name w:val="ListLabel 312"/>
    <w:rsid w:val="008E7C18"/>
  </w:style>
  <w:style w:type="character" w:customStyle="1" w:styleId="ListLabel313">
    <w:name w:val="ListLabel 313"/>
    <w:rsid w:val="008E7C18"/>
  </w:style>
  <w:style w:type="character" w:customStyle="1" w:styleId="ListLabel314">
    <w:name w:val="ListLabel 314"/>
    <w:rsid w:val="008E7C18"/>
  </w:style>
  <w:style w:type="character" w:customStyle="1" w:styleId="ListLabel315">
    <w:name w:val="ListLabel 315"/>
    <w:rsid w:val="008E7C18"/>
  </w:style>
  <w:style w:type="character" w:customStyle="1" w:styleId="ListLabel316">
    <w:name w:val="ListLabel 316"/>
    <w:rsid w:val="008E7C18"/>
  </w:style>
  <w:style w:type="character" w:customStyle="1" w:styleId="ListLabel317">
    <w:name w:val="ListLabel 317"/>
    <w:rsid w:val="008E7C18"/>
  </w:style>
  <w:style w:type="character" w:customStyle="1" w:styleId="ListLabel318">
    <w:name w:val="ListLabel 318"/>
    <w:rsid w:val="008E7C18"/>
    <w:rPr>
      <w:sz w:val="20"/>
    </w:rPr>
  </w:style>
  <w:style w:type="character" w:customStyle="1" w:styleId="ListLabel319">
    <w:name w:val="ListLabel 319"/>
    <w:rsid w:val="008E7C18"/>
  </w:style>
  <w:style w:type="character" w:customStyle="1" w:styleId="ListLabel320">
    <w:name w:val="ListLabel 320"/>
    <w:rsid w:val="008E7C18"/>
  </w:style>
  <w:style w:type="character" w:customStyle="1" w:styleId="ListLabel321">
    <w:name w:val="ListLabel 321"/>
    <w:rsid w:val="008E7C18"/>
  </w:style>
  <w:style w:type="character" w:customStyle="1" w:styleId="ListLabel322">
    <w:name w:val="ListLabel 322"/>
    <w:rsid w:val="008E7C18"/>
  </w:style>
  <w:style w:type="character" w:customStyle="1" w:styleId="ListLabel323">
    <w:name w:val="ListLabel 323"/>
    <w:rsid w:val="008E7C18"/>
  </w:style>
  <w:style w:type="character" w:customStyle="1" w:styleId="ListLabel324">
    <w:name w:val="ListLabel 324"/>
    <w:rsid w:val="008E7C18"/>
  </w:style>
  <w:style w:type="character" w:customStyle="1" w:styleId="ListLabel325">
    <w:name w:val="ListLabel 325"/>
    <w:rsid w:val="008E7C18"/>
  </w:style>
  <w:style w:type="character" w:customStyle="1" w:styleId="ListLabel326">
    <w:name w:val="ListLabel 326"/>
    <w:rsid w:val="008E7C18"/>
  </w:style>
  <w:style w:type="character" w:customStyle="1" w:styleId="ListLabel327">
    <w:name w:val="ListLabel 327"/>
    <w:rsid w:val="008E7C18"/>
    <w:rPr>
      <w:b/>
      <w:sz w:val="20"/>
    </w:rPr>
  </w:style>
  <w:style w:type="character" w:customStyle="1" w:styleId="ListLabel328">
    <w:name w:val="ListLabel 328"/>
    <w:rsid w:val="008E7C18"/>
  </w:style>
  <w:style w:type="character" w:customStyle="1" w:styleId="ListLabel329">
    <w:name w:val="ListLabel 329"/>
    <w:rsid w:val="008E7C18"/>
  </w:style>
  <w:style w:type="character" w:customStyle="1" w:styleId="ListLabel330">
    <w:name w:val="ListLabel 330"/>
    <w:rsid w:val="008E7C18"/>
  </w:style>
  <w:style w:type="character" w:customStyle="1" w:styleId="ListLabel331">
    <w:name w:val="ListLabel 331"/>
    <w:rsid w:val="008E7C18"/>
  </w:style>
  <w:style w:type="character" w:customStyle="1" w:styleId="ListLabel332">
    <w:name w:val="ListLabel 332"/>
    <w:rsid w:val="008E7C18"/>
  </w:style>
  <w:style w:type="character" w:customStyle="1" w:styleId="ListLabel333">
    <w:name w:val="ListLabel 333"/>
    <w:rsid w:val="008E7C18"/>
  </w:style>
  <w:style w:type="character" w:customStyle="1" w:styleId="ListLabel334">
    <w:name w:val="ListLabel 334"/>
    <w:rsid w:val="008E7C18"/>
  </w:style>
  <w:style w:type="character" w:customStyle="1" w:styleId="ListLabel335">
    <w:name w:val="ListLabel 335"/>
    <w:rsid w:val="008E7C18"/>
  </w:style>
  <w:style w:type="character" w:customStyle="1" w:styleId="ListLabel336">
    <w:name w:val="ListLabel 336"/>
    <w:rsid w:val="008E7C18"/>
    <w:rPr>
      <w:sz w:val="20"/>
    </w:rPr>
  </w:style>
  <w:style w:type="character" w:customStyle="1" w:styleId="ListLabel337">
    <w:name w:val="ListLabel 337"/>
    <w:rsid w:val="008E7C18"/>
  </w:style>
  <w:style w:type="character" w:customStyle="1" w:styleId="ListLabel338">
    <w:name w:val="ListLabel 338"/>
    <w:rsid w:val="008E7C18"/>
  </w:style>
  <w:style w:type="character" w:customStyle="1" w:styleId="ListLabel339">
    <w:name w:val="ListLabel 339"/>
    <w:rsid w:val="008E7C18"/>
  </w:style>
  <w:style w:type="character" w:customStyle="1" w:styleId="ListLabel340">
    <w:name w:val="ListLabel 340"/>
    <w:rsid w:val="008E7C18"/>
  </w:style>
  <w:style w:type="character" w:customStyle="1" w:styleId="ListLabel341">
    <w:name w:val="ListLabel 341"/>
    <w:rsid w:val="008E7C18"/>
  </w:style>
  <w:style w:type="character" w:customStyle="1" w:styleId="ListLabel342">
    <w:name w:val="ListLabel 342"/>
    <w:rsid w:val="008E7C18"/>
  </w:style>
  <w:style w:type="character" w:customStyle="1" w:styleId="ListLabel343">
    <w:name w:val="ListLabel 343"/>
    <w:rsid w:val="008E7C18"/>
  </w:style>
  <w:style w:type="character" w:customStyle="1" w:styleId="ListLabel344">
    <w:name w:val="ListLabel 344"/>
    <w:rsid w:val="008E7C18"/>
  </w:style>
  <w:style w:type="character" w:customStyle="1" w:styleId="ListLabel345">
    <w:name w:val="ListLabel 345"/>
    <w:rsid w:val="008E7C18"/>
    <w:rPr>
      <w:sz w:val="20"/>
    </w:rPr>
  </w:style>
  <w:style w:type="character" w:customStyle="1" w:styleId="ListLabel346">
    <w:name w:val="ListLabel 346"/>
    <w:rsid w:val="008E7C18"/>
  </w:style>
  <w:style w:type="character" w:customStyle="1" w:styleId="ListLabel347">
    <w:name w:val="ListLabel 347"/>
    <w:rsid w:val="008E7C18"/>
  </w:style>
  <w:style w:type="character" w:customStyle="1" w:styleId="ListLabel348">
    <w:name w:val="ListLabel 348"/>
    <w:rsid w:val="008E7C18"/>
  </w:style>
  <w:style w:type="character" w:customStyle="1" w:styleId="ListLabel349">
    <w:name w:val="ListLabel 349"/>
    <w:rsid w:val="008E7C18"/>
  </w:style>
  <w:style w:type="character" w:customStyle="1" w:styleId="ListLabel350">
    <w:name w:val="ListLabel 350"/>
    <w:rsid w:val="008E7C18"/>
  </w:style>
  <w:style w:type="character" w:customStyle="1" w:styleId="ListLabel351">
    <w:name w:val="ListLabel 351"/>
    <w:rsid w:val="008E7C18"/>
  </w:style>
  <w:style w:type="character" w:customStyle="1" w:styleId="ListLabel352">
    <w:name w:val="ListLabel 352"/>
    <w:rsid w:val="008E7C18"/>
  </w:style>
  <w:style w:type="character" w:customStyle="1" w:styleId="ListLabel353">
    <w:name w:val="ListLabel 353"/>
    <w:rsid w:val="008E7C18"/>
  </w:style>
  <w:style w:type="character" w:customStyle="1" w:styleId="ListLabel354">
    <w:name w:val="ListLabel 354"/>
    <w:rsid w:val="008E7C18"/>
    <w:rPr>
      <w:sz w:val="20"/>
    </w:rPr>
  </w:style>
  <w:style w:type="character" w:customStyle="1" w:styleId="ListLabel355">
    <w:name w:val="ListLabel 355"/>
    <w:rsid w:val="008E7C18"/>
  </w:style>
  <w:style w:type="character" w:customStyle="1" w:styleId="ListLabel356">
    <w:name w:val="ListLabel 356"/>
    <w:rsid w:val="008E7C18"/>
  </w:style>
  <w:style w:type="character" w:customStyle="1" w:styleId="ListLabel357">
    <w:name w:val="ListLabel 357"/>
    <w:rsid w:val="008E7C18"/>
  </w:style>
  <w:style w:type="character" w:customStyle="1" w:styleId="ListLabel358">
    <w:name w:val="ListLabel 358"/>
    <w:rsid w:val="008E7C18"/>
  </w:style>
  <w:style w:type="character" w:customStyle="1" w:styleId="ListLabel359">
    <w:name w:val="ListLabel 359"/>
    <w:rsid w:val="008E7C18"/>
  </w:style>
  <w:style w:type="character" w:customStyle="1" w:styleId="ListLabel360">
    <w:name w:val="ListLabel 360"/>
    <w:rsid w:val="008E7C18"/>
  </w:style>
  <w:style w:type="character" w:customStyle="1" w:styleId="ListLabel361">
    <w:name w:val="ListLabel 361"/>
    <w:rsid w:val="008E7C18"/>
  </w:style>
  <w:style w:type="character" w:customStyle="1" w:styleId="ListLabel362">
    <w:name w:val="ListLabel 362"/>
    <w:rsid w:val="008E7C18"/>
  </w:style>
  <w:style w:type="character" w:customStyle="1" w:styleId="ListLabel363">
    <w:name w:val="ListLabel 363"/>
    <w:rsid w:val="008E7C18"/>
    <w:rPr>
      <w:sz w:val="20"/>
    </w:rPr>
  </w:style>
  <w:style w:type="character" w:customStyle="1" w:styleId="ListLabel364">
    <w:name w:val="ListLabel 364"/>
    <w:rsid w:val="008E7C18"/>
  </w:style>
  <w:style w:type="character" w:customStyle="1" w:styleId="ListLabel365">
    <w:name w:val="ListLabel 365"/>
    <w:rsid w:val="008E7C18"/>
  </w:style>
  <w:style w:type="character" w:customStyle="1" w:styleId="ListLabel366">
    <w:name w:val="ListLabel 366"/>
    <w:rsid w:val="008E7C18"/>
  </w:style>
  <w:style w:type="character" w:customStyle="1" w:styleId="ListLabel367">
    <w:name w:val="ListLabel 367"/>
    <w:rsid w:val="008E7C18"/>
  </w:style>
  <w:style w:type="character" w:customStyle="1" w:styleId="ListLabel368">
    <w:name w:val="ListLabel 368"/>
    <w:rsid w:val="008E7C18"/>
  </w:style>
  <w:style w:type="character" w:customStyle="1" w:styleId="ListLabel369">
    <w:name w:val="ListLabel 369"/>
    <w:rsid w:val="008E7C18"/>
  </w:style>
  <w:style w:type="character" w:customStyle="1" w:styleId="ListLabel370">
    <w:name w:val="ListLabel 370"/>
    <w:rsid w:val="008E7C18"/>
  </w:style>
  <w:style w:type="character" w:customStyle="1" w:styleId="ListLabel371">
    <w:name w:val="ListLabel 371"/>
    <w:rsid w:val="008E7C18"/>
  </w:style>
  <w:style w:type="character" w:customStyle="1" w:styleId="ListLabel372">
    <w:name w:val="ListLabel 372"/>
    <w:rsid w:val="008E7C18"/>
    <w:rPr>
      <w:sz w:val="20"/>
    </w:rPr>
  </w:style>
  <w:style w:type="character" w:customStyle="1" w:styleId="ListLabel373">
    <w:name w:val="ListLabel 373"/>
    <w:rsid w:val="008E7C18"/>
  </w:style>
  <w:style w:type="character" w:customStyle="1" w:styleId="ListLabel374">
    <w:name w:val="ListLabel 374"/>
    <w:rsid w:val="008E7C18"/>
  </w:style>
  <w:style w:type="character" w:customStyle="1" w:styleId="ListLabel375">
    <w:name w:val="ListLabel 375"/>
    <w:rsid w:val="008E7C18"/>
  </w:style>
  <w:style w:type="character" w:customStyle="1" w:styleId="ListLabel376">
    <w:name w:val="ListLabel 376"/>
    <w:rsid w:val="008E7C18"/>
  </w:style>
  <w:style w:type="character" w:customStyle="1" w:styleId="ListLabel377">
    <w:name w:val="ListLabel 377"/>
    <w:rsid w:val="008E7C18"/>
  </w:style>
  <w:style w:type="character" w:customStyle="1" w:styleId="ListLabel378">
    <w:name w:val="ListLabel 378"/>
    <w:rsid w:val="008E7C18"/>
  </w:style>
  <w:style w:type="character" w:customStyle="1" w:styleId="ListLabel379">
    <w:name w:val="ListLabel 379"/>
    <w:rsid w:val="008E7C18"/>
  </w:style>
  <w:style w:type="character" w:customStyle="1" w:styleId="ListLabel380">
    <w:name w:val="ListLabel 380"/>
    <w:rsid w:val="008E7C18"/>
  </w:style>
  <w:style w:type="character" w:customStyle="1" w:styleId="ListLabel381">
    <w:name w:val="ListLabel 381"/>
    <w:rsid w:val="008E7C18"/>
    <w:rPr>
      <w:b/>
      <w:color w:val="00000A"/>
      <w:sz w:val="20"/>
    </w:rPr>
  </w:style>
  <w:style w:type="character" w:customStyle="1" w:styleId="ListLabel382">
    <w:name w:val="ListLabel 382"/>
    <w:rsid w:val="008E7C18"/>
  </w:style>
  <w:style w:type="character" w:customStyle="1" w:styleId="ListLabel383">
    <w:name w:val="ListLabel 383"/>
    <w:rsid w:val="008E7C18"/>
  </w:style>
  <w:style w:type="character" w:customStyle="1" w:styleId="ListLabel384">
    <w:name w:val="ListLabel 384"/>
    <w:rsid w:val="008E7C18"/>
  </w:style>
  <w:style w:type="character" w:customStyle="1" w:styleId="ListLabel385">
    <w:name w:val="ListLabel 385"/>
    <w:rsid w:val="008E7C18"/>
  </w:style>
  <w:style w:type="character" w:customStyle="1" w:styleId="ListLabel386">
    <w:name w:val="ListLabel 386"/>
    <w:rsid w:val="008E7C18"/>
  </w:style>
  <w:style w:type="character" w:customStyle="1" w:styleId="ListLabel387">
    <w:name w:val="ListLabel 387"/>
    <w:rsid w:val="008E7C18"/>
  </w:style>
  <w:style w:type="character" w:customStyle="1" w:styleId="ListLabel388">
    <w:name w:val="ListLabel 388"/>
    <w:rsid w:val="008E7C18"/>
  </w:style>
  <w:style w:type="character" w:customStyle="1" w:styleId="ListLabel389">
    <w:name w:val="ListLabel 389"/>
    <w:rsid w:val="008E7C18"/>
  </w:style>
  <w:style w:type="character" w:customStyle="1" w:styleId="ListLabel390">
    <w:name w:val="ListLabel 390"/>
    <w:rsid w:val="008E7C18"/>
    <w:rPr>
      <w:b/>
      <w:color w:val="00000A"/>
      <w:sz w:val="20"/>
    </w:rPr>
  </w:style>
  <w:style w:type="character" w:customStyle="1" w:styleId="ListLabel391">
    <w:name w:val="ListLabel 391"/>
    <w:rsid w:val="008E7C18"/>
  </w:style>
  <w:style w:type="character" w:customStyle="1" w:styleId="ListLabel392">
    <w:name w:val="ListLabel 392"/>
    <w:rsid w:val="008E7C18"/>
  </w:style>
  <w:style w:type="character" w:customStyle="1" w:styleId="ListLabel393">
    <w:name w:val="ListLabel 393"/>
    <w:rsid w:val="008E7C18"/>
  </w:style>
  <w:style w:type="character" w:customStyle="1" w:styleId="ListLabel394">
    <w:name w:val="ListLabel 394"/>
    <w:rsid w:val="008E7C18"/>
  </w:style>
  <w:style w:type="character" w:customStyle="1" w:styleId="ListLabel395">
    <w:name w:val="ListLabel 395"/>
    <w:rsid w:val="008E7C18"/>
  </w:style>
  <w:style w:type="character" w:customStyle="1" w:styleId="ListLabel396">
    <w:name w:val="ListLabel 396"/>
    <w:rsid w:val="008E7C18"/>
  </w:style>
  <w:style w:type="character" w:customStyle="1" w:styleId="ListLabel397">
    <w:name w:val="ListLabel 397"/>
    <w:rsid w:val="008E7C18"/>
  </w:style>
  <w:style w:type="character" w:customStyle="1" w:styleId="ListLabel398">
    <w:name w:val="ListLabel 398"/>
    <w:rsid w:val="008E7C18"/>
  </w:style>
  <w:style w:type="paragraph" w:customStyle="1" w:styleId="Caption1">
    <w:name w:val="Caption1"/>
    <w:basedOn w:val="a3"/>
    <w:rsid w:val="008E7C18"/>
    <w:pPr>
      <w:suppressLineNumbers/>
      <w:spacing w:before="120" w:after="120"/>
    </w:pPr>
    <w:rPr>
      <w:rFonts w:cs="FreeSans"/>
      <w:i/>
      <w:iCs/>
      <w:color w:val="00000A"/>
    </w:rPr>
  </w:style>
  <w:style w:type="paragraph" w:customStyle="1" w:styleId="Footer1">
    <w:name w:val="Footer1"/>
    <w:basedOn w:val="a3"/>
    <w:rsid w:val="008E7C18"/>
    <w:pPr>
      <w:tabs>
        <w:tab w:val="center" w:pos="4677"/>
        <w:tab w:val="right" w:pos="9355"/>
      </w:tabs>
    </w:pPr>
    <w:rPr>
      <w:color w:val="00000A"/>
    </w:rPr>
  </w:style>
  <w:style w:type="paragraph" w:customStyle="1" w:styleId="Header2">
    <w:name w:val="Header2"/>
    <w:basedOn w:val="a3"/>
    <w:rsid w:val="008E7C18"/>
    <w:pPr>
      <w:tabs>
        <w:tab w:val="center" w:pos="4677"/>
        <w:tab w:val="right" w:pos="9355"/>
      </w:tabs>
    </w:pPr>
    <w:rPr>
      <w:color w:val="00000A"/>
    </w:rPr>
  </w:style>
  <w:style w:type="paragraph" w:customStyle="1" w:styleId="TOC11">
    <w:name w:val="TOC 11"/>
    <w:basedOn w:val="a3"/>
    <w:rsid w:val="008E7C18"/>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8E7C18"/>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8E7C18"/>
    <w:pPr>
      <w:ind w:left="238"/>
    </w:pPr>
    <w:rPr>
      <w:color w:val="00000A"/>
    </w:rPr>
  </w:style>
  <w:style w:type="paragraph" w:customStyle="1" w:styleId="1fffffffc">
    <w:name w:val="ͮ𬠫1"/>
    <w:rsid w:val="008E7C18"/>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8E7C18"/>
    <w:pPr>
      <w:ind w:left="480"/>
    </w:pPr>
    <w:rPr>
      <w:color w:val="00000A"/>
    </w:rPr>
  </w:style>
  <w:style w:type="paragraph" w:customStyle="1" w:styleId="TOC41">
    <w:name w:val="TOC 41"/>
    <w:basedOn w:val="a3"/>
    <w:rsid w:val="008E7C18"/>
    <w:pPr>
      <w:widowControl w:val="0"/>
      <w:tabs>
        <w:tab w:val="left" w:pos="502"/>
        <w:tab w:val="left" w:pos="3330"/>
      </w:tabs>
      <w:ind w:left="502" w:hanging="720"/>
    </w:pPr>
    <w:rPr>
      <w:color w:val="00000A"/>
    </w:rPr>
  </w:style>
  <w:style w:type="paragraph" w:customStyle="1" w:styleId="TOC51">
    <w:name w:val="TOC 51"/>
    <w:basedOn w:val="a3"/>
    <w:rsid w:val="008E7C18"/>
    <w:pPr>
      <w:spacing w:after="100" w:line="276" w:lineRule="auto"/>
      <w:ind w:left="880"/>
    </w:pPr>
    <w:rPr>
      <w:rFonts w:ascii="Calibri" w:hAnsi="Calibri"/>
      <w:color w:val="00000A"/>
      <w:sz w:val="22"/>
      <w:szCs w:val="22"/>
    </w:rPr>
  </w:style>
  <w:style w:type="paragraph" w:customStyle="1" w:styleId="TOC61">
    <w:name w:val="TOC 61"/>
    <w:basedOn w:val="a3"/>
    <w:rsid w:val="008E7C18"/>
    <w:pPr>
      <w:spacing w:after="100" w:line="276" w:lineRule="auto"/>
      <w:ind w:left="1100"/>
    </w:pPr>
    <w:rPr>
      <w:rFonts w:ascii="Calibri" w:hAnsi="Calibri"/>
      <w:color w:val="00000A"/>
      <w:sz w:val="22"/>
      <w:szCs w:val="22"/>
    </w:rPr>
  </w:style>
  <w:style w:type="paragraph" w:customStyle="1" w:styleId="TOC71">
    <w:name w:val="TOC 71"/>
    <w:basedOn w:val="a3"/>
    <w:rsid w:val="008E7C18"/>
    <w:pPr>
      <w:spacing w:after="100" w:line="276" w:lineRule="auto"/>
      <w:ind w:left="1320"/>
    </w:pPr>
    <w:rPr>
      <w:rFonts w:ascii="Calibri" w:hAnsi="Calibri"/>
      <w:color w:val="00000A"/>
      <w:sz w:val="22"/>
      <w:szCs w:val="22"/>
    </w:rPr>
  </w:style>
  <w:style w:type="paragraph" w:customStyle="1" w:styleId="TOC81">
    <w:name w:val="TOC 81"/>
    <w:basedOn w:val="a3"/>
    <w:rsid w:val="008E7C18"/>
    <w:pPr>
      <w:spacing w:after="100" w:line="276" w:lineRule="auto"/>
      <w:ind w:left="1540"/>
    </w:pPr>
    <w:rPr>
      <w:rFonts w:ascii="Calibri" w:hAnsi="Calibri"/>
      <w:color w:val="00000A"/>
      <w:sz w:val="22"/>
      <w:szCs w:val="22"/>
    </w:rPr>
  </w:style>
  <w:style w:type="paragraph" w:customStyle="1" w:styleId="TOC91">
    <w:name w:val="TOC 91"/>
    <w:basedOn w:val="a3"/>
    <w:rsid w:val="008E7C18"/>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8E7C18"/>
    <w:rPr>
      <w:color w:val="00000A"/>
    </w:rPr>
  </w:style>
  <w:style w:type="paragraph" w:customStyle="1" w:styleId="9b">
    <w:name w:val="Стиль9"/>
    <w:rsid w:val="008E7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8E7C18"/>
    <w:rPr>
      <w:sz w:val="16"/>
    </w:rPr>
  </w:style>
  <w:style w:type="paragraph" w:customStyle="1" w:styleId="7f0">
    <w:name w:val="Знак7"/>
    <w:basedOn w:val="a3"/>
    <w:rsid w:val="008E7C18"/>
    <w:pPr>
      <w:spacing w:after="160" w:line="240" w:lineRule="exact"/>
    </w:pPr>
    <w:rPr>
      <w:rFonts w:ascii="Verdana" w:hAnsi="Verdana"/>
      <w:sz w:val="20"/>
      <w:szCs w:val="20"/>
      <w:lang w:val="en-US" w:eastAsia="en-US"/>
    </w:rPr>
  </w:style>
  <w:style w:type="character" w:customStyle="1" w:styleId="6230">
    <w:name w:val="Знак Знак623"/>
    <w:rsid w:val="008E7C18"/>
    <w:rPr>
      <w:rFonts w:ascii="Cambria" w:hAnsi="Cambria"/>
      <w:b/>
      <w:kern w:val="1"/>
      <w:sz w:val="32"/>
      <w:lang w:val="ru-RU" w:eastAsia="ar-SA" w:bidi="ar-SA"/>
    </w:rPr>
  </w:style>
  <w:style w:type="paragraph" w:customStyle="1" w:styleId="TOCHeading1">
    <w:name w:val="TOC Heading1"/>
    <w:basedOn w:val="11"/>
    <w:next w:val="a3"/>
    <w:rsid w:val="008E7C1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8E7C18"/>
    <w:rPr>
      <w:i/>
      <w:color w:val="000000"/>
      <w:sz w:val="24"/>
    </w:rPr>
  </w:style>
  <w:style w:type="character" w:customStyle="1" w:styleId="IntenseQuoteChar5">
    <w:name w:val="Intense Quote Char5"/>
    <w:locked/>
    <w:rsid w:val="008E7C18"/>
    <w:rPr>
      <w:b/>
      <w:i/>
      <w:color w:val="4F81BD"/>
      <w:sz w:val="24"/>
    </w:rPr>
  </w:style>
  <w:style w:type="paragraph" w:customStyle="1" w:styleId="11ff0">
    <w:name w:val="Знак Знак Знак Знак Знак Знак Знак Знак Знак Знак Знак Знак Знак11"/>
    <w:basedOn w:val="a3"/>
    <w:rsid w:val="008E7C18"/>
    <w:pPr>
      <w:spacing w:after="160" w:line="240" w:lineRule="exact"/>
    </w:pPr>
    <w:rPr>
      <w:rFonts w:ascii="Verdana" w:hAnsi="Verdana"/>
      <w:lang w:val="en-US" w:eastAsia="en-US"/>
    </w:rPr>
  </w:style>
  <w:style w:type="paragraph" w:customStyle="1" w:styleId="BodyText221">
    <w:name w:val="Body Text 221"/>
    <w:basedOn w:val="a3"/>
    <w:rsid w:val="008E7C18"/>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8E7C18"/>
    <w:pPr>
      <w:suppressAutoHyphens/>
      <w:ind w:firstLine="454"/>
    </w:pPr>
    <w:rPr>
      <w:b/>
      <w:caps/>
      <w:lang w:eastAsia="zh-CN"/>
    </w:rPr>
  </w:style>
  <w:style w:type="paragraph" w:customStyle="1" w:styleId="Heading212">
    <w:name w:val="Heading 212"/>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8E7C18"/>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8E7C18"/>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8E7C1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8E7C18"/>
    <w:rPr>
      <w:rFonts w:ascii="Cambria" w:hAnsi="Cambria"/>
      <w:b/>
      <w:i/>
      <w:sz w:val="28"/>
    </w:rPr>
  </w:style>
  <w:style w:type="character" w:customStyle="1" w:styleId="7110">
    <w:name w:val="Знак Знак711"/>
    <w:rsid w:val="008E7C18"/>
    <w:rPr>
      <w:sz w:val="16"/>
      <w:lang w:val="ru-RU" w:eastAsia="ru-RU"/>
    </w:rPr>
  </w:style>
  <w:style w:type="character" w:customStyle="1" w:styleId="1890">
    <w:name w:val="Знак Знак189"/>
    <w:rsid w:val="008E7C18"/>
    <w:rPr>
      <w:rFonts w:ascii="Courier New" w:hAnsi="Courier New"/>
    </w:rPr>
  </w:style>
  <w:style w:type="character" w:customStyle="1" w:styleId="931">
    <w:name w:val="Знак Знак93"/>
    <w:locked/>
    <w:rsid w:val="008E7C18"/>
    <w:rPr>
      <w:rFonts w:ascii="Tahoma" w:hAnsi="Tahoma"/>
      <w:lang w:val="ru-RU" w:eastAsia="ru-RU"/>
    </w:rPr>
  </w:style>
  <w:style w:type="character" w:customStyle="1" w:styleId="1330">
    <w:name w:val="Знак Знак133"/>
    <w:locked/>
    <w:rsid w:val="008E7C18"/>
    <w:rPr>
      <w:lang w:val="ru-RU" w:eastAsia="ar-SA" w:bidi="ar-SA"/>
    </w:rPr>
  </w:style>
  <w:style w:type="character" w:customStyle="1" w:styleId="1133">
    <w:name w:val="Знак Знак113"/>
    <w:locked/>
    <w:rsid w:val="008E7C18"/>
    <w:rPr>
      <w:sz w:val="28"/>
      <w:lang w:val="ru-RU" w:eastAsia="ru-RU"/>
    </w:rPr>
  </w:style>
  <w:style w:type="character" w:customStyle="1" w:styleId="1192">
    <w:name w:val="Знак1 Знак Знак19"/>
    <w:locked/>
    <w:rsid w:val="008E7C18"/>
    <w:rPr>
      <w:rFonts w:ascii="Times New Roman" w:hAnsi="Times New Roman"/>
      <w:sz w:val="24"/>
      <w:lang w:eastAsia="ru-RU"/>
    </w:rPr>
  </w:style>
  <w:style w:type="character" w:customStyle="1" w:styleId="694">
    <w:name w:val="Знак6 Знак Знак9"/>
    <w:rsid w:val="008E7C18"/>
    <w:rPr>
      <w:sz w:val="24"/>
      <w:lang w:val="ru-RU" w:eastAsia="ru-RU"/>
    </w:rPr>
  </w:style>
  <w:style w:type="character" w:customStyle="1" w:styleId="QuoteChar6">
    <w:name w:val="Quote Char6"/>
    <w:locked/>
    <w:rsid w:val="008E7C18"/>
    <w:rPr>
      <w:rFonts w:ascii="Times New Roman" w:hAnsi="Times New Roman"/>
      <w:i/>
      <w:color w:val="000000"/>
      <w:sz w:val="24"/>
    </w:rPr>
  </w:style>
  <w:style w:type="character" w:customStyle="1" w:styleId="IntenseQuoteChar6">
    <w:name w:val="Intense Quote Char6"/>
    <w:locked/>
    <w:rsid w:val="008E7C18"/>
    <w:rPr>
      <w:rFonts w:ascii="Times New Roman" w:hAnsi="Times New Roman"/>
      <w:b/>
      <w:i/>
      <w:color w:val="4F81BD"/>
      <w:sz w:val="24"/>
    </w:rPr>
  </w:style>
  <w:style w:type="character" w:customStyle="1" w:styleId="821">
    <w:name w:val="Знак Знак82"/>
    <w:locked/>
    <w:rsid w:val="008E7C18"/>
    <w:rPr>
      <w:rFonts w:ascii="Arial" w:hAnsi="Arial"/>
      <w:sz w:val="24"/>
      <w:lang w:val="ru-RU" w:eastAsia="ru-RU"/>
    </w:rPr>
  </w:style>
  <w:style w:type="character" w:customStyle="1" w:styleId="2012">
    <w:name w:val="Знак Знак2012"/>
    <w:rsid w:val="008E7C18"/>
    <w:rPr>
      <w:rFonts w:ascii="Arial" w:hAnsi="Arial"/>
      <w:sz w:val="22"/>
    </w:rPr>
  </w:style>
  <w:style w:type="character" w:customStyle="1" w:styleId="2014">
    <w:name w:val="Знак Знак2014"/>
    <w:rsid w:val="008E7C18"/>
    <w:rPr>
      <w:rFonts w:ascii="Arial" w:hAnsi="Arial"/>
      <w:sz w:val="22"/>
    </w:rPr>
  </w:style>
  <w:style w:type="paragraph" w:customStyle="1" w:styleId="89">
    <w:name w:val="Абзац списка8"/>
    <w:basedOn w:val="a3"/>
    <w:rsid w:val="008E7C18"/>
    <w:pPr>
      <w:spacing w:after="200" w:line="276" w:lineRule="auto"/>
      <w:ind w:left="720"/>
    </w:pPr>
    <w:rPr>
      <w:rFonts w:ascii="Calibri" w:hAnsi="Calibri"/>
      <w:sz w:val="22"/>
      <w:szCs w:val="22"/>
      <w:lang w:eastAsia="en-US"/>
    </w:rPr>
  </w:style>
  <w:style w:type="paragraph" w:customStyle="1" w:styleId="14a">
    <w:name w:val="Обычный14"/>
    <w:rsid w:val="008E7C1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8E7C18"/>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8E7C18"/>
    <w:pPr>
      <w:keepNext/>
      <w:widowControl/>
      <w:snapToGrid/>
      <w:ind w:left="0" w:firstLine="0"/>
      <w:outlineLvl w:val="2"/>
    </w:pPr>
    <w:rPr>
      <w:sz w:val="24"/>
    </w:rPr>
  </w:style>
  <w:style w:type="paragraph" w:customStyle="1" w:styleId="8a">
    <w:name w:val="Основной текст8"/>
    <w:basedOn w:val="14a"/>
    <w:rsid w:val="008E7C18"/>
    <w:pPr>
      <w:widowControl/>
      <w:snapToGrid/>
      <w:spacing w:line="360" w:lineRule="auto"/>
      <w:ind w:left="0" w:firstLine="0"/>
    </w:pPr>
    <w:rPr>
      <w:sz w:val="24"/>
    </w:rPr>
  </w:style>
  <w:style w:type="numbering" w:customStyle="1" w:styleId="224">
    <w:name w:val="Стиль Стиль нумерованный + многоуровневый224"/>
    <w:rsid w:val="008E7C18"/>
    <w:pPr>
      <w:numPr>
        <w:numId w:val="32"/>
      </w:numPr>
    </w:pPr>
  </w:style>
  <w:style w:type="paragraph" w:styleId="affe">
    <w:name w:val="Title"/>
    <w:basedOn w:val="a3"/>
    <w:next w:val="a3"/>
    <w:link w:val="54"/>
    <w:qFormat/>
    <w:rsid w:val="008E7C18"/>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8E7C18"/>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668524">
      <w:bodyDiv w:val="1"/>
      <w:marLeft w:val="0"/>
      <w:marRight w:val="0"/>
      <w:marTop w:val="0"/>
      <w:marBottom w:val="0"/>
      <w:divBdr>
        <w:top w:val="none" w:sz="0" w:space="0" w:color="auto"/>
        <w:left w:val="none" w:sz="0" w:space="0" w:color="auto"/>
        <w:bottom w:val="none" w:sz="0" w:space="0" w:color="auto"/>
        <w:right w:val="none" w:sz="0" w:space="0" w:color="auto"/>
      </w:divBdr>
    </w:div>
    <w:div w:id="780803177">
      <w:bodyDiv w:val="1"/>
      <w:marLeft w:val="0"/>
      <w:marRight w:val="0"/>
      <w:marTop w:val="0"/>
      <w:marBottom w:val="0"/>
      <w:divBdr>
        <w:top w:val="none" w:sz="0" w:space="0" w:color="auto"/>
        <w:left w:val="none" w:sz="0" w:space="0" w:color="auto"/>
        <w:bottom w:val="none" w:sz="0" w:space="0" w:color="auto"/>
        <w:right w:val="none" w:sz="0" w:space="0" w:color="auto"/>
      </w:divBdr>
    </w:div>
    <w:div w:id="1476138505">
      <w:bodyDiv w:val="1"/>
      <w:marLeft w:val="0"/>
      <w:marRight w:val="0"/>
      <w:marTop w:val="0"/>
      <w:marBottom w:val="0"/>
      <w:divBdr>
        <w:top w:val="none" w:sz="0" w:space="0" w:color="auto"/>
        <w:left w:val="none" w:sz="0" w:space="0" w:color="auto"/>
        <w:bottom w:val="none" w:sz="0" w:space="0" w:color="auto"/>
        <w:right w:val="none" w:sz="0" w:space="0" w:color="auto"/>
      </w:divBdr>
    </w:div>
    <w:div w:id="1750542199">
      <w:bodyDiv w:val="1"/>
      <w:marLeft w:val="0"/>
      <w:marRight w:val="0"/>
      <w:marTop w:val="0"/>
      <w:marBottom w:val="0"/>
      <w:divBdr>
        <w:top w:val="none" w:sz="0" w:space="0" w:color="auto"/>
        <w:left w:val="none" w:sz="0" w:space="0" w:color="auto"/>
        <w:bottom w:val="none" w:sz="0" w:space="0" w:color="auto"/>
        <w:right w:val="none" w:sz="0" w:space="0" w:color="auto"/>
      </w:divBdr>
    </w:div>
    <w:div w:id="209420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mos.ru/karta-moskvicha/services-proverka-grazhdanina-v-reestre-studento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rofstandart.rosmintrud.ru/obshchiy-informatsionnyy-blok/natsionalnyy-reestr-professionalnykh-standartov/reestr-professionalnykh-standartov/"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psyjournals.ru/psyedu_ru/index.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3914</Words>
  <Characters>22316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dcterms:created xsi:type="dcterms:W3CDTF">2023-04-23T13:44:00Z</dcterms:created>
  <dcterms:modified xsi:type="dcterms:W3CDTF">2023-04-24T15:48:00Z</dcterms:modified>
</cp:coreProperties>
</file>